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before="0" w:line="559" w:lineRule="exact"/>
        <w:ind w:left="2553" w:right="2307" w:firstLine="0"/>
        <w:jc w:val="center"/>
        <w:rPr>
          <w:rFonts w:ascii="Microsoft JhengHei UI" w:eastAsia="Microsoft JhengHei UI" w:hint="eastAsia"/>
          <w:sz w:val="32"/>
        </w:rPr>
      </w:pPr>
      <w:r>
        <w:rPr>
          <w:color w:val="000008"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8pt;height:38pt;margin-top:986pt;margin-left:987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color w:val="000008"/>
          <w:sz w:val="32"/>
        </w:rPr>
        <w:t xml:space="preserve">2020 </w:t>
      </w:r>
      <w:r>
        <w:rPr>
          <w:rFonts w:ascii="Microsoft JhengHei UI" w:eastAsia="Microsoft JhengHei UI" w:hint="eastAsia"/>
          <w:color w:val="000008"/>
          <w:sz w:val="32"/>
        </w:rPr>
        <w:t>年九年级四⽉调考模拟试卷</w:t>
      </w:r>
    </w:p>
    <w:p>
      <w:pPr>
        <w:pStyle w:val="Heading1"/>
        <w:spacing w:before="135" w:line="235" w:lineRule="auto"/>
        <w:ind w:left="3105" w:right="3155"/>
      </w:pPr>
      <w:r>
        <w:rPr>
          <w:color w:val="000008"/>
        </w:rPr>
        <w:t>第</w:t>
      </w:r>
      <w:r>
        <w:rPr>
          <w:rFonts w:ascii="Tahoma" w:eastAsia="Tahoma" w:hAnsi="Tahoma"/>
          <w:color w:val="000008"/>
          <w:w w:val="90"/>
        </w:rPr>
        <w:t>Ⅰ</w:t>
      </w:r>
      <w:r>
        <w:rPr>
          <w:color w:val="000008"/>
        </w:rPr>
        <w:t xml:space="preserve">卷（选择题 共 </w:t>
      </w:r>
      <w:r>
        <w:rPr>
          <w:rFonts w:ascii="Arial" w:eastAsia="Arial" w:hAnsi="Arial"/>
          <w:color w:val="000008"/>
        </w:rPr>
        <w:t xml:space="preserve">85 </w:t>
      </w:r>
      <w:r>
        <w:rPr>
          <w:color w:val="000008"/>
        </w:rPr>
        <w:t>分） 第⼀部分 听⼒部分</w:t>
      </w:r>
    </w:p>
    <w:p>
      <w:pPr>
        <w:pStyle w:val="BodyText"/>
        <w:spacing w:before="8"/>
        <w:ind w:left="0"/>
        <w:rPr>
          <w:rFonts w:ascii="Microsoft JhengHei UI"/>
          <w:b/>
          <w:sz w:val="19"/>
        </w:rPr>
      </w:pPr>
    </w:p>
    <w:p>
      <w:pPr>
        <w:pStyle w:val="BodyText"/>
        <w:spacing w:line="352" w:lineRule="exact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第⼀节（共 </w:t>
      </w:r>
      <w:r>
        <w:rPr>
          <w:color w:val="000008"/>
        </w:rPr>
        <w:t xml:space="preserve">4 </w:t>
      </w:r>
      <w:r>
        <w:rPr>
          <w:rFonts w:ascii="Microsoft JhengHei UI" w:eastAsia="Microsoft JhengHei UI" w:hint="eastAsia"/>
          <w:color w:val="000008"/>
        </w:rPr>
        <w:t xml:space="preserve">⼩题，每⼩题 </w:t>
      </w:r>
      <w:r>
        <w:rPr>
          <w:color w:val="000008"/>
        </w:rPr>
        <w:t xml:space="preserve">1 </w:t>
      </w:r>
      <w:r>
        <w:rPr>
          <w:rFonts w:ascii="Microsoft JhengHei UI" w:eastAsia="Microsoft JhengHei UI" w:hint="eastAsia"/>
          <w:color w:val="000008"/>
        </w:rPr>
        <w:t xml:space="preserve">分，满分 </w:t>
      </w:r>
      <w:r>
        <w:rPr>
          <w:color w:val="000008"/>
        </w:rPr>
        <w:t xml:space="preserve">4 </w:t>
      </w:r>
      <w:r>
        <w:rPr>
          <w:rFonts w:ascii="Microsoft JhengHei UI" w:eastAsia="Microsoft JhengHei UI" w:hint="eastAsia"/>
          <w:color w:val="000008"/>
        </w:rPr>
        <w:t>分）</w:t>
      </w:r>
    </w:p>
    <w:p>
      <w:pPr>
        <w:pStyle w:val="BodyText"/>
        <w:spacing w:before="17" w:line="192" w:lineRule="auto"/>
        <w:ind w:right="105" w:firstLine="525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9"/>
        </w:rPr>
        <w:t xml:space="preserve">听下⾯ </w:t>
      </w:r>
      <w:r>
        <w:rPr>
          <w:color w:val="000008"/>
        </w:rPr>
        <w:t xml:space="preserve">4 </w:t>
      </w:r>
      <w:r>
        <w:rPr>
          <w:rFonts w:ascii="Microsoft JhengHei UI" w:eastAsia="Microsoft JhengHei UI" w:hint="eastAsia"/>
          <w:color w:val="000008"/>
          <w:spacing w:val="-15"/>
        </w:rPr>
        <w:t xml:space="preserve">个问题。每个问题后有三个答语，从题中所给的 </w:t>
      </w:r>
      <w:r>
        <w:rPr>
          <w:color w:val="000008"/>
          <w:spacing w:val="-7"/>
        </w:rPr>
        <w:t>A</w:t>
      </w:r>
      <w:r>
        <w:rPr>
          <w:rFonts w:ascii="Microsoft JhengHei UI" w:eastAsia="Microsoft JhengHei UI" w:hint="eastAsia"/>
          <w:color w:val="000008"/>
          <w:spacing w:val="-25"/>
        </w:rPr>
        <w:t>、</w:t>
      </w:r>
      <w:r>
        <w:rPr>
          <w:color w:val="000008"/>
          <w:spacing w:val="-7"/>
        </w:rPr>
        <w:t>B</w:t>
      </w:r>
      <w:r>
        <w:rPr>
          <w:rFonts w:ascii="Microsoft JhengHei UI" w:eastAsia="Microsoft JhengHei UI" w:hint="eastAsia"/>
          <w:color w:val="000008"/>
          <w:spacing w:val="-25"/>
        </w:rPr>
        <w:t>、</w:t>
      </w:r>
      <w:r>
        <w:rPr>
          <w:color w:val="000008"/>
        </w:rPr>
        <w:t xml:space="preserve">C </w:t>
      </w:r>
      <w:r>
        <w:rPr>
          <w:rFonts w:ascii="Microsoft JhengHei UI" w:eastAsia="Microsoft JhengHei UI" w:hint="eastAsia"/>
          <w:color w:val="000008"/>
          <w:spacing w:val="-11"/>
        </w:rPr>
        <w:t>三个选项中选出最佳选项。</w:t>
      </w:r>
      <w:r>
        <w:rPr>
          <w:rFonts w:ascii="Microsoft JhengHei UI" w:eastAsia="Microsoft JhengHei UI" w:hint="eastAsia"/>
          <w:color w:val="000008"/>
          <w:spacing w:val="-12"/>
        </w:rPr>
        <w:t xml:space="preserve">听完每个问题后，你都有 </w:t>
      </w:r>
      <w:r>
        <w:rPr>
          <w:color w:val="000008"/>
        </w:rPr>
        <w:t xml:space="preserve">5 </w:t>
      </w:r>
      <w:r>
        <w:rPr>
          <w:rFonts w:ascii="Microsoft JhengHei UI" w:eastAsia="Microsoft JhengHei UI" w:hint="eastAsia"/>
          <w:color w:val="000008"/>
          <w:spacing w:val="-11"/>
        </w:rPr>
        <w:t>秒钟的时间来作答和阅读下⼀⼩题，每个问题仅读⼀遍。</w:t>
      </w:r>
    </w:p>
    <w:p>
      <w:pPr>
        <w:pStyle w:val="ListParagraph"/>
        <w:numPr>
          <w:ilvl w:val="0"/>
          <w:numId w:val="1"/>
        </w:numPr>
        <w:tabs>
          <w:tab w:val="left" w:pos="344"/>
          <w:tab w:val="left" w:pos="2900"/>
          <w:tab w:val="left" w:pos="5575"/>
        </w:tabs>
        <w:spacing w:before="16" w:after="0" w:line="240" w:lineRule="auto"/>
        <w:ind w:left="344" w:right="0" w:hanging="187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A. </w:t>
      </w:r>
      <w:r>
        <w:rPr>
          <w:color w:val="000008"/>
          <w:spacing w:val="-8"/>
          <w:sz w:val="22"/>
        </w:rPr>
        <w:t>H-U-N-T.</w:t>
      </w:r>
      <w:r>
        <w:rPr>
          <w:color w:val="000008"/>
          <w:spacing w:val="-8"/>
          <w:sz w:val="22"/>
        </w:rPr>
        <w:tab/>
      </w:r>
      <w:r>
        <w:rPr>
          <w:color w:val="000008"/>
          <w:spacing w:val="-4"/>
          <w:sz w:val="22"/>
        </w:rPr>
        <w:t xml:space="preserve">B. </w:t>
      </w:r>
      <w:r>
        <w:rPr>
          <w:color w:val="000008"/>
          <w:spacing w:val="-3"/>
          <w:sz w:val="22"/>
        </w:rPr>
        <w:t>I’m</w:t>
      </w:r>
      <w:r>
        <w:rPr>
          <w:color w:val="000008"/>
          <w:spacing w:val="-11"/>
          <w:sz w:val="22"/>
        </w:rPr>
        <w:t xml:space="preserve"> </w:t>
      </w:r>
      <w:r>
        <w:rPr>
          <w:color w:val="000008"/>
          <w:sz w:val="22"/>
        </w:rPr>
        <w:t>a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8"/>
          <w:sz w:val="22"/>
        </w:rPr>
        <w:t>boy.</w:t>
      </w:r>
      <w:r>
        <w:rPr>
          <w:color w:val="000008"/>
          <w:spacing w:val="-8"/>
          <w:sz w:val="22"/>
        </w:rPr>
        <w:tab/>
      </w:r>
      <w:r>
        <w:rPr>
          <w:color w:val="000008"/>
          <w:spacing w:val="-4"/>
          <w:sz w:val="22"/>
        </w:rPr>
        <w:t>C.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9"/>
          <w:sz w:val="22"/>
        </w:rPr>
        <w:t>Tom.</w:t>
      </w:r>
    </w:p>
    <w:p>
      <w:pPr>
        <w:pStyle w:val="ListParagraph"/>
        <w:numPr>
          <w:ilvl w:val="0"/>
          <w:numId w:val="1"/>
        </w:numPr>
        <w:tabs>
          <w:tab w:val="left" w:pos="344"/>
          <w:tab w:val="left" w:pos="2886"/>
          <w:tab w:val="left" w:pos="5721"/>
        </w:tabs>
        <w:spacing w:before="59" w:after="0" w:line="240" w:lineRule="auto"/>
        <w:ind w:left="344" w:right="0" w:hanging="187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>A.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10"/>
          <w:sz w:val="22"/>
        </w:rPr>
        <w:t>Very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cute.</w:t>
      </w:r>
      <w:r>
        <w:rPr>
          <w:color w:val="000008"/>
          <w:spacing w:val="-4"/>
          <w:sz w:val="22"/>
        </w:rPr>
        <w:tab/>
      </w:r>
      <w:r>
        <w:rPr>
          <w:color w:val="000008"/>
          <w:spacing w:val="-4"/>
          <w:sz w:val="22"/>
        </w:rPr>
        <w:t xml:space="preserve">B. </w:t>
      </w:r>
      <w:r>
        <w:rPr>
          <w:color w:val="000008"/>
          <w:sz w:val="22"/>
        </w:rPr>
        <w:t>I</w:t>
      </w:r>
      <w:r>
        <w:rPr>
          <w:color w:val="000008"/>
          <w:spacing w:val="-10"/>
          <w:sz w:val="22"/>
        </w:rPr>
        <w:t xml:space="preserve"> </w:t>
      </w:r>
      <w:r>
        <w:rPr>
          <w:color w:val="000008"/>
          <w:spacing w:val="-3"/>
          <w:sz w:val="22"/>
        </w:rPr>
        <w:t>like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z w:val="22"/>
        </w:rPr>
        <w:t>it.</w:t>
      </w:r>
      <w:r>
        <w:rPr>
          <w:color w:val="000008"/>
          <w:sz w:val="22"/>
        </w:rPr>
        <w:tab/>
      </w:r>
      <w:r>
        <w:rPr>
          <w:color w:val="000008"/>
          <w:spacing w:val="-4"/>
          <w:sz w:val="22"/>
        </w:rPr>
        <w:t xml:space="preserve">C. </w:t>
      </w:r>
      <w:r>
        <w:rPr>
          <w:color w:val="000008"/>
          <w:spacing w:val="-5"/>
          <w:sz w:val="22"/>
        </w:rPr>
        <w:t xml:space="preserve">Some </w:t>
      </w:r>
      <w:r>
        <w:rPr>
          <w:color w:val="000008"/>
          <w:spacing w:val="-4"/>
          <w:sz w:val="22"/>
        </w:rPr>
        <w:t xml:space="preserve">sand, </w:t>
      </w:r>
      <w:r>
        <w:rPr>
          <w:color w:val="000008"/>
          <w:sz w:val="22"/>
        </w:rPr>
        <w:t>I</w:t>
      </w:r>
      <w:r>
        <w:rPr>
          <w:color w:val="000008"/>
          <w:spacing w:val="-11"/>
          <w:sz w:val="22"/>
        </w:rPr>
        <w:t xml:space="preserve"> </w:t>
      </w:r>
      <w:r>
        <w:rPr>
          <w:color w:val="000008"/>
          <w:spacing w:val="-4"/>
          <w:sz w:val="22"/>
        </w:rPr>
        <w:t>guess.</w:t>
      </w:r>
    </w:p>
    <w:p>
      <w:pPr>
        <w:pStyle w:val="ListParagraph"/>
        <w:numPr>
          <w:ilvl w:val="0"/>
          <w:numId w:val="1"/>
        </w:numPr>
        <w:tabs>
          <w:tab w:val="left" w:pos="344"/>
          <w:tab w:val="left" w:pos="2816"/>
          <w:tab w:val="left" w:pos="5639"/>
        </w:tabs>
        <w:spacing w:before="59" w:after="0" w:line="240" w:lineRule="auto"/>
        <w:ind w:left="344" w:right="0" w:hanging="187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>A.</w:t>
      </w:r>
      <w:r>
        <w:rPr>
          <w:color w:val="000008"/>
          <w:spacing w:val="-5"/>
          <w:sz w:val="22"/>
        </w:rPr>
        <w:t xml:space="preserve"> Next week.</w:t>
      </w:r>
      <w:r>
        <w:rPr>
          <w:color w:val="000008"/>
          <w:spacing w:val="-5"/>
          <w:sz w:val="22"/>
        </w:rPr>
        <w:tab/>
      </w:r>
      <w:r>
        <w:rPr>
          <w:color w:val="000008"/>
          <w:spacing w:val="-4"/>
          <w:sz w:val="22"/>
        </w:rPr>
        <w:t>B.</w:t>
      </w:r>
      <w:r>
        <w:rPr>
          <w:color w:val="000008"/>
          <w:spacing w:val="-5"/>
          <w:sz w:val="22"/>
        </w:rPr>
        <w:t xml:space="preserve"> My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parents.</w:t>
      </w:r>
      <w:r>
        <w:rPr>
          <w:color w:val="000008"/>
          <w:spacing w:val="-4"/>
          <w:sz w:val="22"/>
        </w:rPr>
        <w:tab/>
      </w:r>
      <w:r>
        <w:rPr>
          <w:color w:val="000008"/>
          <w:spacing w:val="-4"/>
          <w:sz w:val="22"/>
        </w:rPr>
        <w:t>C. By</w:t>
      </w:r>
      <w:r>
        <w:rPr>
          <w:color w:val="000008"/>
          <w:spacing w:val="-10"/>
          <w:sz w:val="22"/>
        </w:rPr>
        <w:t xml:space="preserve"> </w:t>
      </w:r>
      <w:r>
        <w:rPr>
          <w:color w:val="000008"/>
          <w:spacing w:val="-4"/>
          <w:sz w:val="22"/>
        </w:rPr>
        <w:t>bike.</w:t>
      </w:r>
    </w:p>
    <w:p>
      <w:pPr>
        <w:pStyle w:val="ListParagraph"/>
        <w:numPr>
          <w:ilvl w:val="0"/>
          <w:numId w:val="1"/>
        </w:numPr>
        <w:tabs>
          <w:tab w:val="left" w:pos="344"/>
          <w:tab w:val="left" w:pos="2886"/>
          <w:tab w:val="left" w:pos="5721"/>
        </w:tabs>
        <w:spacing w:before="59" w:after="0" w:line="245" w:lineRule="exact"/>
        <w:ind w:left="344" w:right="0" w:hanging="187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A. </w:t>
      </w:r>
      <w:r>
        <w:rPr>
          <w:color w:val="000008"/>
          <w:sz w:val="22"/>
        </w:rPr>
        <w:t>A</w:t>
      </w:r>
      <w:r>
        <w:rPr>
          <w:color w:val="000008"/>
          <w:spacing w:val="-33"/>
          <w:sz w:val="22"/>
        </w:rPr>
        <w:t xml:space="preserve"> </w:t>
      </w:r>
      <w:r>
        <w:rPr>
          <w:color w:val="000008"/>
          <w:spacing w:val="-3"/>
          <w:sz w:val="22"/>
        </w:rPr>
        <w:t>toy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4"/>
          <w:sz w:val="22"/>
        </w:rPr>
        <w:t>cat.</w:t>
      </w:r>
      <w:r>
        <w:rPr>
          <w:color w:val="000008"/>
          <w:spacing w:val="-4"/>
          <w:sz w:val="22"/>
        </w:rPr>
        <w:tab/>
      </w:r>
      <w:r>
        <w:rPr>
          <w:color w:val="000008"/>
          <w:spacing w:val="-4"/>
          <w:sz w:val="22"/>
        </w:rPr>
        <w:t>B.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10"/>
          <w:sz w:val="22"/>
        </w:rPr>
        <w:t>Very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nice.</w:t>
      </w:r>
      <w:r>
        <w:rPr>
          <w:color w:val="000008"/>
          <w:spacing w:val="-4"/>
          <w:sz w:val="22"/>
        </w:rPr>
        <w:tab/>
      </w:r>
      <w:r>
        <w:rPr>
          <w:color w:val="000008"/>
          <w:spacing w:val="-4"/>
          <w:sz w:val="22"/>
        </w:rPr>
        <w:t xml:space="preserve">C. The </w:t>
      </w:r>
      <w:r>
        <w:rPr>
          <w:color w:val="000008"/>
          <w:spacing w:val="-3"/>
          <w:sz w:val="22"/>
        </w:rPr>
        <w:t>red</w:t>
      </w:r>
      <w:r>
        <w:rPr>
          <w:color w:val="000008"/>
          <w:spacing w:val="-18"/>
          <w:sz w:val="22"/>
        </w:rPr>
        <w:t xml:space="preserve"> </w:t>
      </w:r>
      <w:r>
        <w:rPr>
          <w:color w:val="000008"/>
          <w:spacing w:val="-4"/>
          <w:sz w:val="22"/>
        </w:rPr>
        <w:t>one.</w:t>
      </w:r>
    </w:p>
    <w:p>
      <w:pPr>
        <w:pStyle w:val="BodyText"/>
        <w:spacing w:line="344" w:lineRule="exact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第⼆节（共 </w:t>
      </w:r>
      <w:r>
        <w:rPr>
          <w:color w:val="000008"/>
        </w:rPr>
        <w:t xml:space="preserve">8 </w:t>
      </w:r>
      <w:r>
        <w:rPr>
          <w:rFonts w:ascii="Microsoft JhengHei UI" w:eastAsia="Microsoft JhengHei UI" w:hint="eastAsia"/>
          <w:color w:val="000008"/>
        </w:rPr>
        <w:t xml:space="preserve">⼩题，每⼩题 </w:t>
      </w:r>
      <w:r>
        <w:rPr>
          <w:color w:val="000008"/>
        </w:rPr>
        <w:t xml:space="preserve">1 </w:t>
      </w:r>
      <w:r>
        <w:rPr>
          <w:rFonts w:ascii="Microsoft JhengHei UI" w:eastAsia="Microsoft JhengHei UI" w:hint="eastAsia"/>
          <w:color w:val="000008"/>
        </w:rPr>
        <w:t xml:space="preserve">分，满分 </w:t>
      </w:r>
      <w:r>
        <w:rPr>
          <w:color w:val="000008"/>
        </w:rPr>
        <w:t xml:space="preserve">8 </w:t>
      </w:r>
      <w:r>
        <w:rPr>
          <w:rFonts w:ascii="Microsoft JhengHei UI" w:eastAsia="Microsoft JhengHei UI" w:hint="eastAsia"/>
          <w:color w:val="000008"/>
        </w:rPr>
        <w:t>分）</w:t>
      </w:r>
    </w:p>
    <w:p>
      <w:pPr>
        <w:pStyle w:val="BodyText"/>
        <w:spacing w:before="19" w:line="189" w:lineRule="auto"/>
        <w:ind w:right="203" w:firstLine="420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9"/>
        </w:rPr>
        <w:t xml:space="preserve">听下⾯ </w:t>
      </w:r>
      <w:r>
        <w:rPr>
          <w:color w:val="000008"/>
        </w:rPr>
        <w:t xml:space="preserve">7 </w:t>
      </w:r>
      <w:r>
        <w:rPr>
          <w:rFonts w:ascii="Microsoft JhengHei UI" w:eastAsia="Microsoft JhengHei UI" w:hint="eastAsia"/>
          <w:color w:val="000008"/>
          <w:spacing w:val="-15"/>
        </w:rPr>
        <w:t xml:space="preserve">段对话。每段对话后有⼀个⼩题，从题中所给的 </w:t>
      </w:r>
      <w:r>
        <w:rPr>
          <w:color w:val="000008"/>
          <w:spacing w:val="-7"/>
        </w:rPr>
        <w:t>A</w:t>
      </w:r>
      <w:r>
        <w:rPr>
          <w:rFonts w:ascii="Microsoft JhengHei UI" w:eastAsia="Microsoft JhengHei UI" w:hint="eastAsia"/>
          <w:color w:val="000008"/>
          <w:spacing w:val="-23"/>
        </w:rPr>
        <w:t>、</w:t>
      </w:r>
      <w:r>
        <w:rPr>
          <w:color w:val="000008"/>
          <w:spacing w:val="-7"/>
        </w:rPr>
        <w:t>B</w:t>
      </w:r>
      <w:r>
        <w:rPr>
          <w:rFonts w:ascii="Microsoft JhengHei UI" w:eastAsia="Microsoft JhengHei UI" w:hint="eastAsia"/>
          <w:color w:val="000008"/>
          <w:spacing w:val="-22"/>
        </w:rPr>
        <w:t>、</w:t>
      </w:r>
      <w:r>
        <w:rPr>
          <w:color w:val="000008"/>
        </w:rPr>
        <w:t xml:space="preserve">C </w:t>
      </w:r>
      <w:r>
        <w:rPr>
          <w:rFonts w:ascii="Microsoft JhengHei UI" w:eastAsia="Microsoft JhengHei UI" w:hint="eastAsia"/>
          <w:color w:val="000008"/>
          <w:spacing w:val="-11"/>
        </w:rPr>
        <w:t>三个选项中选出最佳选项。</w:t>
      </w:r>
      <w:r>
        <w:rPr>
          <w:rFonts w:ascii="Microsoft JhengHei UI" w:eastAsia="Microsoft JhengHei UI" w:hint="eastAsia"/>
          <w:color w:val="000008"/>
          <w:spacing w:val="-13"/>
        </w:rPr>
        <w:t>听完每个问题，你都有时间来作答和阅读下⼀⼩题。每个问题仅读⼀遍。</w:t>
      </w:r>
    </w:p>
    <w:p>
      <w:pPr>
        <w:pStyle w:val="ListParagraph"/>
        <w:numPr>
          <w:ilvl w:val="0"/>
          <w:numId w:val="1"/>
        </w:numPr>
        <w:tabs>
          <w:tab w:val="left" w:pos="307"/>
        </w:tabs>
        <w:spacing w:before="21" w:after="0" w:line="240" w:lineRule="auto"/>
        <w:ind w:left="307" w:right="0" w:hanging="150"/>
        <w:jc w:val="left"/>
        <w:rPr>
          <w:color w:val="000008"/>
          <w:sz w:val="20"/>
        </w:rPr>
      </w:pPr>
      <w:r>
        <w:rPr>
          <w:color w:val="000008"/>
          <w:spacing w:val="-5"/>
          <w:sz w:val="22"/>
        </w:rPr>
        <w:t>How</w:t>
      </w:r>
      <w:r>
        <w:rPr>
          <w:color w:val="000008"/>
          <w:spacing w:val="-11"/>
          <w:sz w:val="22"/>
        </w:rPr>
        <w:t xml:space="preserve"> </w:t>
      </w:r>
      <w:r>
        <w:rPr>
          <w:color w:val="000008"/>
          <w:spacing w:val="-5"/>
          <w:sz w:val="22"/>
        </w:rPr>
        <w:t>many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days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3"/>
          <w:sz w:val="22"/>
        </w:rPr>
        <w:t>are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they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going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3"/>
          <w:sz w:val="22"/>
        </w:rPr>
        <w:t>stay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in</w:t>
      </w:r>
      <w:r>
        <w:rPr>
          <w:color w:val="000008"/>
          <w:spacing w:val="-12"/>
          <w:sz w:val="22"/>
        </w:rPr>
        <w:t xml:space="preserve"> </w:t>
      </w:r>
      <w:r>
        <w:rPr>
          <w:color w:val="000008"/>
          <w:spacing w:val="-7"/>
          <w:sz w:val="22"/>
        </w:rPr>
        <w:t>Wuhan?</w:t>
      </w:r>
    </w:p>
    <w:p>
      <w:pPr>
        <w:pStyle w:val="BodyText"/>
        <w:tabs>
          <w:tab w:val="left" w:pos="2571"/>
          <w:tab w:val="left" w:pos="5196"/>
        </w:tabs>
        <w:spacing w:before="59"/>
        <w:ind w:left="36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8"/>
        </w:rPr>
        <w:t>5.</w:t>
      </w:r>
      <w:r>
        <w:rPr>
          <w:color w:val="000008"/>
          <w:spacing w:val="-8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8"/>
        </w:rPr>
        <w:t>6.</w:t>
      </w:r>
      <w:r>
        <w:rPr>
          <w:color w:val="000008"/>
          <w:spacing w:val="-8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8"/>
        </w:rPr>
        <w:t>7.</w:t>
      </w:r>
    </w:p>
    <w:p>
      <w:pPr>
        <w:pStyle w:val="ListParagraph"/>
        <w:numPr>
          <w:ilvl w:val="0"/>
          <w:numId w:val="1"/>
        </w:numPr>
        <w:tabs>
          <w:tab w:val="left" w:pos="307"/>
        </w:tabs>
        <w:spacing w:before="59" w:after="0" w:line="240" w:lineRule="auto"/>
        <w:ind w:left="307" w:right="0" w:hanging="150"/>
        <w:jc w:val="left"/>
        <w:rPr>
          <w:sz w:val="20"/>
        </w:rPr>
      </w:pPr>
      <w:r>
        <w:rPr>
          <w:color w:val="000008"/>
          <w:spacing w:val="-5"/>
          <w:sz w:val="22"/>
        </w:rPr>
        <w:t>Who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will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3"/>
          <w:sz w:val="22"/>
        </w:rPr>
        <w:t>go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out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3"/>
          <w:sz w:val="22"/>
        </w:rPr>
        <w:t>for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z w:val="22"/>
        </w:rPr>
        <w:t>a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walk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in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park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soon?</w:t>
      </w:r>
    </w:p>
    <w:p>
      <w:pPr>
        <w:pStyle w:val="BodyText"/>
        <w:tabs>
          <w:tab w:val="left" w:pos="2570"/>
          <w:tab w:val="left" w:pos="5230"/>
        </w:tabs>
        <w:spacing w:before="59"/>
        <w:ind w:left="367"/>
      </w:pPr>
      <w:r>
        <w:rPr>
          <w:color w:val="000008"/>
          <w:spacing w:val="-5"/>
        </w:rPr>
        <w:t>A.The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man</w:t>
      </w:r>
      <w:r>
        <w:rPr>
          <w:color w:val="000008"/>
          <w:spacing w:val="-5"/>
        </w:rPr>
        <w:tab/>
      </w:r>
      <w:r>
        <w:rPr>
          <w:color w:val="000008"/>
          <w:spacing w:val="-5"/>
        </w:rPr>
        <w:t xml:space="preserve">B.The </w:t>
      </w:r>
      <w:r>
        <w:rPr>
          <w:color w:val="000008"/>
          <w:spacing w:val="-6"/>
        </w:rPr>
        <w:t>woman</w:t>
      </w:r>
      <w:r>
        <w:rPr>
          <w:color w:val="000008"/>
          <w:spacing w:val="-6"/>
        </w:rPr>
        <w:tab/>
      </w:r>
      <w:r>
        <w:rPr>
          <w:color w:val="000008"/>
          <w:spacing w:val="-5"/>
        </w:rPr>
        <w:t xml:space="preserve">C.Both </w:t>
      </w:r>
      <w:r>
        <w:rPr>
          <w:color w:val="000008"/>
          <w:spacing w:val="-3"/>
        </w:rPr>
        <w:t>of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4"/>
        </w:rPr>
        <w:t>them</w:t>
      </w:r>
    </w:p>
    <w:p>
      <w:pPr>
        <w:pStyle w:val="ListParagraph"/>
        <w:numPr>
          <w:ilvl w:val="0"/>
          <w:numId w:val="1"/>
        </w:numPr>
        <w:tabs>
          <w:tab w:val="left" w:pos="352"/>
        </w:tabs>
        <w:spacing w:before="59" w:after="0" w:line="240" w:lineRule="auto"/>
        <w:ind w:left="352" w:right="0" w:hanging="195"/>
        <w:jc w:val="left"/>
        <w:rPr>
          <w:sz w:val="22"/>
        </w:rPr>
      </w:pPr>
      <w:r>
        <w:rPr>
          <w:spacing w:val="-7"/>
          <w:sz w:val="22"/>
        </w:rPr>
        <w:t xml:space="preserve">What’s </w:t>
      </w:r>
      <w:r>
        <w:rPr>
          <w:spacing w:val="-3"/>
          <w:sz w:val="22"/>
        </w:rPr>
        <w:t xml:space="preserve">the </w:t>
      </w:r>
      <w:r>
        <w:rPr>
          <w:spacing w:val="-6"/>
          <w:sz w:val="22"/>
        </w:rPr>
        <w:t xml:space="preserve">woman </w:t>
      </w:r>
      <w:r>
        <w:rPr>
          <w:spacing w:val="-4"/>
          <w:sz w:val="22"/>
        </w:rPr>
        <w:t xml:space="preserve">planning </w:t>
      </w:r>
      <w:r>
        <w:rPr>
          <w:sz w:val="22"/>
        </w:rPr>
        <w:t>to</w:t>
      </w:r>
      <w:r>
        <w:rPr>
          <w:spacing w:val="-18"/>
          <w:sz w:val="22"/>
        </w:rPr>
        <w:t xml:space="preserve"> </w:t>
      </w:r>
      <w:r>
        <w:rPr>
          <w:spacing w:val="-4"/>
          <w:sz w:val="22"/>
        </w:rPr>
        <w:t>do?</w:t>
      </w:r>
    </w:p>
    <w:p>
      <w:pPr>
        <w:pStyle w:val="ListParagraph"/>
        <w:numPr>
          <w:ilvl w:val="1"/>
          <w:numId w:val="1"/>
        </w:numPr>
        <w:tabs>
          <w:tab w:val="left" w:pos="623"/>
        </w:tabs>
        <w:spacing w:before="59" w:after="0" w:line="240" w:lineRule="auto"/>
        <w:ind w:left="623" w:right="0" w:hanging="256"/>
        <w:jc w:val="lef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z w:val="22"/>
        </w:rPr>
        <w:t xml:space="preserve">is </w:t>
      </w:r>
      <w:r>
        <w:rPr>
          <w:spacing w:val="-4"/>
          <w:sz w:val="22"/>
        </w:rPr>
        <w:t xml:space="preserve">going </w:t>
      </w:r>
      <w:r>
        <w:rPr>
          <w:sz w:val="22"/>
        </w:rPr>
        <w:t xml:space="preserve">to </w:t>
      </w:r>
      <w:r>
        <w:rPr>
          <w:spacing w:val="-4"/>
          <w:sz w:val="22"/>
        </w:rPr>
        <w:t xml:space="preserve">take </w:t>
      </w:r>
      <w:r>
        <w:rPr>
          <w:sz w:val="22"/>
        </w:rPr>
        <w:t>a</w:t>
      </w:r>
      <w:r>
        <w:rPr>
          <w:spacing w:val="-33"/>
          <w:sz w:val="22"/>
        </w:rPr>
        <w:t xml:space="preserve"> </w:t>
      </w:r>
      <w:r>
        <w:rPr>
          <w:spacing w:val="-3"/>
          <w:sz w:val="22"/>
        </w:rPr>
        <w:t>test.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 xml:space="preserve">She will learn </w:t>
      </w:r>
      <w:r>
        <w:rPr>
          <w:sz w:val="22"/>
        </w:rPr>
        <w:t xml:space="preserve">to </w:t>
      </w:r>
      <w:r>
        <w:rPr>
          <w:spacing w:val="-3"/>
          <w:sz w:val="22"/>
        </w:rPr>
        <w:t>use</w:t>
      </w:r>
      <w:r>
        <w:rPr>
          <w:spacing w:val="-25"/>
          <w:sz w:val="22"/>
        </w:rPr>
        <w:t xml:space="preserve"> </w:t>
      </w:r>
      <w:r>
        <w:rPr>
          <w:spacing w:val="-5"/>
          <w:sz w:val="22"/>
        </w:rPr>
        <w:t>computers.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>She</w:t>
      </w:r>
      <w:r>
        <w:rPr>
          <w:spacing w:val="-8"/>
          <w:sz w:val="22"/>
        </w:rPr>
        <w:t xml:space="preserve"> </w:t>
      </w:r>
      <w:r>
        <w:rPr>
          <w:sz w:val="22"/>
        </w:rPr>
        <w:t>is</w:t>
      </w:r>
      <w:r>
        <w:rPr>
          <w:spacing w:val="-6"/>
          <w:sz w:val="22"/>
        </w:rPr>
        <w:t xml:space="preserve"> </w:t>
      </w:r>
      <w:r>
        <w:rPr>
          <w:spacing w:val="-4"/>
          <w:sz w:val="22"/>
        </w:rPr>
        <w:t>planning</w:t>
      </w:r>
      <w:r>
        <w:rPr>
          <w:spacing w:val="-8"/>
          <w:sz w:val="22"/>
        </w:rPr>
        <w:t xml:space="preserve"> </w:t>
      </w:r>
      <w:r>
        <w:rPr>
          <w:sz w:val="22"/>
        </w:rPr>
        <w:t>to</w:t>
      </w:r>
      <w:r>
        <w:rPr>
          <w:spacing w:val="-8"/>
          <w:sz w:val="22"/>
        </w:rPr>
        <w:t xml:space="preserve"> </w:t>
      </w:r>
      <w:r>
        <w:rPr>
          <w:spacing w:val="-3"/>
          <w:sz w:val="22"/>
        </w:rPr>
        <w:t>find</w:t>
      </w:r>
      <w:r>
        <w:rPr>
          <w:spacing w:val="-8"/>
          <w:sz w:val="22"/>
        </w:rPr>
        <w:t xml:space="preserve"> </w:t>
      </w:r>
      <w:r>
        <w:rPr>
          <w:sz w:val="22"/>
        </w:rPr>
        <w:t>a</w:t>
      </w:r>
      <w:r>
        <w:rPr>
          <w:spacing w:val="-8"/>
          <w:sz w:val="22"/>
        </w:rPr>
        <w:t xml:space="preserve"> </w:t>
      </w:r>
      <w:r>
        <w:rPr>
          <w:spacing w:val="-4"/>
          <w:sz w:val="22"/>
        </w:rPr>
        <w:t>new</w:t>
      </w:r>
      <w:r>
        <w:rPr>
          <w:spacing w:val="-10"/>
          <w:sz w:val="22"/>
        </w:rPr>
        <w:t xml:space="preserve"> </w:t>
      </w:r>
      <w:r>
        <w:rPr>
          <w:spacing w:val="-4"/>
          <w:sz w:val="22"/>
        </w:rPr>
        <w:t>job.</w:t>
      </w:r>
    </w:p>
    <w:p>
      <w:pPr>
        <w:pStyle w:val="ListParagraph"/>
        <w:numPr>
          <w:ilvl w:val="0"/>
          <w:numId w:val="1"/>
        </w:numPr>
        <w:tabs>
          <w:tab w:val="left" w:pos="356"/>
        </w:tabs>
        <w:spacing w:before="59" w:after="0" w:line="240" w:lineRule="auto"/>
        <w:ind w:left="356" w:right="0" w:hanging="199"/>
        <w:jc w:val="left"/>
        <w:rPr>
          <w:sz w:val="22"/>
        </w:rPr>
      </w:pPr>
      <w:r>
        <w:rPr>
          <w:spacing w:val="-5"/>
          <w:sz w:val="22"/>
        </w:rPr>
        <w:t xml:space="preserve">How would </w:t>
      </w:r>
      <w:r>
        <w:rPr>
          <w:spacing w:val="-3"/>
          <w:sz w:val="22"/>
        </w:rPr>
        <w:t xml:space="preserve">the </w:t>
      </w:r>
      <w:r>
        <w:rPr>
          <w:spacing w:val="-5"/>
          <w:sz w:val="22"/>
        </w:rPr>
        <w:t xml:space="preserve">man </w:t>
      </w:r>
      <w:r>
        <w:rPr>
          <w:spacing w:val="-3"/>
          <w:sz w:val="22"/>
        </w:rPr>
        <w:t xml:space="preserve">like </w:t>
      </w:r>
      <w:r>
        <w:rPr>
          <w:sz w:val="22"/>
        </w:rPr>
        <w:t xml:space="preserve">to </w:t>
      </w:r>
      <w:r>
        <w:rPr>
          <w:spacing w:val="-3"/>
          <w:sz w:val="22"/>
        </w:rPr>
        <w:t xml:space="preserve">go </w:t>
      </w:r>
      <w:r>
        <w:rPr>
          <w:sz w:val="22"/>
        </w:rPr>
        <w:t>to</w:t>
      </w:r>
      <w:r>
        <w:rPr>
          <w:spacing w:val="-40"/>
          <w:sz w:val="22"/>
        </w:rPr>
        <w:t xml:space="preserve"> </w:t>
      </w:r>
      <w:r>
        <w:rPr>
          <w:spacing w:val="-5"/>
          <w:sz w:val="22"/>
        </w:rPr>
        <w:t>work?</w:t>
      </w:r>
    </w:p>
    <w:p>
      <w:pPr>
        <w:pStyle w:val="BodyText"/>
        <w:tabs>
          <w:tab w:val="left" w:pos="3486"/>
          <w:tab w:val="left" w:pos="5970"/>
        </w:tabs>
        <w:spacing w:before="59"/>
        <w:ind w:left="367"/>
      </w:pPr>
      <w:r>
        <w:rPr>
          <w:spacing w:val="-4"/>
        </w:rPr>
        <w:t>A.</w:t>
      </w:r>
      <w:r>
        <w:rPr>
          <w:spacing w:val="-6"/>
        </w:rPr>
        <w:t xml:space="preserve"> </w:t>
      </w:r>
      <w:r>
        <w:rPr>
          <w:spacing w:val="-4"/>
        </w:rPr>
        <w:t>By</w:t>
      </w:r>
      <w:r>
        <w:rPr>
          <w:spacing w:val="-7"/>
        </w:rPr>
        <w:t xml:space="preserve"> </w:t>
      </w:r>
      <w:r>
        <w:rPr>
          <w:spacing w:val="-4"/>
        </w:rPr>
        <w:t>bus.</w:t>
      </w:r>
      <w:r>
        <w:rPr>
          <w:spacing w:val="-4"/>
        </w:rPr>
        <w:tab/>
      </w:r>
      <w:r>
        <w:rPr>
          <w:spacing w:val="-4"/>
        </w:rPr>
        <w:t>B.</w:t>
      </w:r>
      <w:r>
        <w:rPr>
          <w:spacing w:val="-5"/>
        </w:rPr>
        <w:t xml:space="preserve"> </w:t>
      </w:r>
      <w:r>
        <w:rPr>
          <w:spacing w:val="-4"/>
        </w:rPr>
        <w:t>By</w:t>
      </w:r>
      <w:r>
        <w:rPr>
          <w:spacing w:val="-8"/>
        </w:rPr>
        <w:t xml:space="preserve"> </w:t>
      </w:r>
      <w:r>
        <w:rPr>
          <w:spacing w:val="-7"/>
        </w:rPr>
        <w:t>car.</w:t>
      </w:r>
      <w:r>
        <w:rPr>
          <w:spacing w:val="-7"/>
        </w:rPr>
        <w:tab/>
      </w:r>
      <w:r>
        <w:rPr>
          <w:spacing w:val="-4"/>
        </w:rPr>
        <w:t>C. By</w:t>
      </w:r>
      <w:r>
        <w:rPr>
          <w:spacing w:val="-11"/>
        </w:rPr>
        <w:t xml:space="preserve"> </w:t>
      </w:r>
      <w:r>
        <w:rPr>
          <w:spacing w:val="-7"/>
        </w:rPr>
        <w:t>subway.</w:t>
      </w:r>
    </w:p>
    <w:p>
      <w:pPr>
        <w:pStyle w:val="ListParagraph"/>
        <w:numPr>
          <w:ilvl w:val="0"/>
          <w:numId w:val="1"/>
        </w:numPr>
        <w:tabs>
          <w:tab w:val="left" w:pos="195"/>
        </w:tabs>
        <w:spacing w:before="59" w:after="0" w:line="240" w:lineRule="auto"/>
        <w:ind w:left="352" w:right="6629" w:hanging="352"/>
        <w:jc w:val="right"/>
        <w:rPr>
          <w:sz w:val="22"/>
        </w:rPr>
      </w:pPr>
      <w:r>
        <w:rPr>
          <w:spacing w:val="-5"/>
          <w:sz w:val="22"/>
        </w:rPr>
        <w:t xml:space="preserve">What </w:t>
      </w:r>
      <w:r>
        <w:rPr>
          <w:spacing w:val="-4"/>
          <w:sz w:val="22"/>
        </w:rPr>
        <w:t xml:space="preserve">does </w:t>
      </w:r>
      <w:r>
        <w:rPr>
          <w:spacing w:val="-3"/>
          <w:sz w:val="22"/>
        </w:rPr>
        <w:t xml:space="preserve">the </w:t>
      </w:r>
      <w:r>
        <w:rPr>
          <w:spacing w:val="-6"/>
          <w:sz w:val="22"/>
        </w:rPr>
        <w:t>woman</w:t>
      </w:r>
      <w:r>
        <w:rPr>
          <w:spacing w:val="-8"/>
          <w:sz w:val="22"/>
        </w:rPr>
        <w:t xml:space="preserve"> </w:t>
      </w:r>
      <w:r>
        <w:rPr>
          <w:spacing w:val="-5"/>
          <w:sz w:val="22"/>
        </w:rPr>
        <w:t>mean?</w:t>
      </w:r>
    </w:p>
    <w:p>
      <w:pPr>
        <w:pStyle w:val="ListParagraph"/>
        <w:numPr>
          <w:ilvl w:val="1"/>
          <w:numId w:val="1"/>
        </w:numPr>
        <w:tabs>
          <w:tab w:val="left" w:pos="256"/>
        </w:tabs>
        <w:spacing w:before="59" w:after="0" w:line="240" w:lineRule="auto"/>
        <w:ind w:left="623" w:right="6627" w:hanging="623"/>
        <w:jc w:val="righ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pacing w:val="-5"/>
          <w:sz w:val="22"/>
        </w:rPr>
        <w:t xml:space="preserve">wants </w:t>
      </w:r>
      <w:r>
        <w:rPr>
          <w:sz w:val="22"/>
        </w:rPr>
        <w:t xml:space="preserve">to </w:t>
      </w:r>
      <w:r>
        <w:rPr>
          <w:spacing w:val="-3"/>
          <w:sz w:val="22"/>
        </w:rPr>
        <w:t xml:space="preserve">go </w:t>
      </w:r>
      <w:r>
        <w:rPr>
          <w:spacing w:val="-4"/>
          <w:sz w:val="22"/>
        </w:rPr>
        <w:t>with</w:t>
      </w:r>
      <w:r>
        <w:rPr>
          <w:spacing w:val="-22"/>
          <w:sz w:val="22"/>
        </w:rPr>
        <w:t xml:space="preserve"> </w:t>
      </w:r>
      <w:r>
        <w:rPr>
          <w:spacing w:val="-7"/>
          <w:sz w:val="22"/>
        </w:rPr>
        <w:t>Tim.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 xml:space="preserve">She will travel around </w:t>
      </w:r>
      <w:r>
        <w:rPr>
          <w:spacing w:val="-3"/>
          <w:sz w:val="22"/>
        </w:rPr>
        <w:t>the</w:t>
      </w:r>
      <w:r>
        <w:rPr>
          <w:spacing w:val="-8"/>
          <w:sz w:val="22"/>
        </w:rPr>
        <w:t xml:space="preserve"> </w:t>
      </w:r>
      <w:r>
        <w:rPr>
          <w:spacing w:val="-5"/>
          <w:sz w:val="22"/>
        </w:rPr>
        <w:t>world.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pacing w:val="-5"/>
          <w:sz w:val="22"/>
        </w:rPr>
        <w:t xml:space="preserve">can’t afford </w:t>
      </w:r>
      <w:r>
        <w:rPr>
          <w:sz w:val="22"/>
        </w:rPr>
        <w:t xml:space="preserve">to </w:t>
      </w:r>
      <w:r>
        <w:rPr>
          <w:spacing w:val="-3"/>
          <w:sz w:val="22"/>
        </w:rPr>
        <w:t>go</w:t>
      </w:r>
      <w:r>
        <w:rPr>
          <w:spacing w:val="-16"/>
          <w:sz w:val="22"/>
        </w:rPr>
        <w:t xml:space="preserve"> </w:t>
      </w:r>
      <w:r>
        <w:rPr>
          <w:spacing w:val="-5"/>
          <w:sz w:val="22"/>
        </w:rPr>
        <w:t>anywhere.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sz w:val="22"/>
        </w:rPr>
      </w:pPr>
      <w:r>
        <w:rPr>
          <w:spacing w:val="-5"/>
          <w:sz w:val="22"/>
        </w:rPr>
        <w:t xml:space="preserve">What </w:t>
      </w:r>
      <w:r>
        <w:rPr>
          <w:spacing w:val="-4"/>
          <w:sz w:val="22"/>
        </w:rPr>
        <w:t xml:space="preserve">does </w:t>
      </w:r>
      <w:r>
        <w:rPr>
          <w:spacing w:val="-3"/>
          <w:sz w:val="22"/>
        </w:rPr>
        <w:t xml:space="preserve">the </w:t>
      </w:r>
      <w:r>
        <w:rPr>
          <w:spacing w:val="-6"/>
          <w:sz w:val="22"/>
        </w:rPr>
        <w:t xml:space="preserve">woman </w:t>
      </w:r>
      <w:r>
        <w:rPr>
          <w:spacing w:val="-4"/>
          <w:sz w:val="22"/>
        </w:rPr>
        <w:t xml:space="preserve">think </w:t>
      </w:r>
      <w:r>
        <w:rPr>
          <w:spacing w:val="-3"/>
          <w:sz w:val="22"/>
        </w:rPr>
        <w:t>of</w:t>
      </w:r>
      <w:r>
        <w:rPr>
          <w:spacing w:val="-20"/>
          <w:sz w:val="22"/>
        </w:rPr>
        <w:t xml:space="preserve"> </w:t>
      </w:r>
      <w:r>
        <w:rPr>
          <w:spacing w:val="-4"/>
          <w:sz w:val="22"/>
        </w:rPr>
        <w:t>herself?</w:t>
      </w:r>
    </w:p>
    <w:p>
      <w:pPr>
        <w:pStyle w:val="ListParagraph"/>
        <w:numPr>
          <w:ilvl w:val="1"/>
          <w:numId w:val="1"/>
        </w:numPr>
        <w:tabs>
          <w:tab w:val="left" w:pos="623"/>
        </w:tabs>
        <w:spacing w:before="59" w:after="0" w:line="240" w:lineRule="auto"/>
        <w:ind w:left="623" w:right="0" w:hanging="256"/>
        <w:jc w:val="lef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pacing w:val="-5"/>
          <w:sz w:val="22"/>
        </w:rPr>
        <w:t>was</w:t>
      </w:r>
      <w:r>
        <w:rPr>
          <w:spacing w:val="-10"/>
          <w:sz w:val="22"/>
        </w:rPr>
        <w:t xml:space="preserve"> </w:t>
      </w:r>
      <w:r>
        <w:rPr>
          <w:spacing w:val="-4"/>
          <w:sz w:val="22"/>
        </w:rPr>
        <w:t>thoughtful.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pacing w:val="-5"/>
          <w:sz w:val="22"/>
        </w:rPr>
        <w:t>was</w:t>
      </w:r>
      <w:r>
        <w:rPr>
          <w:spacing w:val="-11"/>
          <w:sz w:val="22"/>
        </w:rPr>
        <w:t xml:space="preserve"> </w:t>
      </w:r>
      <w:r>
        <w:rPr>
          <w:spacing w:val="-4"/>
          <w:sz w:val="22"/>
        </w:rPr>
        <w:t>serious.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sz w:val="22"/>
        </w:rPr>
      </w:pPr>
      <w:r>
        <w:rPr>
          <w:spacing w:val="-4"/>
          <w:sz w:val="22"/>
        </w:rPr>
        <w:t xml:space="preserve">She </w:t>
      </w:r>
      <w:r>
        <w:rPr>
          <w:spacing w:val="-5"/>
          <w:sz w:val="22"/>
        </w:rPr>
        <w:t>was</w:t>
      </w:r>
      <w:r>
        <w:rPr>
          <w:spacing w:val="-11"/>
          <w:sz w:val="22"/>
        </w:rPr>
        <w:t xml:space="preserve"> </w:t>
      </w:r>
      <w:r>
        <w:rPr>
          <w:spacing w:val="-4"/>
          <w:sz w:val="22"/>
        </w:rPr>
        <w:t>careless.</w:t>
      </w:r>
    </w:p>
    <w:p>
      <w:pPr>
        <w:pStyle w:val="ListParagraph"/>
        <w:numPr>
          <w:ilvl w:val="0"/>
          <w:numId w:val="1"/>
        </w:numPr>
        <w:tabs>
          <w:tab w:val="left" w:pos="438"/>
        </w:tabs>
        <w:spacing w:before="59" w:after="0" w:line="295" w:lineRule="auto"/>
        <w:ind w:left="367" w:right="5586" w:hanging="210"/>
        <w:jc w:val="left"/>
        <w:rPr>
          <w:sz w:val="22"/>
        </w:rPr>
      </w:pPr>
      <w:r>
        <w:rPr>
          <w:spacing w:val="-7"/>
          <w:sz w:val="22"/>
        </w:rPr>
        <w:t xml:space="preserve">What’s </w:t>
      </w:r>
      <w:r>
        <w:rPr>
          <w:spacing w:val="-3"/>
          <w:sz w:val="22"/>
        </w:rPr>
        <w:t xml:space="preserve">the </w:t>
      </w:r>
      <w:r>
        <w:rPr>
          <w:spacing w:val="-7"/>
          <w:sz w:val="22"/>
        </w:rPr>
        <w:t xml:space="preserve">woman’s </w:t>
      </w:r>
      <w:r>
        <w:rPr>
          <w:spacing w:val="-4"/>
          <w:sz w:val="22"/>
        </w:rPr>
        <w:t xml:space="preserve">advice </w:t>
      </w:r>
      <w:r>
        <w:rPr>
          <w:spacing w:val="-3"/>
          <w:sz w:val="22"/>
        </w:rPr>
        <w:t xml:space="preserve">for the </w:t>
      </w:r>
      <w:r>
        <w:rPr>
          <w:spacing w:val="-5"/>
          <w:sz w:val="22"/>
        </w:rPr>
        <w:t xml:space="preserve">man? A.He </w:t>
      </w:r>
      <w:r>
        <w:rPr>
          <w:spacing w:val="-4"/>
          <w:sz w:val="22"/>
        </w:rPr>
        <w:t xml:space="preserve">should hang out with </w:t>
      </w:r>
      <w:r>
        <w:rPr>
          <w:spacing w:val="-3"/>
          <w:sz w:val="22"/>
        </w:rPr>
        <w:t>his</w:t>
      </w:r>
      <w:r>
        <w:rPr>
          <w:spacing w:val="-19"/>
          <w:sz w:val="22"/>
        </w:rPr>
        <w:t xml:space="preserve"> </w:t>
      </w:r>
      <w:r>
        <w:rPr>
          <w:spacing w:val="-4"/>
          <w:sz w:val="22"/>
        </w:rPr>
        <w:t>parents.</w:t>
      </w:r>
    </w:p>
    <w:p>
      <w:pPr>
        <w:pStyle w:val="ListParagraph"/>
        <w:numPr>
          <w:ilvl w:val="0"/>
          <w:numId w:val="2"/>
        </w:numPr>
        <w:tabs>
          <w:tab w:val="left" w:pos="564"/>
        </w:tabs>
        <w:spacing w:before="2" w:after="0" w:line="240" w:lineRule="auto"/>
        <w:ind w:left="563" w:right="0" w:hanging="197"/>
        <w:jc w:val="left"/>
        <w:rPr>
          <w:sz w:val="22"/>
        </w:rPr>
      </w:pPr>
      <w:r>
        <w:rPr>
          <w:spacing w:val="-4"/>
          <w:sz w:val="22"/>
        </w:rPr>
        <w:t xml:space="preserve">He should </w:t>
      </w:r>
      <w:r>
        <w:rPr>
          <w:spacing w:val="-3"/>
          <w:sz w:val="22"/>
        </w:rPr>
        <w:t xml:space="preserve">talk </w:t>
      </w:r>
      <w:r>
        <w:rPr>
          <w:spacing w:val="-4"/>
          <w:sz w:val="22"/>
        </w:rPr>
        <w:t xml:space="preserve">with </w:t>
      </w:r>
      <w:r>
        <w:rPr>
          <w:spacing w:val="-3"/>
          <w:sz w:val="22"/>
        </w:rPr>
        <w:t xml:space="preserve">his </w:t>
      </w:r>
      <w:r>
        <w:rPr>
          <w:spacing w:val="-4"/>
          <w:sz w:val="22"/>
        </w:rPr>
        <w:t>parents</w:t>
      </w:r>
      <w:r>
        <w:rPr>
          <w:spacing w:val="-27"/>
          <w:sz w:val="22"/>
        </w:rPr>
        <w:t xml:space="preserve"> </w:t>
      </w:r>
      <w:r>
        <w:rPr>
          <w:spacing w:val="-6"/>
          <w:sz w:val="22"/>
        </w:rPr>
        <w:t>properly.</w:t>
      </w:r>
    </w:p>
    <w:p>
      <w:pPr>
        <w:pStyle w:val="ListParagraph"/>
        <w:numPr>
          <w:ilvl w:val="0"/>
          <w:numId w:val="2"/>
        </w:numPr>
        <w:tabs>
          <w:tab w:val="left" w:pos="564"/>
        </w:tabs>
        <w:spacing w:before="59" w:after="0" w:line="240" w:lineRule="auto"/>
        <w:ind w:left="563" w:right="0" w:hanging="197"/>
        <w:jc w:val="left"/>
        <w:rPr>
          <w:sz w:val="22"/>
        </w:rPr>
      </w:pPr>
      <w:r>
        <w:rPr>
          <w:spacing w:val="-4"/>
          <w:sz w:val="22"/>
        </w:rPr>
        <w:t xml:space="preserve">He should follow </w:t>
      </w:r>
      <w:r>
        <w:rPr>
          <w:spacing w:val="-3"/>
          <w:sz w:val="22"/>
        </w:rPr>
        <w:t xml:space="preserve">the </w:t>
      </w:r>
      <w:r>
        <w:rPr>
          <w:spacing w:val="-4"/>
          <w:sz w:val="22"/>
        </w:rPr>
        <w:t>family</w:t>
      </w:r>
      <w:r>
        <w:rPr>
          <w:spacing w:val="-26"/>
          <w:sz w:val="22"/>
        </w:rPr>
        <w:t xml:space="preserve"> </w:t>
      </w:r>
      <w:r>
        <w:rPr>
          <w:spacing w:val="-4"/>
          <w:sz w:val="22"/>
        </w:rPr>
        <w:t>rules.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95" w:lineRule="auto"/>
        <w:ind w:left="367" w:right="7018" w:hanging="210"/>
        <w:jc w:val="left"/>
        <w:rPr>
          <w:sz w:val="22"/>
        </w:rPr>
      </w:pPr>
      <w:r>
        <w:rPr>
          <w:spacing w:val="-5"/>
          <w:sz w:val="22"/>
        </w:rPr>
        <w:t xml:space="preserve">What </w:t>
      </w:r>
      <w:r>
        <w:rPr>
          <w:spacing w:val="-4"/>
          <w:sz w:val="22"/>
        </w:rPr>
        <w:t xml:space="preserve">will </w:t>
      </w:r>
      <w:r>
        <w:rPr>
          <w:spacing w:val="-3"/>
          <w:sz w:val="22"/>
        </w:rPr>
        <w:t xml:space="preserve">the </w:t>
      </w:r>
      <w:r>
        <w:rPr>
          <w:spacing w:val="-5"/>
          <w:sz w:val="22"/>
        </w:rPr>
        <w:t xml:space="preserve">man </w:t>
      </w:r>
      <w:r>
        <w:rPr>
          <w:spacing w:val="-4"/>
          <w:sz w:val="22"/>
        </w:rPr>
        <w:t xml:space="preserve">do? </w:t>
      </w:r>
      <w:r>
        <w:rPr>
          <w:spacing w:val="-5"/>
          <w:sz w:val="22"/>
        </w:rPr>
        <w:t xml:space="preserve">A.Stop smoking </w:t>
      </w:r>
      <w:r>
        <w:rPr>
          <w:spacing w:val="-3"/>
          <w:sz w:val="22"/>
        </w:rPr>
        <w:t>at</w:t>
      </w:r>
      <w:r>
        <w:rPr>
          <w:spacing w:val="-1"/>
          <w:sz w:val="22"/>
        </w:rPr>
        <w:t xml:space="preserve"> </w:t>
      </w:r>
      <w:r>
        <w:rPr>
          <w:spacing w:val="-7"/>
          <w:sz w:val="22"/>
        </w:rPr>
        <w:t>once.</w:t>
      </w:r>
    </w:p>
    <w:p>
      <w:pPr>
        <w:pStyle w:val="ListParagraph"/>
        <w:numPr>
          <w:ilvl w:val="0"/>
          <w:numId w:val="3"/>
        </w:numPr>
        <w:tabs>
          <w:tab w:val="left" w:pos="564"/>
        </w:tabs>
        <w:spacing w:before="1" w:after="0" w:line="240" w:lineRule="auto"/>
        <w:ind w:left="563" w:right="0" w:hanging="197"/>
        <w:jc w:val="left"/>
        <w:rPr>
          <w:sz w:val="22"/>
        </w:rPr>
      </w:pPr>
      <w:r>
        <w:rPr>
          <w:spacing w:val="-4"/>
          <w:sz w:val="22"/>
        </w:rPr>
        <w:t xml:space="preserve">Go out </w:t>
      </w:r>
      <w:r>
        <w:rPr>
          <w:sz w:val="22"/>
        </w:rPr>
        <w:t>to</w:t>
      </w:r>
      <w:r>
        <w:rPr>
          <w:spacing w:val="-14"/>
          <w:sz w:val="22"/>
        </w:rPr>
        <w:t xml:space="preserve"> </w:t>
      </w:r>
      <w:r>
        <w:rPr>
          <w:spacing w:val="-5"/>
          <w:sz w:val="22"/>
        </w:rPr>
        <w:t>smoke.</w:t>
      </w:r>
    </w:p>
    <w:p>
      <w:pPr>
        <w:pStyle w:val="ListParagraph"/>
        <w:numPr>
          <w:ilvl w:val="0"/>
          <w:numId w:val="3"/>
        </w:numPr>
        <w:tabs>
          <w:tab w:val="left" w:pos="564"/>
        </w:tabs>
        <w:spacing w:before="59" w:after="0" w:line="245" w:lineRule="exact"/>
        <w:ind w:left="563" w:right="0" w:hanging="197"/>
        <w:jc w:val="left"/>
        <w:rPr>
          <w:sz w:val="22"/>
        </w:rPr>
      </w:pPr>
      <w:r>
        <w:rPr>
          <w:spacing w:val="-4"/>
          <w:sz w:val="22"/>
        </w:rPr>
        <w:t xml:space="preserve">Put </w:t>
      </w:r>
      <w:r>
        <w:rPr>
          <w:spacing w:val="-3"/>
          <w:sz w:val="22"/>
        </w:rPr>
        <w:t xml:space="preserve">the </w:t>
      </w:r>
      <w:r>
        <w:rPr>
          <w:spacing w:val="-4"/>
          <w:sz w:val="22"/>
        </w:rPr>
        <w:t xml:space="preserve">cigarette </w:t>
      </w:r>
      <w:r>
        <w:rPr>
          <w:spacing w:val="-3"/>
          <w:sz w:val="22"/>
        </w:rPr>
        <w:t>into his</w:t>
      </w:r>
      <w:r>
        <w:rPr>
          <w:spacing w:val="-20"/>
          <w:sz w:val="22"/>
        </w:rPr>
        <w:t xml:space="preserve"> </w:t>
      </w:r>
      <w:r>
        <w:rPr>
          <w:spacing w:val="-4"/>
          <w:sz w:val="22"/>
        </w:rPr>
        <w:t>pocket.</w:t>
      </w:r>
    </w:p>
    <w:p>
      <w:pPr>
        <w:pStyle w:val="BodyText"/>
        <w:spacing w:line="344" w:lineRule="exact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第三节（共 </w:t>
      </w:r>
      <w:r>
        <w:rPr>
          <w:color w:val="000008"/>
        </w:rPr>
        <w:t xml:space="preserve">13 </w:t>
      </w:r>
      <w:r>
        <w:rPr>
          <w:rFonts w:ascii="Microsoft JhengHei UI" w:eastAsia="Microsoft JhengHei UI" w:hint="eastAsia"/>
          <w:color w:val="000008"/>
        </w:rPr>
        <w:t xml:space="preserve">⼩题，每⼩题 </w:t>
      </w:r>
      <w:r>
        <w:rPr>
          <w:color w:val="000008"/>
        </w:rPr>
        <w:t xml:space="preserve">1 </w:t>
      </w:r>
      <w:r>
        <w:rPr>
          <w:rFonts w:ascii="Microsoft JhengHei UI" w:eastAsia="Microsoft JhengHei UI" w:hint="eastAsia"/>
          <w:color w:val="000008"/>
        </w:rPr>
        <w:t xml:space="preserve">分，满分 </w:t>
      </w:r>
      <w:r>
        <w:rPr>
          <w:color w:val="000008"/>
        </w:rPr>
        <w:t xml:space="preserve">13 </w:t>
      </w:r>
      <w:r>
        <w:rPr>
          <w:rFonts w:ascii="Microsoft JhengHei UI" w:eastAsia="Microsoft JhengHei UI" w:hint="eastAsia"/>
          <w:color w:val="000008"/>
        </w:rPr>
        <w:t>分）</w:t>
      </w:r>
    </w:p>
    <w:p>
      <w:pPr>
        <w:pStyle w:val="BodyText"/>
        <w:spacing w:line="352" w:lineRule="exact"/>
        <w:ind w:left="787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9"/>
        </w:rPr>
        <w:t xml:space="preserve">听下⾯ </w:t>
      </w:r>
      <w:r>
        <w:rPr>
          <w:color w:val="000008"/>
        </w:rPr>
        <w:t xml:space="preserve">4 </w:t>
      </w:r>
      <w:r>
        <w:rPr>
          <w:rFonts w:ascii="Microsoft JhengHei UI" w:eastAsia="Microsoft JhengHei UI" w:hint="eastAsia"/>
          <w:color w:val="000008"/>
          <w:spacing w:val="-14"/>
        </w:rPr>
        <w:t xml:space="preserve">段对话或独⽩，每段对话或独⽩后有⼏个⼩题，从题中所给的 </w:t>
      </w:r>
      <w:r>
        <w:rPr>
          <w:color w:val="000008"/>
          <w:spacing w:val="-7"/>
        </w:rPr>
        <w:t>A</w:t>
      </w:r>
      <w:r>
        <w:rPr>
          <w:rFonts w:ascii="Microsoft JhengHei UI" w:eastAsia="Microsoft JhengHei UI" w:hint="eastAsia"/>
          <w:color w:val="000008"/>
          <w:spacing w:val="-27"/>
        </w:rPr>
        <w:t>、</w:t>
      </w:r>
      <w:r>
        <w:rPr>
          <w:color w:val="000008"/>
          <w:spacing w:val="-7"/>
        </w:rPr>
        <w:t>B</w:t>
      </w:r>
      <w:r>
        <w:rPr>
          <w:rFonts w:ascii="Microsoft JhengHei UI" w:eastAsia="Microsoft JhengHei UI" w:hint="eastAsia"/>
          <w:color w:val="000008"/>
          <w:spacing w:val="-26"/>
        </w:rPr>
        <w:t>、</w:t>
      </w:r>
      <w:r>
        <w:rPr>
          <w:color w:val="000008"/>
        </w:rPr>
        <w:t xml:space="preserve">C </w:t>
      </w:r>
      <w:r>
        <w:rPr>
          <w:rFonts w:ascii="Microsoft JhengHei UI" w:eastAsia="Microsoft JhengHei UI" w:hint="eastAsia"/>
          <w:color w:val="000008"/>
          <w:spacing w:val="-8"/>
        </w:rPr>
        <w:t>三个选项中</w:t>
      </w:r>
    </w:p>
    <w:p>
      <w:pPr>
        <w:spacing w:after="0" w:line="352" w:lineRule="exact"/>
        <w:rPr>
          <w:rFonts w:ascii="Microsoft JhengHei UI" w:eastAsia="Microsoft JhengHei UI" w:hint="eastAsia"/>
        </w:rPr>
        <w:sectPr>
          <w:headerReference w:type="default" r:id="rId6"/>
          <w:footerReference w:type="default" r:id="rId7"/>
          <w:type w:val="continuous"/>
          <w:pgSz w:w="11900" w:h="16820"/>
          <w:pgMar w:top="1300" w:right="1180" w:bottom="1160" w:left="1260" w:header="720" w:footer="976" w:gutter="0"/>
          <w:pgNumType w:start="1"/>
          <w:cols w:space="708"/>
        </w:sectPr>
      </w:pPr>
    </w:p>
    <w:p>
      <w:pPr>
        <w:pStyle w:val="BodyText"/>
        <w:spacing w:before="66" w:line="192" w:lineRule="auto"/>
        <w:ind w:right="215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19"/>
        </w:rPr>
        <w:t xml:space="preserve">选出最佳选项，听每段对话或独⽩前，你将有时间阅读各个⼩题，每⼩题 </w:t>
      </w:r>
      <w:r>
        <w:rPr>
          <w:color w:val="000008"/>
        </w:rPr>
        <w:t xml:space="preserve">5 </w:t>
      </w:r>
      <w:r>
        <w:rPr>
          <w:rFonts w:ascii="Microsoft JhengHei UI" w:eastAsia="Microsoft JhengHei UI" w:hint="eastAsia"/>
          <w:color w:val="000008"/>
          <w:spacing w:val="-19"/>
        </w:rPr>
        <w:t>秒钟，听完后，各⼩题将</w:t>
      </w:r>
      <w:r>
        <w:rPr>
          <w:rFonts w:ascii="Microsoft JhengHei UI" w:eastAsia="Microsoft JhengHei UI" w:hint="eastAsia"/>
          <w:color w:val="000008"/>
          <w:spacing w:val="-8"/>
        </w:rPr>
        <w:t xml:space="preserve">给出 </w:t>
      </w:r>
      <w:r>
        <w:rPr>
          <w:color w:val="000008"/>
        </w:rPr>
        <w:t xml:space="preserve">5 </w:t>
      </w:r>
      <w:r>
        <w:rPr>
          <w:rFonts w:ascii="Microsoft JhengHei UI" w:eastAsia="Microsoft JhengHei UI" w:hint="eastAsia"/>
          <w:color w:val="000008"/>
          <w:spacing w:val="-12"/>
        </w:rPr>
        <w:t>秒钟的作答时间，每段对话或独⽩读两遍。</w:t>
      </w:r>
    </w:p>
    <w:p>
      <w:pPr>
        <w:pStyle w:val="BodyText"/>
        <w:spacing w:line="331" w:lineRule="exact"/>
        <w:ind w:left="367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听下⾯⼀段对话，回答 </w:t>
      </w:r>
      <w:r>
        <w:rPr>
          <w:color w:val="000008"/>
        </w:rPr>
        <w:t xml:space="preserve">13 </w:t>
      </w:r>
      <w:r>
        <w:rPr>
          <w:rFonts w:ascii="Microsoft JhengHei UI" w:eastAsia="Microsoft JhengHei UI" w:hint="eastAsia"/>
          <w:color w:val="000008"/>
        </w:rPr>
        <w:t xml:space="preserve">⾄ </w:t>
      </w:r>
      <w:r>
        <w:rPr>
          <w:color w:val="000008"/>
        </w:rPr>
        <w:t xml:space="preserve">15 </w:t>
      </w:r>
      <w:r>
        <w:rPr>
          <w:rFonts w:ascii="Microsoft JhengHei UI" w:eastAsia="Microsoft JhengHei UI" w:hint="eastAsia"/>
          <w:color w:val="000008"/>
        </w:rPr>
        <w:t>三个⼩题。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0" w:after="0" w:line="250" w:lineRule="exact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Why doesn’t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6"/>
          <w:sz w:val="22"/>
        </w:rPr>
        <w:t xml:space="preserve">woman </w:t>
      </w:r>
      <w:r>
        <w:rPr>
          <w:color w:val="000008"/>
          <w:spacing w:val="-4"/>
          <w:sz w:val="22"/>
        </w:rPr>
        <w:t xml:space="preserve">buy tickets </w:t>
      </w:r>
      <w:r>
        <w:rPr>
          <w:color w:val="000008"/>
          <w:spacing w:val="-3"/>
          <w:sz w:val="22"/>
        </w:rPr>
        <w:t xml:space="preserve">for the </w:t>
      </w:r>
      <w:r>
        <w:rPr>
          <w:color w:val="000008"/>
          <w:spacing w:val="-4"/>
          <w:sz w:val="22"/>
        </w:rPr>
        <w:t xml:space="preserve">seats </w:t>
      </w:r>
      <w:r>
        <w:rPr>
          <w:color w:val="000008"/>
          <w:sz w:val="22"/>
        </w:rPr>
        <w:t>in</w:t>
      </w:r>
      <w:r>
        <w:rPr>
          <w:color w:val="000008"/>
          <w:spacing w:val="-39"/>
          <w:sz w:val="22"/>
        </w:rPr>
        <w:t xml:space="preserve">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>middle?</w:t>
      </w:r>
    </w:p>
    <w:p>
      <w:pPr>
        <w:pStyle w:val="ListParagraph"/>
        <w:numPr>
          <w:ilvl w:val="1"/>
          <w:numId w:val="1"/>
        </w:numPr>
        <w:tabs>
          <w:tab w:val="left" w:pos="619"/>
        </w:tabs>
        <w:spacing w:before="59" w:after="0" w:line="240" w:lineRule="auto"/>
        <w:ind w:left="619" w:right="0" w:hanging="252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 xml:space="preserve">are </w:t>
      </w:r>
      <w:r>
        <w:rPr>
          <w:color w:val="000008"/>
          <w:spacing w:val="-4"/>
          <w:sz w:val="22"/>
        </w:rPr>
        <w:t xml:space="preserve">not next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each</w:t>
      </w:r>
      <w:r>
        <w:rPr>
          <w:color w:val="000008"/>
          <w:spacing w:val="-27"/>
          <w:sz w:val="22"/>
        </w:rPr>
        <w:t xml:space="preserve"> </w:t>
      </w:r>
      <w:r>
        <w:rPr>
          <w:color w:val="000008"/>
          <w:spacing w:val="-6"/>
          <w:sz w:val="22"/>
        </w:rPr>
        <w:t>other.</w:t>
      </w:r>
    </w:p>
    <w:p>
      <w:pPr>
        <w:pStyle w:val="ListParagraph"/>
        <w:numPr>
          <w:ilvl w:val="1"/>
          <w:numId w:val="1"/>
        </w:numPr>
        <w:tabs>
          <w:tab w:val="left" w:pos="608"/>
        </w:tabs>
        <w:spacing w:before="59" w:after="0" w:line="240" w:lineRule="auto"/>
        <w:ind w:left="608" w:right="0" w:hanging="241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>are too</w:t>
      </w:r>
      <w:r>
        <w:rPr>
          <w:color w:val="000008"/>
          <w:spacing w:val="-16"/>
          <w:sz w:val="22"/>
        </w:rPr>
        <w:t xml:space="preserve"> </w:t>
      </w:r>
      <w:r>
        <w:rPr>
          <w:color w:val="000008"/>
          <w:spacing w:val="-5"/>
          <w:sz w:val="22"/>
        </w:rPr>
        <w:t>expensive.</w:t>
      </w:r>
    </w:p>
    <w:p>
      <w:pPr>
        <w:pStyle w:val="ListParagraph"/>
        <w:numPr>
          <w:ilvl w:val="1"/>
          <w:numId w:val="1"/>
        </w:numPr>
        <w:tabs>
          <w:tab w:val="left" w:pos="608"/>
        </w:tabs>
        <w:spacing w:before="59" w:after="0" w:line="240" w:lineRule="auto"/>
        <w:ind w:left="608" w:right="0" w:hanging="241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>are sold</w:t>
      </w:r>
      <w:r>
        <w:rPr>
          <w:color w:val="000008"/>
          <w:spacing w:val="-16"/>
          <w:sz w:val="22"/>
        </w:rPr>
        <w:t xml:space="preserve"> </w:t>
      </w:r>
      <w:r>
        <w:rPr>
          <w:color w:val="000008"/>
          <w:spacing w:val="-4"/>
          <w:sz w:val="22"/>
        </w:rPr>
        <w:t>out.</w:t>
      </w:r>
    </w:p>
    <w:p>
      <w:pPr>
        <w:pStyle w:val="ListParagraph"/>
        <w:numPr>
          <w:ilvl w:val="0"/>
          <w:numId w:val="1"/>
        </w:numPr>
        <w:tabs>
          <w:tab w:val="left" w:pos="450"/>
        </w:tabs>
        <w:spacing w:before="59" w:after="0" w:line="245" w:lineRule="exact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How much </w:t>
      </w:r>
      <w:r>
        <w:rPr>
          <w:color w:val="000008"/>
          <w:sz w:val="22"/>
        </w:rPr>
        <w:t xml:space="preserve">is </w:t>
      </w:r>
      <w:r>
        <w:rPr>
          <w:color w:val="000008"/>
          <w:spacing w:val="-4"/>
          <w:sz w:val="22"/>
        </w:rPr>
        <w:t>each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pacing w:val="-4"/>
          <w:sz w:val="22"/>
        </w:rPr>
        <w:t>ticket?</w:t>
      </w:r>
    </w:p>
    <w:p>
      <w:pPr>
        <w:pStyle w:val="BodyText"/>
        <w:tabs>
          <w:tab w:val="left" w:pos="3486"/>
          <w:tab w:val="left" w:pos="5970"/>
        </w:tabs>
        <w:spacing w:line="381" w:lineRule="exact"/>
        <w:ind w:left="367"/>
      </w:pPr>
      <w:r>
        <w:rPr>
          <w:color w:val="000008"/>
          <w:spacing w:val="-11"/>
        </w:rPr>
        <w:t>A.</w:t>
      </w:r>
      <w:r>
        <w:rPr>
          <w:rFonts w:ascii="Microsoft JhengHei UI" w:eastAsia="Microsoft JhengHei UI" w:hint="eastAsia"/>
          <w:color w:val="000008"/>
          <w:spacing w:val="-11"/>
        </w:rPr>
        <w:t>＄</w:t>
      </w:r>
      <w:r>
        <w:rPr>
          <w:color w:val="000008"/>
          <w:spacing w:val="-11"/>
        </w:rPr>
        <w:t>13.</w:t>
      </w:r>
      <w:r>
        <w:rPr>
          <w:color w:val="000008"/>
          <w:spacing w:val="-11"/>
        </w:rPr>
        <w:tab/>
      </w:r>
      <w:r>
        <w:rPr>
          <w:color w:val="000008"/>
          <w:spacing w:val="-4"/>
        </w:rPr>
        <w:t xml:space="preserve">B.  </w:t>
      </w:r>
      <w:r>
        <w:rPr>
          <w:rFonts w:ascii="Microsoft JhengHei UI" w:eastAsia="Microsoft JhengHei UI" w:hint="eastAsia"/>
          <w:color w:val="000008"/>
          <w:spacing w:val="-14"/>
        </w:rPr>
        <w:t>＄</w:t>
      </w:r>
      <w:r>
        <w:rPr>
          <w:color w:val="000008"/>
          <w:spacing w:val="-14"/>
        </w:rPr>
        <w:t>30.</w:t>
      </w:r>
      <w:r>
        <w:rPr>
          <w:color w:val="000008"/>
          <w:spacing w:val="-14"/>
        </w:rPr>
        <w:tab/>
      </w:r>
      <w:r>
        <w:rPr>
          <w:color w:val="000008"/>
          <w:spacing w:val="-10"/>
        </w:rPr>
        <w:t>C.</w:t>
      </w:r>
      <w:r>
        <w:rPr>
          <w:rFonts w:ascii="Microsoft JhengHei UI" w:eastAsia="Microsoft JhengHei UI" w:hint="eastAsia"/>
          <w:color w:val="000008"/>
          <w:spacing w:val="-10"/>
        </w:rPr>
        <w:t>＄</w:t>
      </w:r>
      <w:r>
        <w:rPr>
          <w:color w:val="000008"/>
          <w:spacing w:val="-10"/>
        </w:rPr>
        <w:t>6.5.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0" w:after="0" w:line="250" w:lineRule="exact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day </w:t>
      </w:r>
      <w:r>
        <w:rPr>
          <w:color w:val="000008"/>
          <w:spacing w:val="-3"/>
          <w:sz w:val="22"/>
        </w:rPr>
        <w:t xml:space="preserve">are the </w:t>
      </w:r>
      <w:r>
        <w:rPr>
          <w:color w:val="000008"/>
          <w:spacing w:val="-4"/>
          <w:sz w:val="22"/>
        </w:rPr>
        <w:t>tickets</w:t>
      </w:r>
      <w:r>
        <w:rPr>
          <w:color w:val="000008"/>
          <w:spacing w:val="-21"/>
          <w:sz w:val="22"/>
        </w:rPr>
        <w:t xml:space="preserve"> </w:t>
      </w:r>
      <w:r>
        <w:rPr>
          <w:color w:val="000008"/>
          <w:spacing w:val="-4"/>
          <w:sz w:val="22"/>
        </w:rPr>
        <w:t>for?</w:t>
      </w:r>
    </w:p>
    <w:p>
      <w:pPr>
        <w:pStyle w:val="BodyText"/>
        <w:tabs>
          <w:tab w:val="left" w:pos="3486"/>
          <w:tab w:val="left" w:pos="5970"/>
        </w:tabs>
        <w:spacing w:before="59" w:line="245" w:lineRule="exact"/>
        <w:ind w:left="36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Friday.</w:t>
      </w:r>
      <w:r>
        <w:rPr>
          <w:color w:val="000008"/>
          <w:spacing w:val="-6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Saturday.</w:t>
      </w:r>
      <w:r>
        <w:rPr>
          <w:color w:val="000008"/>
          <w:spacing w:val="-6"/>
        </w:rPr>
        <w:tab/>
      </w:r>
      <w:r>
        <w:rPr>
          <w:color w:val="000008"/>
        </w:rPr>
        <w:t>C .</w:t>
      </w:r>
      <w:r>
        <w:rPr>
          <w:color w:val="000008"/>
          <w:spacing w:val="-15"/>
        </w:rPr>
        <w:t xml:space="preserve"> </w:t>
      </w:r>
      <w:r>
        <w:rPr>
          <w:color w:val="000008"/>
          <w:spacing w:val="-7"/>
        </w:rPr>
        <w:t>Sunday.</w:t>
      </w:r>
    </w:p>
    <w:p>
      <w:pPr>
        <w:pStyle w:val="BodyText"/>
        <w:spacing w:line="381" w:lineRule="exact"/>
        <w:ind w:left="262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听下⾯⼀段对话，回答 </w:t>
      </w:r>
      <w:r>
        <w:rPr>
          <w:color w:val="000008"/>
        </w:rPr>
        <w:t xml:space="preserve">16 </w:t>
      </w:r>
      <w:r>
        <w:rPr>
          <w:rFonts w:ascii="Microsoft JhengHei UI" w:eastAsia="Microsoft JhengHei UI" w:hint="eastAsia"/>
          <w:color w:val="000008"/>
        </w:rPr>
        <w:t xml:space="preserve">⾄ </w:t>
      </w:r>
      <w:r>
        <w:rPr>
          <w:color w:val="000008"/>
        </w:rPr>
        <w:t xml:space="preserve">18 </w:t>
      </w:r>
      <w:r>
        <w:rPr>
          <w:rFonts w:ascii="Microsoft JhengHei UI" w:eastAsia="Microsoft JhengHei UI" w:hint="eastAsia"/>
          <w:color w:val="000008"/>
        </w:rPr>
        <w:t>三个⼩题。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0" w:after="0" w:line="250" w:lineRule="exact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Where </w:t>
      </w:r>
      <w:r>
        <w:rPr>
          <w:color w:val="000008"/>
          <w:spacing w:val="-4"/>
          <w:sz w:val="22"/>
        </w:rPr>
        <w:t xml:space="preserve">does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conversation </w:t>
      </w:r>
      <w:r>
        <w:rPr>
          <w:color w:val="000008"/>
          <w:spacing w:val="-4"/>
          <w:sz w:val="22"/>
        </w:rPr>
        <w:t>take</w:t>
      </w:r>
      <w:r>
        <w:rPr>
          <w:color w:val="000008"/>
          <w:spacing w:val="-19"/>
          <w:sz w:val="22"/>
        </w:rPr>
        <w:t xml:space="preserve"> </w:t>
      </w:r>
      <w:r>
        <w:rPr>
          <w:color w:val="000008"/>
          <w:spacing w:val="-4"/>
          <w:sz w:val="22"/>
        </w:rPr>
        <w:t>place?</w:t>
      </w:r>
    </w:p>
    <w:p>
      <w:pPr>
        <w:pStyle w:val="BodyText"/>
        <w:tabs>
          <w:tab w:val="left" w:pos="3486"/>
          <w:tab w:val="left" w:pos="5970"/>
        </w:tabs>
        <w:spacing w:before="59"/>
        <w:ind w:left="367"/>
      </w:pPr>
      <w:r>
        <w:rPr>
          <w:color w:val="000008"/>
          <w:spacing w:val="-4"/>
        </w:rPr>
        <w:t xml:space="preserve">A. At </w:t>
      </w:r>
      <w:r>
        <w:rPr>
          <w:color w:val="000008"/>
        </w:rPr>
        <w:t>a</w:t>
      </w:r>
      <w:r>
        <w:rPr>
          <w:color w:val="000008"/>
          <w:spacing w:val="-22"/>
        </w:rPr>
        <w:t xml:space="preserve"> </w:t>
      </w:r>
      <w:r>
        <w:rPr>
          <w:color w:val="000008"/>
          <w:spacing w:val="-4"/>
        </w:rPr>
        <w:t>seafood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4"/>
        </w:rPr>
        <w:t>shop.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</w:rPr>
        <w:t>In a</w:t>
      </w:r>
      <w:r>
        <w:rPr>
          <w:color w:val="000008"/>
          <w:spacing w:val="-15"/>
        </w:rPr>
        <w:t xml:space="preserve"> </w:t>
      </w:r>
      <w:r>
        <w:rPr>
          <w:color w:val="000008"/>
          <w:spacing w:val="-4"/>
        </w:rPr>
        <w:t>dining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hall.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C. On </w:t>
      </w:r>
      <w:r>
        <w:rPr>
          <w:color w:val="000008"/>
          <w:spacing w:val="-3"/>
        </w:rPr>
        <w:t>the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5"/>
        </w:rPr>
        <w:t>phone.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3"/>
          <w:sz w:val="22"/>
        </w:rPr>
        <w:t xml:space="preserve">do </w:t>
      </w:r>
      <w:r>
        <w:rPr>
          <w:color w:val="000008"/>
          <w:spacing w:val="-4"/>
          <w:sz w:val="22"/>
        </w:rPr>
        <w:t xml:space="preserve">we know about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24"/>
          <w:sz w:val="22"/>
        </w:rPr>
        <w:t xml:space="preserve"> </w:t>
      </w:r>
      <w:r>
        <w:rPr>
          <w:color w:val="000008"/>
          <w:spacing w:val="-4"/>
          <w:sz w:val="22"/>
        </w:rPr>
        <w:t>restaurant?</w:t>
      </w:r>
    </w:p>
    <w:p>
      <w:pPr>
        <w:pStyle w:val="ListParagraph"/>
        <w:numPr>
          <w:ilvl w:val="1"/>
          <w:numId w:val="1"/>
        </w:numPr>
        <w:tabs>
          <w:tab w:val="left" w:pos="623"/>
        </w:tabs>
        <w:spacing w:before="59" w:after="0" w:line="240" w:lineRule="auto"/>
        <w:ind w:left="623" w:right="0" w:hanging="256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It is </w:t>
      </w:r>
      <w:r>
        <w:rPr>
          <w:color w:val="000008"/>
          <w:spacing w:val="-5"/>
          <w:sz w:val="22"/>
        </w:rPr>
        <w:t xml:space="preserve">famous </w:t>
      </w:r>
      <w:r>
        <w:rPr>
          <w:color w:val="000008"/>
          <w:spacing w:val="-3"/>
          <w:sz w:val="22"/>
        </w:rPr>
        <w:t>for</w:t>
      </w:r>
      <w:r>
        <w:rPr>
          <w:color w:val="000008"/>
          <w:spacing w:val="-21"/>
          <w:sz w:val="22"/>
        </w:rPr>
        <w:t xml:space="preserve"> </w:t>
      </w:r>
      <w:r>
        <w:rPr>
          <w:color w:val="000008"/>
          <w:spacing w:val="-5"/>
          <w:sz w:val="22"/>
        </w:rPr>
        <w:t>seafood.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It </w:t>
      </w:r>
      <w:r>
        <w:rPr>
          <w:color w:val="000008"/>
          <w:spacing w:val="-4"/>
          <w:sz w:val="22"/>
        </w:rPr>
        <w:t xml:space="preserve">seldom accepts </w:t>
      </w:r>
      <w:r>
        <w:rPr>
          <w:color w:val="000008"/>
          <w:spacing w:val="-5"/>
          <w:sz w:val="22"/>
        </w:rPr>
        <w:t>large</w:t>
      </w:r>
      <w:r>
        <w:rPr>
          <w:color w:val="000008"/>
          <w:spacing w:val="-24"/>
          <w:sz w:val="22"/>
        </w:rPr>
        <w:t xml:space="preserve"> </w:t>
      </w:r>
      <w:r>
        <w:rPr>
          <w:color w:val="000008"/>
          <w:spacing w:val="-4"/>
          <w:sz w:val="22"/>
        </w:rPr>
        <w:t>parties.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Famous </w:t>
      </w:r>
      <w:r>
        <w:rPr>
          <w:color w:val="000008"/>
          <w:spacing w:val="-4"/>
          <w:sz w:val="22"/>
        </w:rPr>
        <w:t xml:space="preserve">people often </w:t>
      </w:r>
      <w:r>
        <w:rPr>
          <w:color w:val="000008"/>
          <w:spacing w:val="-5"/>
          <w:sz w:val="22"/>
        </w:rPr>
        <w:t xml:space="preserve">come </w:t>
      </w:r>
      <w:r>
        <w:rPr>
          <w:color w:val="000008"/>
          <w:sz w:val="22"/>
        </w:rPr>
        <w:t>to</w:t>
      </w:r>
      <w:r>
        <w:rPr>
          <w:color w:val="000008"/>
          <w:spacing w:val="-21"/>
          <w:sz w:val="22"/>
        </w:rPr>
        <w:t xml:space="preserve"> </w:t>
      </w:r>
      <w:r>
        <w:rPr>
          <w:color w:val="000008"/>
          <w:spacing w:val="-6"/>
          <w:sz w:val="22"/>
        </w:rPr>
        <w:t>dinner.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kind </w:t>
      </w:r>
      <w:r>
        <w:rPr>
          <w:color w:val="000008"/>
          <w:spacing w:val="-3"/>
          <w:sz w:val="22"/>
        </w:rPr>
        <w:t xml:space="preserve">of </w:t>
      </w:r>
      <w:r>
        <w:rPr>
          <w:color w:val="000008"/>
          <w:spacing w:val="-4"/>
          <w:sz w:val="22"/>
        </w:rPr>
        <w:t xml:space="preserve">food dose </w:t>
      </w:r>
      <w:r>
        <w:rPr>
          <w:color w:val="000008"/>
          <w:spacing w:val="-3"/>
          <w:sz w:val="22"/>
        </w:rPr>
        <w:t>he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pacing w:val="-4"/>
          <w:sz w:val="22"/>
        </w:rPr>
        <w:t>like?</w:t>
      </w:r>
    </w:p>
    <w:p>
      <w:pPr>
        <w:pStyle w:val="BodyText"/>
        <w:tabs>
          <w:tab w:val="left" w:pos="3486"/>
          <w:tab w:val="left" w:pos="5970"/>
        </w:tabs>
        <w:spacing w:before="59" w:line="245" w:lineRule="exact"/>
        <w:ind w:left="367"/>
      </w:pPr>
      <w:r>
        <w:rPr>
          <w:color w:val="000008"/>
          <w:spacing w:val="-4"/>
        </w:rPr>
        <w:t>A.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7"/>
        </w:rPr>
        <w:t>Vegetables.</w:t>
      </w:r>
      <w:r>
        <w:rPr>
          <w:color w:val="000008"/>
          <w:spacing w:val="-7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  <w:spacing w:val="-5"/>
        </w:rPr>
        <w:t>Seafood.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5"/>
        </w:rPr>
        <w:t>meat.</w:t>
      </w:r>
    </w:p>
    <w:p>
      <w:pPr>
        <w:pStyle w:val="BodyText"/>
        <w:spacing w:line="381" w:lineRule="exact"/>
        <w:ind w:left="262"/>
      </w:pPr>
      <w:r>
        <w:rPr>
          <w:rFonts w:ascii="Microsoft JhengHei UI" w:eastAsia="Microsoft JhengHei UI" w:hint="eastAsia"/>
          <w:color w:val="000008"/>
        </w:rPr>
        <w:t xml:space="preserve">听下⾯⼀段对话，回答 </w:t>
      </w:r>
      <w:r>
        <w:rPr>
          <w:color w:val="000008"/>
        </w:rPr>
        <w:t xml:space="preserve">19 </w:t>
      </w:r>
      <w:r>
        <w:rPr>
          <w:rFonts w:ascii="Microsoft JhengHei UI" w:eastAsia="Microsoft JhengHei UI" w:hint="eastAsia"/>
          <w:color w:val="000008"/>
        </w:rPr>
        <w:t xml:space="preserve">⾄ </w:t>
      </w:r>
      <w:r>
        <w:rPr>
          <w:color w:val="000008"/>
        </w:rPr>
        <w:t xml:space="preserve">22 </w:t>
      </w:r>
      <w:r>
        <w:rPr>
          <w:rFonts w:ascii="Microsoft JhengHei UI" w:eastAsia="Microsoft JhengHei UI" w:hint="eastAsia"/>
          <w:color w:val="000008"/>
        </w:rPr>
        <w:t>三个⼩题</w:t>
      </w:r>
      <w:r>
        <w:rPr>
          <w:color w:val="000008"/>
        </w:rPr>
        <w:t>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0" w:after="0" w:line="250" w:lineRule="exact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3"/>
          <w:sz w:val="22"/>
        </w:rPr>
        <w:t xml:space="preserve">are the </w:t>
      </w:r>
      <w:r>
        <w:rPr>
          <w:color w:val="000008"/>
          <w:spacing w:val="-4"/>
          <w:sz w:val="22"/>
        </w:rPr>
        <w:t xml:space="preserve">two </w:t>
      </w:r>
      <w:r>
        <w:rPr>
          <w:color w:val="000008"/>
          <w:spacing w:val="-5"/>
          <w:sz w:val="22"/>
        </w:rPr>
        <w:t xml:space="preserve">speakers </w:t>
      </w:r>
      <w:r>
        <w:rPr>
          <w:color w:val="000008"/>
          <w:spacing w:val="-4"/>
          <w:sz w:val="22"/>
        </w:rPr>
        <w:t>talking</w:t>
      </w:r>
      <w:r>
        <w:rPr>
          <w:color w:val="000008"/>
          <w:spacing w:val="-22"/>
          <w:sz w:val="22"/>
        </w:rPr>
        <w:t xml:space="preserve"> </w:t>
      </w:r>
      <w:r>
        <w:rPr>
          <w:color w:val="000008"/>
          <w:spacing w:val="-4"/>
          <w:sz w:val="22"/>
        </w:rPr>
        <w:t>about?</w:t>
      </w:r>
    </w:p>
    <w:p>
      <w:pPr>
        <w:pStyle w:val="BodyText"/>
        <w:tabs>
          <w:tab w:val="left" w:pos="3486"/>
          <w:tab w:val="left" w:pos="5970"/>
        </w:tabs>
        <w:spacing w:before="59"/>
        <w:ind w:left="367"/>
      </w:pPr>
      <w:r>
        <w:rPr>
          <w:color w:val="000008"/>
          <w:spacing w:val="-4"/>
        </w:rPr>
        <w:t>A. The</w:t>
      </w:r>
      <w:r>
        <w:rPr>
          <w:color w:val="000008"/>
          <w:spacing w:val="-11"/>
        </w:rPr>
        <w:t xml:space="preserve"> </w:t>
      </w:r>
      <w:r>
        <w:rPr>
          <w:color w:val="000008"/>
          <w:spacing w:val="-6"/>
        </w:rPr>
        <w:t>girl’s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school.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 The</w:t>
      </w:r>
      <w:r>
        <w:rPr>
          <w:color w:val="000008"/>
          <w:spacing w:val="-11"/>
        </w:rPr>
        <w:t xml:space="preserve"> </w:t>
      </w:r>
      <w:r>
        <w:rPr>
          <w:color w:val="000008"/>
          <w:spacing w:val="-6"/>
        </w:rPr>
        <w:t>girl’s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plan.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C. The </w:t>
      </w:r>
      <w:r>
        <w:rPr>
          <w:color w:val="000008"/>
          <w:spacing w:val="-6"/>
        </w:rPr>
        <w:t>girl’s</w:t>
      </w:r>
      <w:r>
        <w:rPr>
          <w:color w:val="000008"/>
          <w:spacing w:val="-16"/>
        </w:rPr>
        <w:t xml:space="preserve"> </w:t>
      </w:r>
      <w:r>
        <w:rPr>
          <w:color w:val="000008"/>
          <w:spacing w:val="-6"/>
        </w:rPr>
        <w:t>family.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3"/>
          <w:sz w:val="22"/>
        </w:rPr>
        <w:t xml:space="preserve">do </w:t>
      </w:r>
      <w:r>
        <w:rPr>
          <w:color w:val="000008"/>
          <w:spacing w:val="-6"/>
          <w:sz w:val="22"/>
        </w:rPr>
        <w:t xml:space="preserve">Jane’s </w:t>
      </w:r>
      <w:r>
        <w:rPr>
          <w:color w:val="000008"/>
          <w:spacing w:val="-4"/>
          <w:sz w:val="22"/>
        </w:rPr>
        <w:t xml:space="preserve">parents think </w:t>
      </w:r>
      <w:r>
        <w:rPr>
          <w:color w:val="000008"/>
          <w:spacing w:val="-3"/>
          <w:sz w:val="22"/>
        </w:rPr>
        <w:t xml:space="preserve">of </w:t>
      </w:r>
      <w:r>
        <w:rPr>
          <w:color w:val="000008"/>
          <w:spacing w:val="-4"/>
          <w:sz w:val="22"/>
        </w:rPr>
        <w:t>her</w:t>
      </w:r>
      <w:r>
        <w:rPr>
          <w:color w:val="000008"/>
          <w:spacing w:val="-24"/>
          <w:sz w:val="22"/>
        </w:rPr>
        <w:t xml:space="preserve"> </w:t>
      </w:r>
      <w:r>
        <w:rPr>
          <w:color w:val="000008"/>
          <w:spacing w:val="-4"/>
          <w:sz w:val="22"/>
        </w:rPr>
        <w:t>choice?</w:t>
      </w:r>
    </w:p>
    <w:p>
      <w:pPr>
        <w:pStyle w:val="ListParagraph"/>
        <w:numPr>
          <w:ilvl w:val="1"/>
          <w:numId w:val="1"/>
        </w:numPr>
        <w:tabs>
          <w:tab w:val="left" w:pos="619"/>
        </w:tabs>
        <w:spacing w:before="59" w:after="0" w:line="240" w:lineRule="auto"/>
        <w:ind w:left="619" w:right="0" w:hanging="252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 xml:space="preserve">are </w:t>
      </w:r>
      <w:r>
        <w:rPr>
          <w:color w:val="000008"/>
          <w:spacing w:val="-4"/>
          <w:sz w:val="22"/>
        </w:rPr>
        <w:t xml:space="preserve">proud </w:t>
      </w:r>
      <w:r>
        <w:rPr>
          <w:color w:val="000008"/>
          <w:spacing w:val="-3"/>
          <w:sz w:val="22"/>
        </w:rPr>
        <w:t>of</w:t>
      </w:r>
      <w:r>
        <w:rPr>
          <w:color w:val="000008"/>
          <w:spacing w:val="-18"/>
          <w:sz w:val="22"/>
        </w:rPr>
        <w:t xml:space="preserve"> </w:t>
      </w:r>
      <w:r>
        <w:rPr>
          <w:color w:val="000008"/>
          <w:sz w:val="22"/>
        </w:rPr>
        <w:t>it.</w:t>
      </w:r>
    </w:p>
    <w:p>
      <w:pPr>
        <w:pStyle w:val="ListParagraph"/>
        <w:numPr>
          <w:ilvl w:val="1"/>
          <w:numId w:val="1"/>
        </w:numPr>
        <w:tabs>
          <w:tab w:val="left" w:pos="608"/>
        </w:tabs>
        <w:spacing w:before="60" w:after="0" w:line="240" w:lineRule="auto"/>
        <w:ind w:left="608" w:right="0" w:hanging="241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 xml:space="preserve">are </w:t>
      </w:r>
      <w:r>
        <w:rPr>
          <w:color w:val="000008"/>
          <w:spacing w:val="-4"/>
          <w:sz w:val="22"/>
        </w:rPr>
        <w:t>against</w:t>
      </w:r>
      <w:r>
        <w:rPr>
          <w:color w:val="000008"/>
          <w:spacing w:val="-14"/>
          <w:sz w:val="22"/>
        </w:rPr>
        <w:t xml:space="preserve"> </w:t>
      </w:r>
      <w:r>
        <w:rPr>
          <w:color w:val="000008"/>
          <w:sz w:val="22"/>
        </w:rPr>
        <w:t>it.</w:t>
      </w:r>
    </w:p>
    <w:p>
      <w:pPr>
        <w:pStyle w:val="ListParagraph"/>
        <w:numPr>
          <w:ilvl w:val="1"/>
          <w:numId w:val="1"/>
        </w:numPr>
        <w:tabs>
          <w:tab w:val="left" w:pos="608"/>
        </w:tabs>
        <w:spacing w:before="59" w:after="0" w:line="240" w:lineRule="auto"/>
        <w:ind w:left="608" w:right="0" w:hanging="241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They don’t </w:t>
      </w:r>
      <w:r>
        <w:rPr>
          <w:color w:val="000008"/>
          <w:spacing w:val="-4"/>
          <w:sz w:val="22"/>
        </w:rPr>
        <w:t>care about</w:t>
      </w:r>
      <w:r>
        <w:rPr>
          <w:color w:val="000008"/>
          <w:spacing w:val="-13"/>
          <w:sz w:val="22"/>
        </w:rPr>
        <w:t xml:space="preserve"> </w:t>
      </w:r>
      <w:r>
        <w:rPr>
          <w:color w:val="000008"/>
          <w:sz w:val="22"/>
        </w:rPr>
        <w:t>it.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will Jane </w:t>
      </w:r>
      <w:r>
        <w:rPr>
          <w:color w:val="000008"/>
          <w:spacing w:val="-5"/>
          <w:sz w:val="22"/>
        </w:rPr>
        <w:t xml:space="preserve">most </w:t>
      </w:r>
      <w:r>
        <w:rPr>
          <w:color w:val="000008"/>
          <w:spacing w:val="-4"/>
          <w:sz w:val="22"/>
        </w:rPr>
        <w:t xml:space="preserve">probably </w:t>
      </w:r>
      <w:r>
        <w:rPr>
          <w:color w:val="000008"/>
          <w:spacing w:val="-3"/>
          <w:sz w:val="22"/>
        </w:rPr>
        <w:t xml:space="preserve">do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31"/>
          <w:sz w:val="22"/>
        </w:rPr>
        <w:t xml:space="preserve"> </w:t>
      </w:r>
      <w:r>
        <w:rPr>
          <w:color w:val="000008"/>
          <w:spacing w:val="-4"/>
          <w:sz w:val="22"/>
        </w:rPr>
        <w:t>end?</w:t>
      </w:r>
    </w:p>
    <w:p>
      <w:pPr>
        <w:pStyle w:val="ListParagraph"/>
        <w:numPr>
          <w:ilvl w:val="1"/>
          <w:numId w:val="1"/>
        </w:numPr>
        <w:tabs>
          <w:tab w:val="left" w:pos="623"/>
        </w:tabs>
        <w:spacing w:before="59" w:after="0" w:line="240" w:lineRule="auto"/>
        <w:ind w:left="623" w:right="0" w:hanging="256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She will </w:t>
      </w:r>
      <w:r>
        <w:rPr>
          <w:color w:val="000008"/>
          <w:spacing w:val="-5"/>
          <w:sz w:val="22"/>
        </w:rPr>
        <w:t xml:space="preserve">become </w:t>
      </w:r>
      <w:r>
        <w:rPr>
          <w:color w:val="000008"/>
          <w:sz w:val="22"/>
        </w:rPr>
        <w:t>a</w:t>
      </w:r>
      <w:r>
        <w:rPr>
          <w:color w:val="000008"/>
          <w:spacing w:val="-15"/>
          <w:sz w:val="22"/>
        </w:rPr>
        <w:t xml:space="preserve"> </w:t>
      </w:r>
      <w:r>
        <w:rPr>
          <w:color w:val="000008"/>
          <w:spacing w:val="-6"/>
          <w:sz w:val="22"/>
        </w:rPr>
        <w:t>painter.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0" w:lineRule="auto"/>
        <w:ind w:left="612" w:right="0" w:hanging="245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She will </w:t>
      </w:r>
      <w:r>
        <w:rPr>
          <w:color w:val="000008"/>
          <w:spacing w:val="-5"/>
          <w:sz w:val="22"/>
        </w:rPr>
        <w:t xml:space="preserve">become </w:t>
      </w:r>
      <w:r>
        <w:rPr>
          <w:color w:val="000008"/>
          <w:spacing w:val="-3"/>
          <w:sz w:val="22"/>
        </w:rPr>
        <w:t>an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4"/>
          <w:sz w:val="22"/>
        </w:rPr>
        <w:t>actress.</w:t>
      </w:r>
    </w:p>
    <w:p>
      <w:pPr>
        <w:pStyle w:val="ListParagraph"/>
        <w:numPr>
          <w:ilvl w:val="1"/>
          <w:numId w:val="1"/>
        </w:numPr>
        <w:tabs>
          <w:tab w:val="left" w:pos="612"/>
        </w:tabs>
        <w:spacing w:before="59" w:after="0" w:line="245" w:lineRule="exact"/>
        <w:ind w:left="612" w:right="0" w:hanging="245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She will </w:t>
      </w:r>
      <w:r>
        <w:rPr>
          <w:color w:val="000008"/>
          <w:spacing w:val="-5"/>
          <w:sz w:val="22"/>
        </w:rPr>
        <w:t xml:space="preserve">become </w:t>
      </w:r>
      <w:r>
        <w:rPr>
          <w:color w:val="000008"/>
          <w:sz w:val="22"/>
        </w:rPr>
        <w:t>a</w:t>
      </w:r>
      <w:r>
        <w:rPr>
          <w:color w:val="000008"/>
          <w:spacing w:val="-16"/>
          <w:sz w:val="22"/>
        </w:rPr>
        <w:t xml:space="preserve"> </w:t>
      </w:r>
      <w:r>
        <w:rPr>
          <w:color w:val="000008"/>
          <w:spacing w:val="-6"/>
          <w:sz w:val="22"/>
        </w:rPr>
        <w:t>singer.</w:t>
      </w:r>
    </w:p>
    <w:p>
      <w:pPr>
        <w:pStyle w:val="BodyText"/>
        <w:spacing w:line="381" w:lineRule="exact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 xml:space="preserve">听下⾯⼀段对话，回答 </w:t>
      </w:r>
      <w:r>
        <w:rPr>
          <w:color w:val="000008"/>
        </w:rPr>
        <w:t xml:space="preserve">23 </w:t>
      </w:r>
      <w:r>
        <w:rPr>
          <w:rFonts w:ascii="Microsoft JhengHei UI" w:eastAsia="Microsoft JhengHei UI" w:hint="eastAsia"/>
          <w:color w:val="000008"/>
        </w:rPr>
        <w:t xml:space="preserve">⾄ </w:t>
      </w:r>
      <w:r>
        <w:rPr>
          <w:color w:val="000008"/>
        </w:rPr>
        <w:t xml:space="preserve">25 </w:t>
      </w:r>
      <w:r>
        <w:rPr>
          <w:rFonts w:ascii="Microsoft JhengHei UI" w:eastAsia="Microsoft JhengHei UI" w:hint="eastAsia"/>
          <w:color w:val="000008"/>
        </w:rPr>
        <w:t>三个⼩题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0" w:after="0" w:line="250" w:lineRule="exact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z w:val="22"/>
        </w:rPr>
        <w:t xml:space="preserve">is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speaker </w:t>
      </w:r>
      <w:r>
        <w:rPr>
          <w:color w:val="000008"/>
          <w:spacing w:val="-4"/>
          <w:sz w:val="22"/>
        </w:rPr>
        <w:t>mainly talking</w:t>
      </w:r>
      <w:r>
        <w:rPr>
          <w:color w:val="000008"/>
          <w:spacing w:val="-25"/>
          <w:sz w:val="22"/>
        </w:rPr>
        <w:t xml:space="preserve"> </w:t>
      </w:r>
      <w:r>
        <w:rPr>
          <w:color w:val="000008"/>
          <w:spacing w:val="-4"/>
          <w:sz w:val="22"/>
        </w:rPr>
        <w:t>about?</w:t>
      </w:r>
    </w:p>
    <w:p>
      <w:pPr>
        <w:pStyle w:val="ListParagraph"/>
        <w:numPr>
          <w:ilvl w:val="1"/>
          <w:numId w:val="1"/>
        </w:numPr>
        <w:tabs>
          <w:tab w:val="left" w:pos="409"/>
        </w:tabs>
        <w:spacing w:before="59" w:after="0" w:line="240" w:lineRule="auto"/>
        <w:ind w:left="409" w:right="0" w:hanging="252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The history </w:t>
      </w:r>
      <w:r>
        <w:rPr>
          <w:color w:val="000008"/>
          <w:spacing w:val="-3"/>
          <w:sz w:val="22"/>
        </w:rPr>
        <w:t>of the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4"/>
          <w:sz w:val="22"/>
        </w:rPr>
        <w:t>school.</w:t>
      </w:r>
    </w:p>
    <w:p>
      <w:pPr>
        <w:pStyle w:val="ListParagraph"/>
        <w:numPr>
          <w:ilvl w:val="1"/>
          <w:numId w:val="1"/>
        </w:numPr>
        <w:tabs>
          <w:tab w:val="left" w:pos="398"/>
        </w:tabs>
        <w:spacing w:before="59" w:after="0" w:line="240" w:lineRule="auto"/>
        <w:ind w:left="398" w:right="0" w:hanging="241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The courses </w:t>
      </w:r>
      <w:r>
        <w:rPr>
          <w:color w:val="000008"/>
          <w:spacing w:val="-3"/>
          <w:sz w:val="22"/>
        </w:rPr>
        <w:t>for the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4"/>
          <w:sz w:val="22"/>
        </w:rPr>
        <w:t>term.</w:t>
      </w:r>
    </w:p>
    <w:p>
      <w:pPr>
        <w:pStyle w:val="ListParagraph"/>
        <w:numPr>
          <w:ilvl w:val="1"/>
          <w:numId w:val="1"/>
        </w:numPr>
        <w:tabs>
          <w:tab w:val="left" w:pos="398"/>
        </w:tabs>
        <w:spacing w:before="59" w:after="0" w:line="240" w:lineRule="auto"/>
        <w:ind w:left="398" w:right="0" w:hanging="241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The plan </w:t>
      </w:r>
      <w:r>
        <w:rPr>
          <w:color w:val="000008"/>
          <w:spacing w:val="-3"/>
          <w:sz w:val="22"/>
        </w:rPr>
        <w:t>for the</w:t>
      </w:r>
      <w:r>
        <w:rPr>
          <w:color w:val="000008"/>
          <w:spacing w:val="-18"/>
          <w:sz w:val="22"/>
        </w:rPr>
        <w:t xml:space="preserve"> </w:t>
      </w:r>
      <w:r>
        <w:rPr>
          <w:color w:val="000008"/>
          <w:spacing w:val="-8"/>
          <w:sz w:val="22"/>
        </w:rPr>
        <w:t>day.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Where </w:t>
      </w:r>
      <w:r>
        <w:rPr>
          <w:color w:val="000008"/>
          <w:spacing w:val="-4"/>
          <w:sz w:val="22"/>
        </w:rPr>
        <w:t xml:space="preserve">can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visitors learn about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subjects </w:t>
      </w:r>
      <w:r>
        <w:rPr>
          <w:color w:val="000008"/>
          <w:spacing w:val="-3"/>
          <w:sz w:val="22"/>
        </w:rPr>
        <w:t xml:space="preserve">for </w:t>
      </w:r>
      <w:r>
        <w:rPr>
          <w:color w:val="000008"/>
          <w:spacing w:val="-4"/>
          <w:sz w:val="22"/>
        </w:rPr>
        <w:t>new</w:t>
      </w:r>
      <w:r>
        <w:rPr>
          <w:color w:val="000008"/>
          <w:spacing w:val="-38"/>
          <w:sz w:val="22"/>
        </w:rPr>
        <w:t xml:space="preserve"> </w:t>
      </w:r>
      <w:r>
        <w:rPr>
          <w:color w:val="000008"/>
          <w:spacing w:val="-4"/>
          <w:sz w:val="22"/>
        </w:rPr>
        <w:t>students?</w:t>
      </w:r>
    </w:p>
    <w:p>
      <w:pPr>
        <w:pStyle w:val="BodyText"/>
        <w:tabs>
          <w:tab w:val="left" w:pos="2442"/>
          <w:tab w:val="left" w:pos="4728"/>
        </w:tabs>
        <w:spacing w:before="59"/>
      </w:pPr>
      <w:r>
        <w:rPr>
          <w:color w:val="000008"/>
          <w:spacing w:val="-4"/>
        </w:rPr>
        <w:t xml:space="preserve">A.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>the</w:t>
      </w:r>
      <w:r>
        <w:rPr>
          <w:color w:val="000008"/>
          <w:spacing w:val="-16"/>
        </w:rPr>
        <w:t xml:space="preserve"> </w:t>
      </w:r>
      <w:r>
        <w:rPr>
          <w:color w:val="000008"/>
          <w:spacing w:val="-4"/>
        </w:rPr>
        <w:t>school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hall.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>the</w:t>
      </w:r>
      <w:r>
        <w:rPr>
          <w:color w:val="000008"/>
          <w:spacing w:val="-16"/>
        </w:rPr>
        <w:t xml:space="preserve"> </w:t>
      </w:r>
      <w:r>
        <w:rPr>
          <w:color w:val="000008"/>
          <w:spacing w:val="-4"/>
        </w:rPr>
        <w:t>science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lab.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C.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>the</w:t>
      </w:r>
      <w:r>
        <w:rPr>
          <w:color w:val="000008"/>
          <w:spacing w:val="-16"/>
        </w:rPr>
        <w:t xml:space="preserve"> </w:t>
      </w:r>
      <w:r>
        <w:rPr>
          <w:color w:val="000008"/>
          <w:spacing w:val="-5"/>
        </w:rPr>
        <w:t>classroom.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can students </w:t>
      </w:r>
      <w:r>
        <w:rPr>
          <w:color w:val="000008"/>
          <w:spacing w:val="-3"/>
          <w:sz w:val="22"/>
        </w:rPr>
        <w:t xml:space="preserve">do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>practical</w:t>
      </w:r>
      <w:r>
        <w:rPr>
          <w:color w:val="000008"/>
          <w:spacing w:val="-31"/>
          <w:sz w:val="22"/>
        </w:rPr>
        <w:t xml:space="preserve"> </w:t>
      </w:r>
      <w:r>
        <w:rPr>
          <w:color w:val="000008"/>
          <w:spacing w:val="-4"/>
          <w:sz w:val="22"/>
        </w:rPr>
        <w:t>areas?</w:t>
      </w:r>
    </w:p>
    <w:p>
      <w:pPr>
        <w:pStyle w:val="BodyText"/>
        <w:tabs>
          <w:tab w:val="left" w:pos="2429"/>
          <w:tab w:val="left" w:pos="5000"/>
        </w:tabs>
        <w:spacing w:before="59"/>
      </w:pPr>
      <w:r>
        <w:rPr>
          <w:color w:val="000008"/>
          <w:spacing w:val="-4"/>
        </w:rPr>
        <w:t xml:space="preserve">A. </w:t>
      </w:r>
      <w:r>
        <w:rPr>
          <w:color w:val="000008"/>
          <w:spacing w:val="-8"/>
        </w:rPr>
        <w:t>Take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4"/>
        </w:rPr>
        <w:t>science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courses.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 Enjoy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4"/>
        </w:rPr>
        <w:t>excellent</w:t>
      </w:r>
      <w:r>
        <w:rPr>
          <w:color w:val="000008"/>
          <w:spacing w:val="-5"/>
        </w:rPr>
        <w:t xml:space="preserve"> meals.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C. Enjoy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5"/>
        </w:rPr>
        <w:t>music.</w:t>
      </w:r>
    </w:p>
    <w:p>
      <w:pPr>
        <w:pStyle w:val="ListParagraph"/>
        <w:numPr>
          <w:ilvl w:val="0"/>
          <w:numId w:val="1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When </w:t>
      </w:r>
      <w:r>
        <w:rPr>
          <w:color w:val="000008"/>
          <w:spacing w:val="-3"/>
          <w:sz w:val="22"/>
        </w:rPr>
        <w:t xml:space="preserve">are the </w:t>
      </w:r>
      <w:r>
        <w:rPr>
          <w:color w:val="000008"/>
          <w:spacing w:val="-4"/>
          <w:sz w:val="22"/>
        </w:rPr>
        <w:t xml:space="preserve">visitors </w:t>
      </w:r>
      <w:r>
        <w:rPr>
          <w:color w:val="000008"/>
          <w:spacing w:val="-5"/>
          <w:sz w:val="22"/>
        </w:rPr>
        <w:t xml:space="preserve">expected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3"/>
          <w:sz w:val="22"/>
        </w:rPr>
        <w:t>ask</w:t>
      </w:r>
      <w:r>
        <w:rPr>
          <w:color w:val="000008"/>
          <w:spacing w:val="-34"/>
          <w:sz w:val="22"/>
        </w:rPr>
        <w:t xml:space="preserve"> </w:t>
      </w:r>
      <w:r>
        <w:rPr>
          <w:color w:val="000008"/>
          <w:spacing w:val="-4"/>
          <w:sz w:val="22"/>
        </w:rPr>
        <w:t>questions?</w:t>
      </w:r>
    </w:p>
    <w:p>
      <w:pPr>
        <w:pStyle w:val="ListParagraph"/>
        <w:numPr>
          <w:ilvl w:val="1"/>
          <w:numId w:val="1"/>
        </w:numPr>
        <w:tabs>
          <w:tab w:val="left" w:pos="413"/>
        </w:tabs>
        <w:spacing w:before="59" w:after="0" w:line="240" w:lineRule="auto"/>
        <w:ind w:left="413" w:right="0" w:hanging="256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During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>lunch</w:t>
      </w:r>
      <w:r>
        <w:rPr>
          <w:color w:val="000008"/>
          <w:spacing w:val="-14"/>
          <w:sz w:val="22"/>
        </w:rPr>
        <w:t xml:space="preserve"> </w:t>
      </w:r>
      <w:r>
        <w:rPr>
          <w:color w:val="000008"/>
          <w:spacing w:val="-4"/>
          <w:sz w:val="22"/>
        </w:rPr>
        <w:t>time.</w:t>
      </w:r>
    </w:p>
    <w:p>
      <w:pPr>
        <w:pStyle w:val="ListParagraph"/>
        <w:numPr>
          <w:ilvl w:val="1"/>
          <w:numId w:val="1"/>
        </w:numPr>
        <w:tabs>
          <w:tab w:val="left" w:pos="402"/>
        </w:tabs>
        <w:spacing w:before="59" w:after="0" w:line="240" w:lineRule="auto"/>
        <w:ind w:left="402" w:right="0" w:hanging="245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Before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>welcome</w:t>
      </w:r>
      <w:r>
        <w:rPr>
          <w:color w:val="000008"/>
          <w:spacing w:val="-14"/>
          <w:sz w:val="22"/>
        </w:rPr>
        <w:t xml:space="preserve"> </w:t>
      </w:r>
      <w:r>
        <w:rPr>
          <w:color w:val="000008"/>
          <w:spacing w:val="-5"/>
          <w:sz w:val="22"/>
        </w:rPr>
        <w:t>speech.</w:t>
      </w:r>
    </w:p>
    <w:p>
      <w:pPr>
        <w:pStyle w:val="ListParagraph"/>
        <w:numPr>
          <w:ilvl w:val="1"/>
          <w:numId w:val="1"/>
        </w:numPr>
        <w:tabs>
          <w:tab w:val="left" w:pos="402"/>
        </w:tabs>
        <w:spacing w:before="59" w:after="0" w:line="240" w:lineRule="auto"/>
        <w:ind w:left="402" w:right="0" w:hanging="245"/>
        <w:jc w:val="left"/>
        <w:rPr>
          <w:color w:val="000008"/>
          <w:sz w:val="22"/>
        </w:rPr>
      </w:pPr>
      <w:r>
        <w:rPr>
          <w:color w:val="000008"/>
          <w:spacing w:val="-5"/>
          <w:sz w:val="22"/>
        </w:rPr>
        <w:t xml:space="preserve">Before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tour </w:t>
      </w:r>
      <w:r>
        <w:rPr>
          <w:color w:val="000008"/>
          <w:spacing w:val="-3"/>
          <w:sz w:val="22"/>
        </w:rPr>
        <w:t>of the</w:t>
      </w:r>
      <w:r>
        <w:rPr>
          <w:color w:val="000008"/>
          <w:spacing w:val="-19"/>
          <w:sz w:val="22"/>
        </w:rPr>
        <w:t xml:space="preserve"> </w:t>
      </w:r>
      <w:r>
        <w:rPr>
          <w:color w:val="000008"/>
          <w:spacing w:val="-4"/>
          <w:sz w:val="22"/>
        </w:rPr>
        <w:t>labs.</w:t>
      </w:r>
    </w:p>
    <w:p>
      <w:pPr>
        <w:spacing w:after="0" w:line="240" w:lineRule="auto"/>
        <w:jc w:val="left"/>
        <w:rPr>
          <w:sz w:val="22"/>
        </w:rPr>
        <w:sectPr>
          <w:pgSz w:w="11900" w:h="16820"/>
          <w:pgMar w:top="1380" w:right="1180" w:bottom="1160" w:left="1260" w:header="0" w:footer="976" w:gutter="0"/>
          <w:cols w:space="708"/>
        </w:sectPr>
      </w:pPr>
    </w:p>
    <w:p>
      <w:pPr>
        <w:pStyle w:val="BodyText"/>
        <w:spacing w:before="1"/>
        <w:ind w:left="0"/>
        <w:rPr>
          <w:sz w:val="16"/>
        </w:rPr>
      </w:pPr>
    </w:p>
    <w:p>
      <w:pPr>
        <w:pStyle w:val="Heading1"/>
        <w:spacing w:before="23"/>
      </w:pPr>
      <w:r>
        <w:rPr>
          <w:color w:val="000008"/>
        </w:rPr>
        <w:t>第⼆部分  笔试部分</w:t>
      </w:r>
    </w:p>
    <w:p>
      <w:pPr>
        <w:pStyle w:val="Heading2"/>
        <w:spacing w:before="22" w:line="351" w:lineRule="exact"/>
        <w:ind w:left="159"/>
      </w:pPr>
      <w:r>
        <w:rPr>
          <w:color w:val="000008"/>
        </w:rPr>
        <w:t xml:space="preserve">⼆、选择填空（共 </w:t>
      </w:r>
      <w:r>
        <w:rPr>
          <w:rFonts w:ascii="Times New Roman" w:eastAsia="Times New Roman"/>
          <w:color w:val="000008"/>
        </w:rPr>
        <w:t xml:space="preserve">15 </w:t>
      </w:r>
      <w:r>
        <w:rPr>
          <w:color w:val="000008"/>
        </w:rPr>
        <w:t xml:space="preserve">⼩题，每⼩题 </w:t>
      </w:r>
      <w:r>
        <w:rPr>
          <w:rFonts w:ascii="Times New Roman" w:eastAsia="Times New Roman"/>
          <w:color w:val="000008"/>
        </w:rPr>
        <w:t xml:space="preserve">1 </w:t>
      </w:r>
      <w:r>
        <w:rPr>
          <w:color w:val="000008"/>
        </w:rPr>
        <w:t xml:space="preserve">分，满分 </w:t>
      </w:r>
      <w:r>
        <w:rPr>
          <w:rFonts w:ascii="Times New Roman" w:eastAsia="Times New Roman"/>
          <w:color w:val="000008"/>
        </w:rPr>
        <w:t xml:space="preserve">15 </w:t>
      </w:r>
      <w:r>
        <w:rPr>
          <w:color w:val="000008"/>
        </w:rPr>
        <w:t>分）</w:t>
      </w:r>
    </w:p>
    <w:p>
      <w:pPr>
        <w:pStyle w:val="BodyText"/>
        <w:spacing w:before="18" w:line="189" w:lineRule="auto"/>
        <w:ind w:right="217" w:firstLine="420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1"/>
        </w:rPr>
        <w:t>从题中所给的</w:t>
      </w:r>
      <w:r>
        <w:rPr>
          <w:color w:val="000008"/>
          <w:spacing w:val="-6"/>
        </w:rPr>
        <w:t>A</w:t>
      </w:r>
      <w:r>
        <w:rPr>
          <w:rFonts w:ascii="Microsoft JhengHei UI" w:eastAsia="Microsoft JhengHei UI" w:hint="eastAsia"/>
          <w:color w:val="000008"/>
          <w:spacing w:val="-22"/>
        </w:rPr>
        <w:t>、</w:t>
      </w:r>
      <w:r>
        <w:rPr>
          <w:color w:val="000008"/>
          <w:spacing w:val="-6"/>
        </w:rPr>
        <w:t>B</w:t>
      </w:r>
      <w:r>
        <w:rPr>
          <w:rFonts w:ascii="Microsoft JhengHei UI" w:eastAsia="Microsoft JhengHei UI" w:hint="eastAsia"/>
          <w:color w:val="000008"/>
          <w:spacing w:val="-21"/>
        </w:rPr>
        <w:t>、</w:t>
      </w:r>
      <w:r>
        <w:rPr>
          <w:color w:val="000008"/>
          <w:spacing w:val="-6"/>
        </w:rPr>
        <w:t>C</w:t>
      </w:r>
      <w:r>
        <w:rPr>
          <w:rFonts w:ascii="Microsoft JhengHei UI" w:eastAsia="Microsoft JhengHei UI" w:hint="eastAsia"/>
          <w:color w:val="000008"/>
          <w:spacing w:val="-22"/>
        </w:rPr>
        <w:t>、</w:t>
      </w:r>
      <w:r>
        <w:rPr>
          <w:color w:val="000008"/>
        </w:rPr>
        <w:t xml:space="preserve">D </w:t>
      </w:r>
      <w:r>
        <w:rPr>
          <w:rFonts w:ascii="Microsoft JhengHei UI" w:eastAsia="Microsoft JhengHei UI" w:hint="eastAsia"/>
          <w:color w:val="000008"/>
          <w:spacing w:val="-12"/>
        </w:rPr>
        <w:t>四个选项中，选出⼀个最佳答案。将代表该答案的字⺟在答题卡上</w:t>
      </w:r>
      <w:r>
        <w:rPr>
          <w:rFonts w:ascii="Microsoft JhengHei UI" w:eastAsia="Microsoft JhengHei UI" w:hint="eastAsia"/>
          <w:color w:val="000008"/>
          <w:spacing w:val="-9"/>
        </w:rPr>
        <w:t>相应的位置涂⿊。</w:t>
      </w:r>
    </w:p>
    <w:p>
      <w:pPr>
        <w:pStyle w:val="ListParagraph"/>
        <w:numPr>
          <w:ilvl w:val="0"/>
          <w:numId w:val="1"/>
        </w:numPr>
        <w:tabs>
          <w:tab w:val="left" w:pos="450"/>
        </w:tabs>
        <w:spacing w:before="0" w:after="0" w:line="239" w:lineRule="exact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– I </w:t>
      </w:r>
      <w:r>
        <w:rPr>
          <w:color w:val="000008"/>
          <w:spacing w:val="-4"/>
          <w:sz w:val="22"/>
        </w:rPr>
        <w:t xml:space="preserve">failed again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38"/>
          <w:sz w:val="22"/>
        </w:rPr>
        <w:t xml:space="preserve"> </w:t>
      </w:r>
      <w:r>
        <w:rPr>
          <w:color w:val="000008"/>
          <w:spacing w:val="-5"/>
          <w:sz w:val="22"/>
        </w:rPr>
        <w:t>exam.</w:t>
      </w:r>
    </w:p>
    <w:p>
      <w:pPr>
        <w:pStyle w:val="BodyText"/>
        <w:tabs>
          <w:tab w:val="left" w:pos="1614"/>
        </w:tabs>
        <w:spacing w:before="48"/>
        <w:ind w:left="565"/>
      </w:pPr>
      <w:r>
        <w:rPr>
          <w:color w:val="000008"/>
          <w:spacing w:val="-5"/>
        </w:rPr>
        <w:t>–</w:t>
      </w:r>
      <w:r>
        <w:rPr>
          <w:color w:val="000008"/>
          <w:spacing w:val="-5"/>
          <w:u w:val="single" w:color="000007"/>
        </w:rPr>
        <w:t xml:space="preserve"> </w:t>
      </w:r>
      <w:r>
        <w:rPr>
          <w:color w:val="000008"/>
          <w:spacing w:val="-5"/>
          <w:u w:val="single" w:color="000007"/>
        </w:rPr>
        <w:tab/>
      </w:r>
      <w:r>
        <w:rPr>
          <w:color w:val="000008"/>
        </w:rPr>
        <w:t>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/>
        <w:ind w:left="472"/>
      </w:pPr>
      <w:r>
        <w:rPr>
          <w:color w:val="000008"/>
          <w:spacing w:val="-4"/>
        </w:rPr>
        <w:t xml:space="preserve">A. </w:t>
      </w:r>
      <w:r>
        <w:rPr>
          <w:color w:val="000008"/>
          <w:spacing w:val="-3"/>
        </w:rPr>
        <w:t>I’m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6"/>
        </w:rPr>
        <w:t>sorry,</w:t>
      </w:r>
      <w:r>
        <w:rPr>
          <w:color w:val="000008"/>
          <w:spacing w:val="-4"/>
        </w:rPr>
        <w:t xml:space="preserve"> </w:t>
      </w:r>
      <w:r>
        <w:rPr>
          <w:color w:val="000008"/>
          <w:spacing w:val="-3"/>
        </w:rPr>
        <w:t>too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  <w:spacing w:val="-5"/>
        </w:rPr>
        <w:t>Not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at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3"/>
        </w:rPr>
        <w:t>all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 xml:space="preserve">C. </w:t>
      </w:r>
      <w:r>
        <w:rPr>
          <w:color w:val="000008"/>
          <w:spacing w:val="-5"/>
        </w:rPr>
        <w:t>Hard</w:t>
      </w:r>
      <w:r>
        <w:rPr>
          <w:color w:val="000008"/>
          <w:spacing w:val="-9"/>
        </w:rPr>
        <w:t xml:space="preserve"> </w:t>
      </w:r>
      <w:r>
        <w:rPr>
          <w:color w:val="000008"/>
        </w:rPr>
        <w:t>to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3"/>
        </w:rPr>
        <w:t>say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  <w:spacing w:val="-6"/>
        </w:rPr>
        <w:t>Don’t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7"/>
        </w:rPr>
        <w:t>worry.</w:t>
      </w:r>
    </w:p>
    <w:p>
      <w:pPr>
        <w:pStyle w:val="ListParagraph"/>
        <w:numPr>
          <w:ilvl w:val="0"/>
          <w:numId w:val="1"/>
        </w:numPr>
        <w:tabs>
          <w:tab w:val="left" w:pos="450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– </w:t>
      </w:r>
      <w:r>
        <w:rPr>
          <w:color w:val="000008"/>
          <w:spacing w:val="-5"/>
          <w:sz w:val="22"/>
        </w:rPr>
        <w:t xml:space="preserve">May </w:t>
      </w:r>
      <w:r>
        <w:rPr>
          <w:color w:val="000008"/>
          <w:sz w:val="22"/>
        </w:rPr>
        <w:t xml:space="preserve">I </w:t>
      </w:r>
      <w:r>
        <w:rPr>
          <w:color w:val="000008"/>
          <w:spacing w:val="-4"/>
          <w:sz w:val="22"/>
        </w:rPr>
        <w:t>help you, young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4"/>
          <w:sz w:val="22"/>
        </w:rPr>
        <w:t>lady?</w:t>
      </w:r>
    </w:p>
    <w:p>
      <w:pPr>
        <w:pStyle w:val="BodyText"/>
        <w:tabs>
          <w:tab w:val="left" w:pos="1626"/>
        </w:tabs>
        <w:spacing w:before="49"/>
        <w:ind w:left="472"/>
      </w:pPr>
      <w:r>
        <w:rPr>
          <w:color w:val="000008"/>
          <w:spacing w:val="-5"/>
        </w:rPr>
        <w:t>–</w:t>
      </w:r>
      <w:r>
        <w:rPr>
          <w:color w:val="000008"/>
          <w:spacing w:val="-5"/>
          <w:u w:val="single" w:color="000007"/>
        </w:rPr>
        <w:t xml:space="preserve"> </w:t>
      </w:r>
      <w:r>
        <w:rPr>
          <w:color w:val="000008"/>
          <w:spacing w:val="-5"/>
          <w:u w:val="single" w:color="000007"/>
        </w:rPr>
        <w:tab/>
      </w:r>
      <w:r>
        <w:rPr>
          <w:color w:val="000008"/>
        </w:rPr>
        <w:t>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/>
        <w:ind w:left="472"/>
      </w:pPr>
      <w:r>
        <w:rPr>
          <w:color w:val="000008"/>
          <w:spacing w:val="-4"/>
        </w:rPr>
        <w:t xml:space="preserve">A. </w:t>
      </w:r>
      <w:r>
        <w:rPr>
          <w:color w:val="000008"/>
          <w:spacing w:val="-5"/>
        </w:rPr>
        <w:t>Good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3"/>
        </w:rPr>
        <w:t>for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you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9"/>
        </w:rPr>
        <w:t>Well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done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10"/>
        </w:rPr>
        <w:t>Yes,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please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  <w:spacing w:val="-8"/>
        </w:rPr>
        <w:t xml:space="preserve">Take </w:t>
      </w:r>
      <w:r>
        <w:rPr>
          <w:color w:val="000008"/>
        </w:rPr>
        <w:t>it</w:t>
      </w:r>
      <w:r>
        <w:rPr>
          <w:color w:val="000008"/>
          <w:spacing w:val="-11"/>
        </w:rPr>
        <w:t xml:space="preserve"> </w:t>
      </w:r>
      <w:r>
        <w:rPr>
          <w:color w:val="000008"/>
          <w:spacing w:val="-4"/>
        </w:rPr>
        <w:t>easy</w:t>
      </w:r>
    </w:p>
    <w:p>
      <w:pPr>
        <w:pStyle w:val="ListParagraph"/>
        <w:numPr>
          <w:ilvl w:val="0"/>
          <w:numId w:val="1"/>
        </w:numPr>
        <w:tabs>
          <w:tab w:val="left" w:pos="450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– </w:t>
      </w:r>
      <w:r>
        <w:rPr>
          <w:color w:val="000008"/>
          <w:spacing w:val="-4"/>
          <w:sz w:val="22"/>
        </w:rPr>
        <w:t>Please mind your head,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pacing w:val="-6"/>
          <w:sz w:val="22"/>
        </w:rPr>
        <w:t>sir.</w:t>
      </w:r>
    </w:p>
    <w:p>
      <w:pPr>
        <w:pStyle w:val="BodyText"/>
        <w:tabs>
          <w:tab w:val="left" w:pos="1416"/>
        </w:tabs>
        <w:spacing w:before="48"/>
        <w:ind w:left="472"/>
      </w:pPr>
      <w:r>
        <w:rPr>
          <w:color w:val="000008"/>
          <w:spacing w:val="-5"/>
        </w:rPr>
        <w:t>–</w:t>
      </w:r>
      <w:r>
        <w:rPr>
          <w:color w:val="000008"/>
          <w:spacing w:val="-5"/>
          <w:u w:val="single" w:color="000007"/>
        </w:rPr>
        <w:t xml:space="preserve"> </w:t>
      </w:r>
      <w:r>
        <w:rPr>
          <w:color w:val="000008"/>
          <w:spacing w:val="-5"/>
          <w:u w:val="single" w:color="000007"/>
        </w:rPr>
        <w:tab/>
      </w:r>
      <w:r>
        <w:rPr>
          <w:color w:val="000008"/>
        </w:rPr>
        <w:t>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/>
        <w:ind w:left="460"/>
      </w:pPr>
      <w:r>
        <w:rPr>
          <w:color w:val="000008"/>
          <w:spacing w:val="-4"/>
        </w:rPr>
        <w:t xml:space="preserve">A. </w:t>
      </w:r>
      <w:r>
        <w:rPr>
          <w:color w:val="000008"/>
        </w:rPr>
        <w:t>It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5"/>
        </w:rPr>
        <w:t>doesn’t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matter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  <w:spacing w:val="-5"/>
        </w:rPr>
        <w:t>Thanks</w:t>
      </w:r>
      <w:r>
        <w:rPr>
          <w:color w:val="000008"/>
          <w:spacing w:val="-12"/>
        </w:rPr>
        <w:t xml:space="preserve"> </w:t>
      </w:r>
      <w:r>
        <w:rPr>
          <w:color w:val="000008"/>
        </w:rPr>
        <w:t>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3"/>
        </w:rPr>
        <w:t>lot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 xml:space="preserve">C. </w:t>
      </w:r>
      <w:r>
        <w:rPr>
          <w:color w:val="000008"/>
          <w:spacing w:val="-6"/>
        </w:rPr>
        <w:t xml:space="preserve">Don’t </w:t>
      </w:r>
      <w:r>
        <w:rPr>
          <w:color w:val="000008"/>
          <w:spacing w:val="-5"/>
        </w:rPr>
        <w:t>mention</w:t>
      </w:r>
      <w:r>
        <w:rPr>
          <w:color w:val="000008"/>
          <w:spacing w:val="-7"/>
        </w:rPr>
        <w:t xml:space="preserve"> </w:t>
      </w:r>
      <w:r>
        <w:rPr>
          <w:color w:val="000008"/>
        </w:rPr>
        <w:t>it</w:t>
      </w:r>
      <w:r>
        <w:rPr>
          <w:color w:val="000008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  <w:spacing w:val="-3"/>
        </w:rPr>
        <w:t xml:space="preserve">I’m </w:t>
      </w:r>
      <w:r>
        <w:rPr>
          <w:color w:val="000008"/>
          <w:spacing w:val="-4"/>
        </w:rPr>
        <w:t>afraid</w:t>
      </w:r>
      <w:r>
        <w:rPr>
          <w:color w:val="000008"/>
          <w:spacing w:val="-17"/>
        </w:rPr>
        <w:t xml:space="preserve"> </w:t>
      </w:r>
      <w:r>
        <w:rPr>
          <w:color w:val="000008"/>
          <w:spacing w:val="-4"/>
        </w:rPr>
        <w:t>not</w:t>
      </w:r>
    </w:p>
    <w:p>
      <w:pPr>
        <w:pStyle w:val="ListParagraph"/>
        <w:numPr>
          <w:ilvl w:val="0"/>
          <w:numId w:val="1"/>
        </w:numPr>
        <w:tabs>
          <w:tab w:val="left" w:pos="450"/>
          <w:tab w:val="left" w:pos="5392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pacing w:val="-7"/>
          <w:sz w:val="22"/>
        </w:rPr>
        <w:t xml:space="preserve">She’s </w:t>
      </w:r>
      <w:r>
        <w:rPr>
          <w:color w:val="000008"/>
          <w:spacing w:val="-5"/>
          <w:sz w:val="22"/>
        </w:rPr>
        <w:t xml:space="preserve">brought </w:t>
      </w:r>
      <w:r>
        <w:rPr>
          <w:color w:val="000008"/>
          <w:spacing w:val="-4"/>
          <w:sz w:val="22"/>
        </w:rPr>
        <w:t xml:space="preserve">you </w:t>
      </w:r>
      <w:r>
        <w:rPr>
          <w:color w:val="000008"/>
          <w:spacing w:val="-5"/>
          <w:sz w:val="22"/>
        </w:rPr>
        <w:t xml:space="preserve">some </w:t>
      </w:r>
      <w:r>
        <w:rPr>
          <w:color w:val="000008"/>
          <w:spacing w:val="-4"/>
          <w:sz w:val="22"/>
        </w:rPr>
        <w:t>eggs. As you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8"/>
          <w:sz w:val="22"/>
        </w:rPr>
        <w:t>know,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pacing w:val="-3"/>
          <w:sz w:val="22"/>
        </w:rPr>
        <w:t>she</w:t>
      </w:r>
      <w:r>
        <w:rPr>
          <w:color w:val="000008"/>
          <w:spacing w:val="-3"/>
          <w:sz w:val="22"/>
          <w:u w:val="single" w:color="000007"/>
        </w:rPr>
        <w:t xml:space="preserve"> </w:t>
      </w:r>
      <w:r>
        <w:rPr>
          <w:color w:val="000008"/>
          <w:spacing w:val="-3"/>
          <w:sz w:val="22"/>
          <w:u w:val="single" w:color="000007"/>
        </w:rPr>
        <w:tab/>
      </w:r>
      <w:r>
        <w:rPr>
          <w:color w:val="000008"/>
          <w:spacing w:val="-5"/>
          <w:sz w:val="22"/>
        </w:rPr>
        <w:t>chickens.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/>
        <w:ind w:left="472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keeps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will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keep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has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kept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kept</w:t>
      </w:r>
    </w:p>
    <w:p>
      <w:pPr>
        <w:pStyle w:val="ListParagraph"/>
        <w:numPr>
          <w:ilvl w:val="0"/>
          <w:numId w:val="1"/>
        </w:numPr>
        <w:tabs>
          <w:tab w:val="left" w:pos="450"/>
          <w:tab w:val="left" w:pos="2840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z w:val="22"/>
        </w:rPr>
        <w:t xml:space="preserve">I </w:t>
      </w:r>
      <w:r>
        <w:rPr>
          <w:color w:val="000008"/>
          <w:spacing w:val="-3"/>
          <w:sz w:val="22"/>
        </w:rPr>
        <w:t xml:space="preserve">ate </w:t>
      </w:r>
      <w:r>
        <w:rPr>
          <w:color w:val="000008"/>
          <w:spacing w:val="-4"/>
          <w:sz w:val="22"/>
        </w:rPr>
        <w:t>fruits,</w:t>
      </w:r>
      <w:r>
        <w:rPr>
          <w:color w:val="000008"/>
          <w:spacing w:val="-14"/>
          <w:sz w:val="22"/>
        </w:rPr>
        <w:t xml:space="preserve"> </w:t>
      </w:r>
      <w:r>
        <w:rPr>
          <w:color w:val="000008"/>
          <w:spacing w:val="-5"/>
          <w:sz w:val="22"/>
        </w:rPr>
        <w:t>which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z w:val="22"/>
        </w:rPr>
        <w:t>I</w:t>
      </w:r>
      <w:r>
        <w:rPr>
          <w:color w:val="000008"/>
          <w:sz w:val="22"/>
          <w:u w:val="single" w:color="000007"/>
        </w:rPr>
        <w:t xml:space="preserve"> </w:t>
      </w:r>
      <w:r>
        <w:rPr>
          <w:color w:val="000008"/>
          <w:sz w:val="22"/>
          <w:u w:val="single" w:color="000007"/>
        </w:rPr>
        <w:tab/>
      </w:r>
      <w:r>
        <w:rPr>
          <w:color w:val="000008"/>
          <w:sz w:val="22"/>
        </w:rPr>
        <w:t xml:space="preserve">, </w:t>
      </w:r>
      <w:r>
        <w:rPr>
          <w:color w:val="000008"/>
          <w:spacing w:val="-4"/>
          <w:sz w:val="22"/>
        </w:rPr>
        <w:t xml:space="preserve">and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vegetables </w:t>
      </w:r>
      <w:r>
        <w:rPr>
          <w:color w:val="000008"/>
          <w:spacing w:val="-4"/>
          <w:sz w:val="22"/>
        </w:rPr>
        <w:t>from my</w:t>
      </w:r>
      <w:r>
        <w:rPr>
          <w:color w:val="000008"/>
          <w:spacing w:val="-29"/>
          <w:sz w:val="22"/>
        </w:rPr>
        <w:t xml:space="preserve"> </w:t>
      </w:r>
      <w:r>
        <w:rPr>
          <w:color w:val="000008"/>
          <w:spacing w:val="-5"/>
          <w:sz w:val="22"/>
        </w:rPr>
        <w:t>garden.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/>
        <w:ind w:left="460"/>
      </w:pPr>
      <w:r>
        <w:rPr>
          <w:color w:val="000008"/>
          <w:spacing w:val="-4"/>
        </w:rPr>
        <w:t>A.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have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4"/>
        </w:rPr>
        <w:t>enjoyed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enjoyed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enjoy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D. had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4"/>
        </w:rPr>
        <w:t>enjoyed</w:t>
      </w:r>
    </w:p>
    <w:p>
      <w:pPr>
        <w:pStyle w:val="ListParagraph"/>
        <w:numPr>
          <w:ilvl w:val="0"/>
          <w:numId w:val="1"/>
        </w:numPr>
        <w:tabs>
          <w:tab w:val="left" w:pos="450"/>
          <w:tab w:val="left" w:pos="1696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>He</w:t>
      </w:r>
      <w:r>
        <w:rPr>
          <w:color w:val="000008"/>
          <w:spacing w:val="-4"/>
          <w:sz w:val="22"/>
          <w:u w:val="single" w:color="000007"/>
        </w:rPr>
        <w:t xml:space="preserve"> </w:t>
      </w:r>
      <w:r>
        <w:rPr>
          <w:color w:val="000008"/>
          <w:spacing w:val="-4"/>
          <w:sz w:val="22"/>
          <w:u w:val="single" w:color="000007"/>
        </w:rPr>
        <w:tab/>
      </w:r>
      <w:r>
        <w:rPr>
          <w:color w:val="000008"/>
          <w:spacing w:val="-3"/>
          <w:sz w:val="22"/>
        </w:rPr>
        <w:t xml:space="preserve">his </w:t>
      </w:r>
      <w:r>
        <w:rPr>
          <w:color w:val="000008"/>
          <w:spacing w:val="-4"/>
          <w:sz w:val="22"/>
        </w:rPr>
        <w:t xml:space="preserve">English teacher </w:t>
      </w:r>
      <w:r>
        <w:rPr>
          <w:color w:val="000008"/>
          <w:spacing w:val="-5"/>
          <w:sz w:val="22"/>
        </w:rPr>
        <w:t xml:space="preserve">when </w:t>
      </w:r>
      <w:r>
        <w:rPr>
          <w:color w:val="000008"/>
          <w:spacing w:val="-3"/>
          <w:sz w:val="22"/>
        </w:rPr>
        <w:t xml:space="preserve">he </w:t>
      </w:r>
      <w:r>
        <w:rPr>
          <w:color w:val="000008"/>
          <w:spacing w:val="-5"/>
          <w:sz w:val="22"/>
        </w:rPr>
        <w:t xml:space="preserve">was </w:t>
      </w:r>
      <w:r>
        <w:rPr>
          <w:color w:val="000008"/>
          <w:spacing w:val="-4"/>
          <w:sz w:val="22"/>
        </w:rPr>
        <w:t xml:space="preserve">sightseeing </w:t>
      </w:r>
      <w:r>
        <w:rPr>
          <w:color w:val="000008"/>
          <w:sz w:val="22"/>
        </w:rPr>
        <w:t>in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4"/>
          <w:sz w:val="22"/>
        </w:rPr>
        <w:t>Paris.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8"/>
        <w:ind w:left="460"/>
      </w:pPr>
      <w:r>
        <w:rPr>
          <w:color w:val="000008"/>
          <w:spacing w:val="-4"/>
        </w:rPr>
        <w:t>A.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has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5"/>
        </w:rPr>
        <w:t>met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had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met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5"/>
        </w:rPr>
        <w:t xml:space="preserve"> met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  <w:spacing w:val="-5"/>
        </w:rPr>
        <w:t>would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meet</w:t>
      </w:r>
    </w:p>
    <w:p>
      <w:pPr>
        <w:pStyle w:val="ListParagraph"/>
        <w:numPr>
          <w:ilvl w:val="0"/>
          <w:numId w:val="1"/>
        </w:numPr>
        <w:tabs>
          <w:tab w:val="left" w:pos="450"/>
          <w:tab w:val="left" w:pos="3784"/>
        </w:tabs>
        <w:spacing w:before="49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pacing w:val="-4"/>
          <w:sz w:val="22"/>
        </w:rPr>
        <w:t xml:space="preserve">He wrote </w:t>
      </w:r>
      <w:r>
        <w:rPr>
          <w:color w:val="000008"/>
          <w:spacing w:val="-3"/>
          <w:sz w:val="22"/>
        </w:rPr>
        <w:t>his</w:t>
      </w:r>
      <w:r>
        <w:rPr>
          <w:color w:val="000008"/>
          <w:spacing w:val="-13"/>
          <w:sz w:val="22"/>
        </w:rPr>
        <w:t xml:space="preserve"> </w:t>
      </w:r>
      <w:r>
        <w:rPr>
          <w:color w:val="000008"/>
          <w:spacing w:val="-4"/>
          <w:sz w:val="22"/>
        </w:rPr>
        <w:t>phone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5"/>
          <w:sz w:val="22"/>
        </w:rPr>
        <w:t>number</w:t>
      </w:r>
      <w:r>
        <w:rPr>
          <w:color w:val="000008"/>
          <w:spacing w:val="-5"/>
          <w:sz w:val="22"/>
          <w:u w:val="single" w:color="000007"/>
        </w:rPr>
        <w:t xml:space="preserve"> </w:t>
      </w:r>
      <w:r>
        <w:rPr>
          <w:color w:val="000008"/>
          <w:spacing w:val="-5"/>
          <w:sz w:val="22"/>
          <w:u w:val="single" w:color="000007"/>
        </w:rPr>
        <w:tab/>
      </w:r>
      <w:r>
        <w:rPr>
          <w:color w:val="000008"/>
          <w:sz w:val="22"/>
        </w:rPr>
        <w:t xml:space="preserve">a </w:t>
      </w:r>
      <w:r>
        <w:rPr>
          <w:color w:val="000008"/>
          <w:spacing w:val="-4"/>
          <w:sz w:val="22"/>
        </w:rPr>
        <w:t xml:space="preserve">piece </w:t>
      </w:r>
      <w:r>
        <w:rPr>
          <w:color w:val="000008"/>
          <w:spacing w:val="-3"/>
          <w:sz w:val="22"/>
        </w:rPr>
        <w:t>of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6"/>
          <w:sz w:val="22"/>
        </w:rPr>
        <w:t>paper.</w:t>
      </w:r>
    </w:p>
    <w:p>
      <w:pPr>
        <w:pStyle w:val="BodyText"/>
        <w:tabs>
          <w:tab w:val="left" w:pos="2676"/>
          <w:tab w:val="left" w:pos="4776"/>
          <w:tab w:val="left" w:pos="6876"/>
        </w:tabs>
        <w:spacing w:before="49" w:line="319" w:lineRule="auto"/>
        <w:ind w:right="1909" w:firstLine="315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3"/>
        </w:rPr>
        <w:t>on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3"/>
        </w:rPr>
        <w:t>for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in</w:t>
      </w:r>
      <w:r>
        <w:rPr>
          <w:color w:val="000008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  <w:spacing w:val="-8"/>
        </w:rPr>
        <w:t>from</w:t>
      </w:r>
      <w:r>
        <w:rPr>
          <w:spacing w:val="-8"/>
        </w:rPr>
        <w:t xml:space="preserve"> </w:t>
      </w:r>
      <w:r>
        <w:rPr>
          <w:spacing w:val="-9"/>
        </w:rPr>
        <w:t>33.</w:t>
      </w:r>
      <w:r>
        <w:rPr>
          <w:color w:val="000008"/>
          <w:spacing w:val="-9"/>
        </w:rPr>
        <w:t xml:space="preserve">—How </w:t>
      </w:r>
      <w:r>
        <w:rPr>
          <w:color w:val="000008"/>
          <w:spacing w:val="-4"/>
        </w:rPr>
        <w:t xml:space="preserve">can </w:t>
      </w:r>
      <w:r>
        <w:rPr>
          <w:color w:val="000008"/>
          <w:spacing w:val="-3"/>
        </w:rPr>
        <w:t xml:space="preserve">Julie say </w:t>
      </w:r>
      <w:r>
        <w:rPr>
          <w:color w:val="000008"/>
          <w:spacing w:val="-4"/>
        </w:rPr>
        <w:t xml:space="preserve">bad </w:t>
      </w:r>
      <w:r>
        <w:rPr>
          <w:color w:val="000008"/>
          <w:spacing w:val="-5"/>
        </w:rPr>
        <w:t xml:space="preserve">words </w:t>
      </w:r>
      <w:r>
        <w:rPr>
          <w:color w:val="000008"/>
          <w:spacing w:val="-4"/>
        </w:rPr>
        <w:t xml:space="preserve">about </w:t>
      </w:r>
      <w:r>
        <w:rPr>
          <w:color w:val="000008"/>
          <w:spacing w:val="-5"/>
        </w:rPr>
        <w:t xml:space="preserve">me?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thought we </w:t>
      </w:r>
      <w:r>
        <w:rPr>
          <w:color w:val="000008"/>
          <w:spacing w:val="-5"/>
        </w:rPr>
        <w:t xml:space="preserve">were </w:t>
      </w:r>
      <w:r>
        <w:rPr>
          <w:color w:val="000008"/>
          <w:spacing w:val="-4"/>
        </w:rPr>
        <w:t>good</w:t>
      </w:r>
      <w:r>
        <w:rPr>
          <w:color w:val="000008"/>
          <w:spacing w:val="-41"/>
        </w:rPr>
        <w:t xml:space="preserve"> </w:t>
      </w:r>
      <w:r>
        <w:rPr>
          <w:color w:val="000008"/>
          <w:spacing w:val="-4"/>
        </w:rPr>
        <w:t>friends.</w:t>
      </w:r>
    </w:p>
    <w:p>
      <w:pPr>
        <w:pStyle w:val="BodyText"/>
        <w:tabs>
          <w:tab w:val="left" w:pos="4215"/>
        </w:tabs>
        <w:spacing w:line="229" w:lineRule="exact"/>
        <w:ind w:left="472"/>
      </w:pPr>
      <w:r>
        <w:rPr>
          <w:color w:val="000008"/>
          <w:spacing w:val="-7"/>
        </w:rPr>
        <w:t xml:space="preserve">—Who </w:t>
      </w:r>
      <w:r>
        <w:rPr>
          <w:color w:val="000008"/>
          <w:spacing w:val="-3"/>
        </w:rPr>
        <w:t xml:space="preserve">told </w:t>
      </w:r>
      <w:r>
        <w:rPr>
          <w:color w:val="000008"/>
          <w:spacing w:val="-4"/>
        </w:rPr>
        <w:t>you that?</w:t>
      </w:r>
      <w:r>
        <w:rPr>
          <w:color w:val="000008"/>
          <w:spacing w:val="-12"/>
        </w:rPr>
        <w:t xml:space="preserve"> </w:t>
      </w:r>
      <w:r>
        <w:rPr>
          <w:color w:val="000008"/>
          <w:spacing w:val="-4"/>
        </w:rPr>
        <w:t>Friends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need</w:t>
      </w:r>
      <w:r>
        <w:rPr>
          <w:color w:val="000008"/>
          <w:spacing w:val="-4"/>
          <w:u w:val="single" w:color="000007"/>
        </w:rPr>
        <w:t xml:space="preserve"> </w:t>
      </w:r>
      <w:r>
        <w:rPr>
          <w:color w:val="000008"/>
          <w:spacing w:val="-4"/>
          <w:u w:val="single" w:color="000007"/>
        </w:rPr>
        <w:tab/>
      </w:r>
      <w:r>
        <w:rPr>
          <w:color w:val="000008"/>
        </w:rPr>
        <w:t>.</w:t>
      </w:r>
    </w:p>
    <w:p>
      <w:pPr>
        <w:pStyle w:val="BodyText"/>
        <w:tabs>
          <w:tab w:val="left" w:pos="2676"/>
          <w:tab w:val="left" w:pos="4822"/>
          <w:tab w:val="left" w:pos="6992"/>
        </w:tabs>
        <w:spacing w:before="59"/>
        <w:ind w:left="472"/>
      </w:pPr>
      <w:r>
        <w:rPr>
          <w:color w:val="000008"/>
          <w:spacing w:val="-4"/>
        </w:rPr>
        <w:t>A.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trust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5"/>
        </w:rPr>
        <w:t xml:space="preserve"> shame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C. </w:t>
      </w:r>
      <w:r>
        <w:rPr>
          <w:color w:val="000008"/>
          <w:spacing w:val="-5"/>
        </w:rPr>
        <w:t>courage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3"/>
        </w:rPr>
        <w:t>truth</w:t>
      </w:r>
    </w:p>
    <w:p>
      <w:pPr>
        <w:pStyle w:val="ListParagraph"/>
        <w:numPr>
          <w:ilvl w:val="0"/>
          <w:numId w:val="4"/>
        </w:numPr>
        <w:tabs>
          <w:tab w:val="left" w:pos="450"/>
          <w:tab w:val="left" w:leader="hyphen" w:pos="2047"/>
          <w:tab w:val="left" w:pos="2997"/>
        </w:tabs>
        <w:spacing w:before="59" w:after="0" w:line="240" w:lineRule="auto"/>
        <w:ind w:left="450" w:right="0" w:hanging="293"/>
        <w:jc w:val="left"/>
        <w:rPr>
          <w:sz w:val="22"/>
        </w:rPr>
      </w:pPr>
      <w:r>
        <w:rPr>
          <w:spacing w:val="-6"/>
          <w:sz w:val="22"/>
        </w:rPr>
        <w:t>—Try</w:t>
      </w:r>
      <w:r>
        <w:rPr>
          <w:spacing w:val="-8"/>
          <w:sz w:val="22"/>
        </w:rPr>
        <w:t xml:space="preserve"> </w:t>
      </w:r>
      <w:r>
        <w:rPr>
          <w:spacing w:val="-3"/>
          <w:sz w:val="22"/>
        </w:rPr>
        <w:t>this</w:t>
      </w:r>
      <w:r>
        <w:rPr>
          <w:spacing w:val="-6"/>
          <w:sz w:val="22"/>
        </w:rPr>
        <w:t xml:space="preserve"> </w:t>
      </w:r>
      <w:r>
        <w:rPr>
          <w:spacing w:val="-4"/>
          <w:sz w:val="22"/>
        </w:rPr>
        <w:t>soup</w:t>
      </w:r>
      <w:r>
        <w:rPr>
          <w:spacing w:val="-4"/>
          <w:sz w:val="22"/>
        </w:rPr>
        <w:tab/>
      </w:r>
      <w:r>
        <w:rPr>
          <w:spacing w:val="-5"/>
          <w:sz w:val="22"/>
        </w:rPr>
        <w:t>you</w:t>
      </w:r>
      <w:r>
        <w:rPr>
          <w:spacing w:val="-5"/>
          <w:sz w:val="22"/>
          <w:u w:val="single"/>
        </w:rPr>
        <w:t xml:space="preserve"> </w:t>
      </w:r>
      <w:r>
        <w:rPr>
          <w:spacing w:val="-5"/>
          <w:sz w:val="22"/>
          <w:u w:val="single"/>
        </w:rPr>
        <w:tab/>
      </w:r>
      <w:r>
        <w:rPr>
          <w:spacing w:val="-3"/>
          <w:sz w:val="22"/>
        </w:rPr>
        <w:t>like</w:t>
      </w:r>
      <w:r>
        <w:rPr>
          <w:spacing w:val="-8"/>
          <w:sz w:val="22"/>
        </w:rPr>
        <w:t xml:space="preserve"> </w:t>
      </w:r>
      <w:r>
        <w:rPr>
          <w:sz w:val="22"/>
        </w:rPr>
        <w:t>it.</w:t>
      </w:r>
    </w:p>
    <w:p>
      <w:pPr>
        <w:pStyle w:val="BodyText"/>
        <w:spacing w:before="59"/>
        <w:ind w:left="472"/>
      </w:pPr>
      <w:r>
        <w:t>— Wow.This is delicious.</w:t>
      </w:r>
    </w:p>
    <w:p>
      <w:pPr>
        <w:pStyle w:val="BodyText"/>
        <w:tabs>
          <w:tab w:val="left" w:pos="2676"/>
          <w:tab w:val="left" w:pos="4356"/>
          <w:tab w:val="left" w:pos="6456"/>
        </w:tabs>
        <w:spacing w:before="60"/>
        <w:ind w:left="682"/>
      </w:pPr>
      <w:r>
        <w:rPr>
          <w:spacing w:val="-4"/>
        </w:rPr>
        <w:t xml:space="preserve">A. </w:t>
      </w:r>
      <w:r>
        <w:rPr>
          <w:spacing w:val="3"/>
        </w:rPr>
        <w:t xml:space="preserve"> </w:t>
      </w:r>
      <w:r>
        <w:rPr>
          <w:spacing w:val="-5"/>
        </w:rPr>
        <w:t>must</w:t>
      </w:r>
      <w:r>
        <w:rPr>
          <w:spacing w:val="-5"/>
        </w:rPr>
        <w:tab/>
      </w:r>
      <w:r>
        <w:rPr>
          <w:spacing w:val="-4"/>
        </w:rPr>
        <w:t>B.</w:t>
      </w:r>
      <w:r>
        <w:rPr>
          <w:spacing w:val="-5"/>
        </w:rPr>
        <w:t xml:space="preserve"> </w:t>
      </w:r>
      <w:r>
        <w:rPr>
          <w:spacing w:val="-4"/>
        </w:rPr>
        <w:t>will</w:t>
      </w:r>
      <w:r>
        <w:rPr>
          <w:spacing w:val="-4"/>
        </w:rPr>
        <w:tab/>
      </w:r>
      <w:r>
        <w:rPr>
          <w:spacing w:val="-4"/>
        </w:rPr>
        <w:t>C.</w:t>
      </w:r>
      <w:r>
        <w:rPr>
          <w:spacing w:val="-5"/>
        </w:rPr>
        <w:t xml:space="preserve"> </w:t>
      </w:r>
      <w:r>
        <w:rPr>
          <w:spacing w:val="-4"/>
        </w:rPr>
        <w:t>shall</w:t>
      </w:r>
      <w:r>
        <w:rPr>
          <w:spacing w:val="-4"/>
        </w:rPr>
        <w:tab/>
      </w:r>
      <w:r>
        <w:rPr>
          <w:spacing w:val="-4"/>
        </w:rPr>
        <w:t>D.</w:t>
      </w:r>
      <w:r>
        <w:rPr>
          <w:spacing w:val="-6"/>
        </w:rPr>
        <w:t xml:space="preserve"> </w:t>
      </w:r>
      <w:r>
        <w:rPr>
          <w:spacing w:val="-4"/>
        </w:rPr>
        <w:t>can</w:t>
      </w:r>
    </w:p>
    <w:p>
      <w:pPr>
        <w:pStyle w:val="ListParagraph"/>
        <w:numPr>
          <w:ilvl w:val="0"/>
          <w:numId w:val="4"/>
        </w:numPr>
        <w:tabs>
          <w:tab w:val="left" w:pos="450"/>
          <w:tab w:val="left" w:pos="2676"/>
          <w:tab w:val="left" w:pos="4146"/>
          <w:tab w:val="left" w:pos="6036"/>
          <w:tab w:val="left" w:pos="6536"/>
        </w:tabs>
        <w:spacing w:before="59" w:after="0" w:line="295" w:lineRule="auto"/>
        <w:ind w:left="682" w:right="2171" w:hanging="525"/>
        <w:jc w:val="left"/>
        <w:rPr>
          <w:sz w:val="22"/>
        </w:rPr>
      </w:pPr>
      <w:r>
        <w:rPr>
          <w:spacing w:val="-4"/>
          <w:sz w:val="22"/>
        </w:rPr>
        <w:t xml:space="preserve">The teacher asked </w:t>
      </w:r>
      <w:r>
        <w:rPr>
          <w:spacing w:val="-3"/>
          <w:sz w:val="22"/>
        </w:rPr>
        <w:t xml:space="preserve">the </w:t>
      </w:r>
      <w:r>
        <w:rPr>
          <w:spacing w:val="-4"/>
          <w:sz w:val="22"/>
        </w:rPr>
        <w:t xml:space="preserve">boy </w:t>
      </w:r>
      <w:r>
        <w:rPr>
          <w:spacing w:val="-5"/>
          <w:sz w:val="22"/>
        </w:rPr>
        <w:t xml:space="preserve">many </w:t>
      </w:r>
      <w:r>
        <w:rPr>
          <w:spacing w:val="-4"/>
          <w:sz w:val="22"/>
        </w:rPr>
        <w:t xml:space="preserve">questions,but </w:t>
      </w:r>
      <w:r>
        <w:rPr>
          <w:spacing w:val="-3"/>
          <w:sz w:val="22"/>
        </w:rPr>
        <w:t>he</w:t>
      </w:r>
      <w:r>
        <w:rPr>
          <w:spacing w:val="-20"/>
          <w:sz w:val="22"/>
        </w:rPr>
        <w:t xml:space="preserve"> </w:t>
      </w:r>
      <w:r>
        <w:rPr>
          <w:spacing w:val="-4"/>
          <w:sz w:val="22"/>
        </w:rPr>
        <w:t>only</w:t>
      </w:r>
      <w:r>
        <w:rPr>
          <w:spacing w:val="-7"/>
          <w:sz w:val="22"/>
        </w:rPr>
        <w:t xml:space="preserve"> </w:t>
      </w:r>
      <w:r>
        <w:rPr>
          <w:spacing w:val="-5"/>
          <w:sz w:val="22"/>
        </w:rPr>
        <w:t>answered</w:t>
      </w:r>
      <w:r>
        <w:rPr>
          <w:spacing w:val="-5"/>
          <w:sz w:val="22"/>
          <w:u w:val="single"/>
        </w:rPr>
        <w:t xml:space="preserve"> </w:t>
      </w:r>
      <w:r>
        <w:rPr>
          <w:spacing w:val="-5"/>
          <w:sz w:val="22"/>
          <w:u w:val="single"/>
        </w:rPr>
        <w:tab/>
      </w:r>
      <w:r>
        <w:rPr>
          <w:spacing w:val="-5"/>
          <w:sz w:val="22"/>
          <w:u w:val="single"/>
        </w:rPr>
        <w:tab/>
      </w:r>
      <w:r>
        <w:rPr>
          <w:spacing w:val="-3"/>
          <w:sz w:val="22"/>
        </w:rPr>
        <w:t xml:space="preserve">of </w:t>
      </w:r>
      <w:r>
        <w:rPr>
          <w:spacing w:val="-9"/>
          <w:sz w:val="22"/>
        </w:rPr>
        <w:t xml:space="preserve">them. </w:t>
      </w:r>
      <w:r>
        <w:rPr>
          <w:spacing w:val="-5"/>
          <w:sz w:val="22"/>
        </w:rPr>
        <w:t>A.some</w:t>
      </w:r>
      <w:r>
        <w:rPr>
          <w:spacing w:val="-5"/>
          <w:sz w:val="22"/>
        </w:rPr>
        <w:tab/>
      </w:r>
      <w:r>
        <w:rPr>
          <w:spacing w:val="-5"/>
          <w:sz w:val="22"/>
        </w:rPr>
        <w:t>B.many</w:t>
      </w:r>
      <w:r>
        <w:rPr>
          <w:spacing w:val="-5"/>
          <w:sz w:val="22"/>
        </w:rPr>
        <w:tab/>
      </w:r>
      <w:r>
        <w:rPr>
          <w:spacing w:val="-5"/>
          <w:sz w:val="22"/>
        </w:rPr>
        <w:t>C.each</w:t>
      </w:r>
      <w:r>
        <w:rPr>
          <w:spacing w:val="-5"/>
          <w:sz w:val="22"/>
        </w:rPr>
        <w:tab/>
      </w:r>
      <w:r>
        <w:rPr>
          <w:spacing w:val="-4"/>
          <w:sz w:val="22"/>
        </w:rPr>
        <w:t>D.</w:t>
      </w:r>
      <w:r>
        <w:rPr>
          <w:spacing w:val="-6"/>
          <w:sz w:val="22"/>
        </w:rPr>
        <w:t xml:space="preserve"> </w:t>
      </w:r>
      <w:r>
        <w:rPr>
          <w:spacing w:val="-3"/>
          <w:sz w:val="22"/>
        </w:rPr>
        <w:t>few</w:t>
      </w:r>
    </w:p>
    <w:p>
      <w:pPr>
        <w:pStyle w:val="ListParagraph"/>
        <w:numPr>
          <w:ilvl w:val="0"/>
          <w:numId w:val="4"/>
        </w:numPr>
        <w:tabs>
          <w:tab w:val="left" w:pos="450"/>
        </w:tabs>
        <w:spacing w:before="1" w:after="0" w:line="240" w:lineRule="auto"/>
        <w:ind w:left="450" w:right="0" w:hanging="293"/>
        <w:jc w:val="left"/>
        <w:rPr>
          <w:color w:val="000008"/>
          <w:sz w:val="22"/>
        </w:rPr>
      </w:pPr>
      <w:r>
        <w:rPr>
          <w:color w:val="000008"/>
          <w:spacing w:val="-6"/>
          <w:sz w:val="22"/>
        </w:rPr>
        <w:t xml:space="preserve">—Of </w:t>
      </w:r>
      <w:r>
        <w:rPr>
          <w:color w:val="000008"/>
          <w:spacing w:val="-3"/>
          <w:sz w:val="22"/>
        </w:rPr>
        <w:t xml:space="preserve">all the </w:t>
      </w:r>
      <w:r>
        <w:rPr>
          <w:color w:val="000008"/>
          <w:spacing w:val="-5"/>
          <w:sz w:val="22"/>
        </w:rPr>
        <w:t xml:space="preserve">modern Chinese </w:t>
      </w:r>
      <w:r>
        <w:rPr>
          <w:color w:val="000008"/>
          <w:spacing w:val="-4"/>
          <w:sz w:val="22"/>
        </w:rPr>
        <w:t xml:space="preserve">writers </w:t>
      </w:r>
      <w:r>
        <w:rPr>
          <w:color w:val="000008"/>
          <w:sz w:val="22"/>
        </w:rPr>
        <w:t xml:space="preserve">I </w:t>
      </w:r>
      <w:r>
        <w:rPr>
          <w:color w:val="000008"/>
          <w:spacing w:val="-3"/>
          <w:sz w:val="22"/>
        </w:rPr>
        <w:t xml:space="preserve">like </w:t>
      </w:r>
      <w:r>
        <w:rPr>
          <w:color w:val="000008"/>
          <w:spacing w:val="-5"/>
          <w:sz w:val="22"/>
        </w:rPr>
        <w:t>Mo Yan</w:t>
      </w:r>
      <w:r>
        <w:rPr>
          <w:color w:val="000008"/>
          <w:spacing w:val="-36"/>
          <w:sz w:val="22"/>
        </w:rPr>
        <w:t xml:space="preserve"> </w:t>
      </w:r>
      <w:r>
        <w:rPr>
          <w:color w:val="000008"/>
          <w:spacing w:val="-4"/>
          <w:sz w:val="22"/>
        </w:rPr>
        <w:t>best.</w:t>
      </w:r>
    </w:p>
    <w:p>
      <w:pPr>
        <w:pStyle w:val="BodyText"/>
        <w:tabs>
          <w:tab w:val="left" w:pos="4045"/>
        </w:tabs>
        <w:spacing w:before="59"/>
        <w:ind w:left="472"/>
      </w:pPr>
      <w:r>
        <w:rPr>
          <w:color w:val="000008"/>
        </w:rPr>
        <w:t xml:space="preserve">— </w:t>
      </w:r>
      <w:r>
        <w:rPr>
          <w:color w:val="000008"/>
          <w:spacing w:val="-5"/>
        </w:rPr>
        <w:t xml:space="preserve">Me </w:t>
      </w:r>
      <w:r>
        <w:rPr>
          <w:color w:val="000008"/>
          <w:spacing w:val="-4"/>
        </w:rPr>
        <w:t>too. His novel</w:t>
      </w:r>
      <w:r>
        <w:rPr>
          <w:color w:val="000008"/>
          <w:spacing w:val="-21"/>
        </w:rPr>
        <w:t xml:space="preserve"> </w:t>
      </w:r>
      <w:r>
        <w:rPr>
          <w:color w:val="000008"/>
          <w:spacing w:val="-4"/>
        </w:rPr>
        <w:t>Red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Sorghum</w:t>
      </w:r>
      <w:r>
        <w:rPr>
          <w:color w:val="000008"/>
          <w:spacing w:val="-5"/>
          <w:u w:val="single" w:color="000007"/>
        </w:rPr>
        <w:t xml:space="preserve"> </w:t>
      </w:r>
      <w:r>
        <w:rPr>
          <w:color w:val="000008"/>
          <w:spacing w:val="-5"/>
          <w:u w:val="single" w:color="000007"/>
        </w:rPr>
        <w:tab/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turning point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 xml:space="preserve">his </w:t>
      </w:r>
      <w:r>
        <w:rPr>
          <w:color w:val="000008"/>
          <w:spacing w:val="-4"/>
        </w:rPr>
        <w:t>writing</w:t>
      </w:r>
      <w:r>
        <w:rPr>
          <w:color w:val="000008"/>
          <w:spacing w:val="-32"/>
        </w:rPr>
        <w:t xml:space="preserve"> </w:t>
      </w:r>
      <w:r>
        <w:rPr>
          <w:color w:val="000008"/>
          <w:spacing w:val="-4"/>
        </w:rPr>
        <w:t>career..</w:t>
      </w:r>
    </w:p>
    <w:p>
      <w:pPr>
        <w:pStyle w:val="BodyText"/>
        <w:tabs>
          <w:tab w:val="left" w:pos="2617"/>
          <w:tab w:val="left" w:pos="4846"/>
          <w:tab w:val="left" w:pos="6479"/>
        </w:tabs>
        <w:spacing w:before="59"/>
        <w:ind w:left="472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5"/>
        </w:rPr>
        <w:t>shows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5"/>
        </w:rPr>
        <w:t xml:space="preserve"> marks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C. gets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5"/>
        </w:rPr>
        <w:t xml:space="preserve"> achieves</w:t>
      </w:r>
    </w:p>
    <w:p>
      <w:pPr>
        <w:pStyle w:val="ListParagraph"/>
        <w:numPr>
          <w:ilvl w:val="0"/>
          <w:numId w:val="4"/>
        </w:numPr>
        <w:tabs>
          <w:tab w:val="left" w:pos="450"/>
        </w:tabs>
        <w:spacing w:before="59" w:after="0" w:line="240" w:lineRule="auto"/>
        <w:ind w:left="450" w:right="0" w:hanging="293"/>
        <w:jc w:val="left"/>
        <w:rPr>
          <w:sz w:val="22"/>
        </w:rPr>
      </w:pPr>
      <w:r>
        <w:rPr>
          <w:sz w:val="22"/>
        </w:rPr>
        <w:t>—</w:t>
      </w:r>
      <w:r>
        <w:rPr>
          <w:spacing w:val="-42"/>
          <w:sz w:val="22"/>
        </w:rPr>
        <w:t xml:space="preserve"> </w:t>
      </w:r>
      <w:r>
        <w:rPr>
          <w:spacing w:val="-4"/>
          <w:sz w:val="22"/>
        </w:rPr>
        <w:t xml:space="preserve">Since </w:t>
      </w:r>
      <w:r>
        <w:rPr>
          <w:spacing w:val="-5"/>
          <w:sz w:val="22"/>
        </w:rPr>
        <w:t xml:space="preserve">e-mail appeared, </w:t>
      </w:r>
      <w:r>
        <w:rPr>
          <w:sz w:val="22"/>
        </w:rPr>
        <w:t xml:space="preserve">I </w:t>
      </w:r>
      <w:r>
        <w:rPr>
          <w:spacing w:val="-4"/>
          <w:sz w:val="22"/>
        </w:rPr>
        <w:t xml:space="preserve">have never written </w:t>
      </w:r>
      <w:r>
        <w:rPr>
          <w:sz w:val="22"/>
        </w:rPr>
        <w:t xml:space="preserve">a </w:t>
      </w:r>
      <w:r>
        <w:rPr>
          <w:spacing w:val="-4"/>
          <w:sz w:val="22"/>
        </w:rPr>
        <w:t>single letter.</w:t>
      </w:r>
    </w:p>
    <w:p>
      <w:pPr>
        <w:pStyle w:val="BodyText"/>
        <w:tabs>
          <w:tab w:val="left" w:pos="3117"/>
        </w:tabs>
        <w:spacing w:before="59"/>
        <w:ind w:left="472"/>
      </w:pPr>
      <w:r>
        <w:t xml:space="preserve">— </w:t>
      </w:r>
      <w:r>
        <w:rPr>
          <w:spacing w:val="-3"/>
        </w:rPr>
        <w:t>It’s true for</w:t>
      </w:r>
      <w:r>
        <w:rPr>
          <w:spacing w:val="-26"/>
        </w:rPr>
        <w:t xml:space="preserve"> </w:t>
      </w:r>
      <w:r>
        <w:rPr>
          <w:spacing w:val="-5"/>
        </w:rPr>
        <w:t>me.</w:t>
      </w:r>
      <w:r>
        <w:rPr>
          <w:spacing w:val="-6"/>
        </w:rPr>
        <w:t xml:space="preserve"> </w:t>
      </w:r>
      <w:r>
        <w:rPr>
          <w:spacing w:val="-4"/>
        </w:rPr>
        <w:t>The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rPr>
          <w:spacing w:val="-3"/>
        </w:rPr>
        <w:t xml:space="preserve">of </w:t>
      </w:r>
      <w:r>
        <w:rPr>
          <w:spacing w:val="-5"/>
        </w:rPr>
        <w:t xml:space="preserve">e-mail </w:t>
      </w:r>
      <w:r>
        <w:t xml:space="preserve">is its </w:t>
      </w:r>
      <w:r>
        <w:rPr>
          <w:spacing w:val="-4"/>
        </w:rPr>
        <w:t xml:space="preserve">speed and ease </w:t>
      </w:r>
      <w:r>
        <w:rPr>
          <w:spacing w:val="-3"/>
        </w:rPr>
        <w:t>of</w:t>
      </w:r>
      <w:r>
        <w:rPr>
          <w:spacing w:val="-37"/>
        </w:rPr>
        <w:t xml:space="preserve"> </w:t>
      </w:r>
      <w:r>
        <w:rPr>
          <w:spacing w:val="-4"/>
        </w:rPr>
        <w:t>use.</w:t>
      </w:r>
    </w:p>
    <w:p>
      <w:pPr>
        <w:pStyle w:val="BodyText"/>
        <w:tabs>
          <w:tab w:val="left" w:pos="2676"/>
          <w:tab w:val="left" w:pos="4356"/>
          <w:tab w:val="left" w:pos="6876"/>
        </w:tabs>
        <w:spacing w:before="59"/>
        <w:ind w:left="682"/>
      </w:pPr>
      <w:r>
        <w:rPr>
          <w:spacing w:val="-4"/>
        </w:rPr>
        <w:t xml:space="preserve">A. </w:t>
      </w:r>
      <w:r>
        <w:rPr>
          <w:spacing w:val="2"/>
        </w:rPr>
        <w:t xml:space="preserve"> </w:t>
      </w:r>
      <w:r>
        <w:rPr>
          <w:spacing w:val="-4"/>
        </w:rPr>
        <w:t>beauty</w:t>
      </w:r>
      <w:r>
        <w:rPr>
          <w:spacing w:val="-4"/>
        </w:rPr>
        <w:tab/>
      </w:r>
      <w:r>
        <w:rPr>
          <w:spacing w:val="-4"/>
        </w:rPr>
        <w:t>B. tradition</w:t>
      </w:r>
      <w:r>
        <w:rPr>
          <w:spacing w:val="-4"/>
        </w:rPr>
        <w:tab/>
      </w:r>
      <w:r>
        <w:rPr>
          <w:spacing w:val="-4"/>
        </w:rPr>
        <w:t>C.</w:t>
      </w:r>
      <w:r>
        <w:rPr>
          <w:spacing w:val="-6"/>
        </w:rPr>
        <w:t xml:space="preserve"> </w:t>
      </w:r>
      <w:r>
        <w:rPr>
          <w:spacing w:val="-4"/>
        </w:rPr>
        <w:t>success</w:t>
      </w:r>
      <w:r>
        <w:rPr>
          <w:spacing w:val="-4"/>
        </w:rPr>
        <w:tab/>
      </w:r>
      <w:r>
        <w:rPr>
          <w:spacing w:val="-4"/>
        </w:rPr>
        <w:t>D.</w:t>
      </w:r>
      <w:r>
        <w:rPr>
          <w:spacing w:val="-6"/>
        </w:rPr>
        <w:t xml:space="preserve"> </w:t>
      </w:r>
      <w:r>
        <w:rPr>
          <w:spacing w:val="-4"/>
        </w:rPr>
        <w:t>nature</w:t>
      </w:r>
    </w:p>
    <w:p>
      <w:pPr>
        <w:pStyle w:val="ListParagraph"/>
        <w:numPr>
          <w:ilvl w:val="0"/>
          <w:numId w:val="4"/>
        </w:numPr>
        <w:tabs>
          <w:tab w:val="left" w:pos="450"/>
          <w:tab w:val="left" w:pos="3487"/>
        </w:tabs>
        <w:spacing w:before="59" w:after="0" w:line="240" w:lineRule="auto"/>
        <w:ind w:left="450" w:right="0" w:hanging="293"/>
        <w:jc w:val="left"/>
        <w:rPr>
          <w:sz w:val="22"/>
        </w:rPr>
      </w:pPr>
      <w:r>
        <w:rPr>
          <w:sz w:val="22"/>
        </w:rPr>
        <w:t xml:space="preserve">— </w:t>
      </w:r>
      <w:r>
        <w:rPr>
          <w:spacing w:val="-4"/>
          <w:sz w:val="22"/>
        </w:rPr>
        <w:t>He looked behind</w:t>
      </w:r>
      <w:r>
        <w:rPr>
          <w:spacing w:val="-29"/>
          <w:sz w:val="22"/>
        </w:rPr>
        <w:t xml:space="preserve"> </w:t>
      </w:r>
      <w:r>
        <w:rPr>
          <w:spacing w:val="-3"/>
          <w:sz w:val="22"/>
        </w:rPr>
        <w:t>him</w:t>
      </w:r>
      <w:r>
        <w:rPr>
          <w:spacing w:val="-10"/>
          <w:sz w:val="22"/>
        </w:rPr>
        <w:t xml:space="preserve"> </w:t>
      </w:r>
      <w:r>
        <w:rPr>
          <w:sz w:val="22"/>
        </w:rPr>
        <w:t>to</w:t>
      </w:r>
      <w:r>
        <w:rPr>
          <w:sz w:val="22"/>
          <w:u w:val="single"/>
        </w:rPr>
        <w:t xml:space="preserve"> </w:t>
      </w:r>
      <w:r>
        <w:rPr>
          <w:sz w:val="22"/>
          <w:u w:val="single"/>
        </w:rPr>
        <w:tab/>
      </w:r>
      <w:r>
        <w:rPr>
          <w:spacing w:val="-4"/>
          <w:sz w:val="22"/>
        </w:rPr>
        <w:t xml:space="preserve">that </w:t>
      </w:r>
      <w:r>
        <w:rPr>
          <w:spacing w:val="-3"/>
          <w:sz w:val="22"/>
        </w:rPr>
        <w:t xml:space="preserve">he </w:t>
      </w:r>
      <w:r>
        <w:rPr>
          <w:spacing w:val="-5"/>
          <w:sz w:val="22"/>
        </w:rPr>
        <w:t xml:space="preserve">was </w:t>
      </w:r>
      <w:r>
        <w:rPr>
          <w:spacing w:val="-4"/>
          <w:sz w:val="22"/>
        </w:rPr>
        <w:t xml:space="preserve">not being </w:t>
      </w:r>
      <w:r>
        <w:rPr>
          <w:spacing w:val="-5"/>
          <w:sz w:val="22"/>
        </w:rPr>
        <w:t xml:space="preserve">followed when </w:t>
      </w:r>
      <w:r>
        <w:rPr>
          <w:spacing w:val="-3"/>
          <w:sz w:val="22"/>
        </w:rPr>
        <w:t xml:space="preserve">he </w:t>
      </w:r>
      <w:r>
        <w:rPr>
          <w:spacing w:val="-5"/>
          <w:sz w:val="22"/>
        </w:rPr>
        <w:t xml:space="preserve">came </w:t>
      </w:r>
      <w:r>
        <w:rPr>
          <w:spacing w:val="-4"/>
          <w:sz w:val="22"/>
        </w:rPr>
        <w:t xml:space="preserve">back </w:t>
      </w:r>
      <w:r>
        <w:rPr>
          <w:spacing w:val="-5"/>
          <w:sz w:val="22"/>
        </w:rPr>
        <w:t xml:space="preserve">home </w:t>
      </w:r>
      <w:r>
        <w:rPr>
          <w:spacing w:val="-3"/>
          <w:sz w:val="22"/>
        </w:rPr>
        <w:t>last</w:t>
      </w:r>
      <w:r>
        <w:rPr>
          <w:spacing w:val="-19"/>
          <w:sz w:val="22"/>
        </w:rPr>
        <w:t xml:space="preserve"> </w:t>
      </w:r>
      <w:r>
        <w:rPr>
          <w:spacing w:val="-4"/>
          <w:sz w:val="22"/>
        </w:rPr>
        <w:t>night.</w:t>
      </w:r>
    </w:p>
    <w:p>
      <w:pPr>
        <w:pStyle w:val="BodyText"/>
        <w:spacing w:before="59"/>
        <w:ind w:left="472"/>
      </w:pPr>
      <w:r>
        <w:t>— He is always too careful.</w:t>
      </w:r>
    </w:p>
    <w:p>
      <w:pPr>
        <w:pStyle w:val="BodyText"/>
        <w:tabs>
          <w:tab w:val="left" w:pos="2676"/>
          <w:tab w:val="left" w:pos="4356"/>
          <w:tab w:val="left" w:pos="6876"/>
        </w:tabs>
        <w:spacing w:before="59"/>
        <w:ind w:left="682"/>
      </w:pPr>
      <w:r>
        <w:rPr>
          <w:spacing w:val="-4"/>
        </w:rPr>
        <w:t>A.</w:t>
      </w:r>
      <w:r>
        <w:rPr>
          <w:spacing w:val="-6"/>
        </w:rPr>
        <w:t xml:space="preserve"> </w:t>
      </w:r>
      <w:r>
        <w:rPr>
          <w:spacing w:val="-3"/>
        </w:rPr>
        <w:t>see</w:t>
      </w:r>
      <w:r>
        <w:rPr>
          <w:spacing w:val="-3"/>
        </w:rPr>
        <w:tab/>
      </w:r>
      <w:r>
        <w:rPr>
          <w:spacing w:val="-4"/>
        </w:rPr>
        <w:t>B.</w:t>
      </w:r>
      <w:r>
        <w:rPr>
          <w:spacing w:val="-6"/>
        </w:rPr>
        <w:t xml:space="preserve"> </w:t>
      </w:r>
      <w:r>
        <w:rPr>
          <w:spacing w:val="-4"/>
        </w:rPr>
        <w:t>believe</w:t>
      </w:r>
      <w:r>
        <w:rPr>
          <w:spacing w:val="-4"/>
        </w:rPr>
        <w:tab/>
      </w:r>
      <w:r>
        <w:rPr>
          <w:spacing w:val="-4"/>
        </w:rPr>
        <w:t>C.</w:t>
      </w:r>
      <w:r>
        <w:rPr>
          <w:spacing w:val="-5"/>
        </w:rPr>
        <w:t xml:space="preserve"> </w:t>
      </w:r>
      <w:r>
        <w:rPr>
          <w:spacing w:val="-3"/>
        </w:rPr>
        <w:t>find</w:t>
      </w:r>
      <w:r>
        <w:rPr>
          <w:spacing w:val="-3"/>
        </w:rPr>
        <w:tab/>
      </w:r>
      <w:r>
        <w:rPr>
          <w:spacing w:val="-4"/>
        </w:rPr>
        <w:t>D.</w:t>
      </w:r>
      <w:r>
        <w:rPr>
          <w:spacing w:val="-6"/>
        </w:rPr>
        <w:t xml:space="preserve"> </w:t>
      </w:r>
      <w:r>
        <w:rPr>
          <w:spacing w:val="-4"/>
        </w:rPr>
        <w:t>look</w:t>
      </w:r>
    </w:p>
    <w:p>
      <w:pPr>
        <w:pStyle w:val="ListParagraph"/>
        <w:numPr>
          <w:ilvl w:val="0"/>
          <w:numId w:val="4"/>
        </w:numPr>
        <w:tabs>
          <w:tab w:val="left" w:pos="450"/>
        </w:tabs>
        <w:spacing w:before="59" w:after="0" w:line="240" w:lineRule="auto"/>
        <w:ind w:left="450" w:right="5720" w:hanging="450"/>
        <w:jc w:val="right"/>
        <w:rPr>
          <w:sz w:val="22"/>
        </w:rPr>
      </w:pPr>
      <w:r>
        <w:rPr>
          <w:spacing w:val="-7"/>
          <w:sz w:val="22"/>
        </w:rPr>
        <w:t xml:space="preserve">—Why </w:t>
      </w:r>
      <w:r>
        <w:rPr>
          <w:spacing w:val="-3"/>
          <w:sz w:val="22"/>
        </w:rPr>
        <w:t xml:space="preserve">did </w:t>
      </w:r>
      <w:r>
        <w:rPr>
          <w:spacing w:val="-5"/>
          <w:sz w:val="22"/>
        </w:rPr>
        <w:t xml:space="preserve">David </w:t>
      </w:r>
      <w:r>
        <w:rPr>
          <w:spacing w:val="-4"/>
          <w:sz w:val="22"/>
        </w:rPr>
        <w:t xml:space="preserve">leave that </w:t>
      </w:r>
      <w:r>
        <w:rPr>
          <w:spacing w:val="-5"/>
          <w:sz w:val="22"/>
        </w:rPr>
        <w:t>company?</w:t>
      </w:r>
    </w:p>
    <w:p>
      <w:pPr>
        <w:pStyle w:val="BodyText"/>
        <w:tabs>
          <w:tab w:val="left" w:pos="2838"/>
        </w:tabs>
        <w:spacing w:before="59"/>
        <w:ind w:left="0" w:right="5625"/>
        <w:jc w:val="right"/>
      </w:pPr>
      <w:r>
        <w:t xml:space="preserve">— </w:t>
      </w:r>
      <w:r>
        <w:rPr>
          <w:spacing w:val="-4"/>
        </w:rPr>
        <w:t xml:space="preserve">His talent </w:t>
      </w:r>
      <w:r>
        <w:rPr>
          <w:spacing w:val="-3"/>
        </w:rPr>
        <w:t>are</w:t>
      </w:r>
      <w:r>
        <w:rPr>
          <w:spacing w:val="-22"/>
        </w:rPr>
        <w:t xml:space="preserve"> </w:t>
      </w:r>
      <w:r>
        <w:rPr>
          <w:spacing w:val="-4"/>
        </w:rPr>
        <w:t>not</w:t>
      </w:r>
      <w:r>
        <w:rPr>
          <w:spacing w:val="-6"/>
        </w:rPr>
        <w:t xml:space="preserve"> </w:t>
      </w:r>
      <w:r>
        <w:rPr>
          <w:spacing w:val="-3"/>
        </w:rPr>
        <w:t>fully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rPr>
          <w:spacing w:val="-4"/>
        </w:rPr>
        <w:t>there.</w:t>
      </w:r>
    </w:p>
    <w:p>
      <w:pPr>
        <w:pStyle w:val="BodyText"/>
        <w:tabs>
          <w:tab w:val="left" w:pos="2676"/>
          <w:tab w:val="left" w:pos="4251"/>
          <w:tab w:val="left" w:pos="6876"/>
        </w:tabs>
        <w:spacing w:before="59"/>
        <w:ind w:left="682"/>
      </w:pPr>
      <w:r>
        <w:rPr>
          <w:spacing w:val="-4"/>
        </w:rPr>
        <w:t xml:space="preserve">A. </w:t>
      </w:r>
      <w:r>
        <w:rPr>
          <w:spacing w:val="3"/>
        </w:rPr>
        <w:t xml:space="preserve"> </w:t>
      </w:r>
      <w:r>
        <w:rPr>
          <w:spacing w:val="-5"/>
        </w:rPr>
        <w:t>shown</w:t>
      </w:r>
      <w:r>
        <w:rPr>
          <w:spacing w:val="-5"/>
        </w:rPr>
        <w:tab/>
      </w:r>
      <w:r>
        <w:rPr>
          <w:spacing w:val="-4"/>
        </w:rPr>
        <w:t>B.</w:t>
      </w:r>
      <w:r>
        <w:rPr>
          <w:spacing w:val="-6"/>
        </w:rPr>
        <w:t xml:space="preserve"> </w:t>
      </w:r>
      <w:r>
        <w:rPr>
          <w:spacing w:val="-4"/>
        </w:rPr>
        <w:t>thanked</w:t>
      </w:r>
      <w:r>
        <w:rPr>
          <w:spacing w:val="-4"/>
        </w:rPr>
        <w:tab/>
      </w:r>
      <w:r>
        <w:rPr>
          <w:spacing w:val="-4"/>
        </w:rPr>
        <w:t>C.</w:t>
      </w:r>
      <w:r>
        <w:rPr>
          <w:spacing w:val="-6"/>
        </w:rPr>
        <w:t xml:space="preserve"> </w:t>
      </w:r>
      <w:r>
        <w:rPr>
          <w:spacing w:val="-4"/>
        </w:rPr>
        <w:t>received</w:t>
      </w:r>
      <w:r>
        <w:rPr>
          <w:spacing w:val="-4"/>
        </w:rPr>
        <w:tab/>
      </w:r>
      <w:r>
        <w:rPr>
          <w:spacing w:val="-4"/>
        </w:rPr>
        <w:t>D.</w:t>
      </w:r>
      <w:r>
        <w:rPr>
          <w:spacing w:val="-5"/>
        </w:rPr>
        <w:t xml:space="preserve"> appreciated</w:t>
      </w:r>
    </w:p>
    <w:p>
      <w:pPr>
        <w:pStyle w:val="ListParagraph"/>
        <w:numPr>
          <w:ilvl w:val="0"/>
          <w:numId w:val="4"/>
        </w:numPr>
        <w:tabs>
          <w:tab w:val="left" w:pos="450"/>
        </w:tabs>
        <w:spacing w:before="59" w:after="0" w:line="240" w:lineRule="auto"/>
        <w:ind w:left="450" w:right="0" w:hanging="293"/>
        <w:jc w:val="left"/>
        <w:rPr>
          <w:sz w:val="22"/>
        </w:rPr>
      </w:pPr>
      <w:r>
        <w:rPr>
          <w:sz w:val="22"/>
        </w:rPr>
        <w:t>—</w:t>
      </w:r>
      <w:r>
        <w:rPr>
          <w:spacing w:val="-13"/>
          <w:sz w:val="22"/>
        </w:rPr>
        <w:t xml:space="preserve"> </w:t>
      </w:r>
      <w:r>
        <w:rPr>
          <w:sz w:val="22"/>
        </w:rPr>
        <w:t>I</w:t>
      </w:r>
      <w:r>
        <w:rPr>
          <w:spacing w:val="-7"/>
          <w:sz w:val="22"/>
        </w:rPr>
        <w:t xml:space="preserve"> </w:t>
      </w:r>
      <w:r>
        <w:rPr>
          <w:spacing w:val="-3"/>
          <w:sz w:val="22"/>
        </w:rPr>
        <w:t>told</w:t>
      </w:r>
      <w:r>
        <w:rPr>
          <w:spacing w:val="-7"/>
          <w:sz w:val="22"/>
        </w:rPr>
        <w:t xml:space="preserve"> </w:t>
      </w:r>
      <w:r>
        <w:rPr>
          <w:spacing w:val="-4"/>
          <w:sz w:val="22"/>
        </w:rPr>
        <w:t>you</w:t>
      </w:r>
      <w:r>
        <w:rPr>
          <w:spacing w:val="-7"/>
          <w:sz w:val="22"/>
        </w:rPr>
        <w:t xml:space="preserve"> </w:t>
      </w:r>
      <w:r>
        <w:rPr>
          <w:spacing w:val="-4"/>
          <w:sz w:val="22"/>
        </w:rPr>
        <w:t>that</w:t>
      </w:r>
      <w:r>
        <w:rPr>
          <w:spacing w:val="-5"/>
          <w:sz w:val="22"/>
        </w:rPr>
        <w:t xml:space="preserve"> </w:t>
      </w:r>
      <w:r>
        <w:rPr>
          <w:spacing w:val="-4"/>
          <w:sz w:val="22"/>
        </w:rPr>
        <w:t>your</w:t>
      </w:r>
      <w:r>
        <w:rPr>
          <w:spacing w:val="-7"/>
          <w:sz w:val="22"/>
        </w:rPr>
        <w:t xml:space="preserve"> </w:t>
      </w:r>
      <w:r>
        <w:rPr>
          <w:spacing w:val="-5"/>
          <w:sz w:val="22"/>
        </w:rPr>
        <w:t>grandson</w:t>
      </w:r>
      <w:r>
        <w:rPr>
          <w:spacing w:val="-8"/>
          <w:sz w:val="22"/>
        </w:rPr>
        <w:t xml:space="preserve"> </w:t>
      </w:r>
      <w:r>
        <w:rPr>
          <w:spacing w:val="-5"/>
          <w:sz w:val="22"/>
        </w:rPr>
        <w:t>would</w:t>
      </w:r>
      <w:r>
        <w:rPr>
          <w:spacing w:val="-6"/>
          <w:sz w:val="22"/>
        </w:rPr>
        <w:t xml:space="preserve"> </w:t>
      </w:r>
      <w:r>
        <w:rPr>
          <w:spacing w:val="-5"/>
          <w:sz w:val="22"/>
        </w:rPr>
        <w:t>come</w:t>
      </w:r>
      <w:r>
        <w:rPr>
          <w:spacing w:val="-8"/>
          <w:sz w:val="22"/>
        </w:rPr>
        <w:t xml:space="preserve"> </w:t>
      </w:r>
      <w:r>
        <w:rPr>
          <w:sz w:val="22"/>
        </w:rPr>
        <w:t>to</w:t>
      </w:r>
      <w:r>
        <w:rPr>
          <w:spacing w:val="-8"/>
          <w:sz w:val="22"/>
        </w:rPr>
        <w:t xml:space="preserve"> </w:t>
      </w:r>
      <w:r>
        <w:rPr>
          <w:spacing w:val="-3"/>
          <w:sz w:val="22"/>
        </w:rPr>
        <w:t>see</w:t>
      </w:r>
      <w:r>
        <w:rPr>
          <w:spacing w:val="-6"/>
          <w:sz w:val="22"/>
        </w:rPr>
        <w:t xml:space="preserve"> </w:t>
      </w:r>
      <w:r>
        <w:rPr>
          <w:spacing w:val="-4"/>
          <w:sz w:val="22"/>
        </w:rPr>
        <w:t>you,</w:t>
      </w:r>
      <w:r>
        <w:rPr>
          <w:spacing w:val="-5"/>
          <w:sz w:val="22"/>
        </w:rPr>
        <w:t xml:space="preserve"> Mr.</w:t>
      </w:r>
      <w:r>
        <w:rPr>
          <w:spacing w:val="-6"/>
          <w:sz w:val="22"/>
        </w:rPr>
        <w:t xml:space="preserve"> </w:t>
      </w:r>
      <w:r>
        <w:rPr>
          <w:spacing w:val="-5"/>
          <w:sz w:val="22"/>
        </w:rPr>
        <w:t>Green.</w:t>
      </w:r>
    </w:p>
    <w:p>
      <w:pPr>
        <w:pStyle w:val="BodyText"/>
        <w:tabs>
          <w:tab w:val="left" w:pos="3742"/>
        </w:tabs>
        <w:spacing w:before="59"/>
        <w:ind w:left="472"/>
      </w:pPr>
      <w:r>
        <w:t xml:space="preserve">— </w:t>
      </w:r>
      <w:r>
        <w:rPr>
          <w:spacing w:val="-4"/>
        </w:rPr>
        <w:t xml:space="preserve">Actually </w:t>
      </w:r>
      <w:r>
        <w:t>I</w:t>
      </w:r>
      <w:r>
        <w:rPr>
          <w:spacing w:val="-24"/>
        </w:rPr>
        <w:t xml:space="preserve"> </w:t>
      </w:r>
      <w:r>
        <w:rPr>
          <w:spacing w:val="-4"/>
        </w:rPr>
        <w:t>never</w:t>
      </w:r>
      <w:r>
        <w:rPr>
          <w:spacing w:val="-6"/>
        </w:rPr>
        <w:t xml:space="preserve"> </w:t>
      </w:r>
      <w:r>
        <w:rPr>
          <w:spacing w:val="-4"/>
        </w:rPr>
        <w:t>questioned</w:t>
      </w:r>
      <w:r>
        <w:rPr>
          <w:spacing w:val="-4"/>
          <w:u w:val="single"/>
        </w:rPr>
        <w:t xml:space="preserve"> </w:t>
      </w:r>
      <w:r>
        <w:rPr>
          <w:spacing w:val="-4"/>
          <w:u w:val="single"/>
        </w:rPr>
        <w:tab/>
      </w:r>
      <w:r>
        <w:t>.</w:t>
      </w:r>
    </w:p>
    <w:p>
      <w:pPr>
        <w:spacing w:after="0"/>
        <w:sectPr>
          <w:pgSz w:w="11900" w:h="16820"/>
          <w:pgMar w:top="1600" w:right="1180" w:bottom="1160" w:left="1260" w:header="0" w:footer="976" w:gutter="0"/>
          <w:cols w:space="708"/>
        </w:sectPr>
      </w:pPr>
    </w:p>
    <w:p>
      <w:pPr>
        <w:pStyle w:val="BodyText"/>
        <w:tabs>
          <w:tab w:val="left" w:pos="5196"/>
        </w:tabs>
        <w:spacing w:before="64"/>
        <w:ind w:left="757"/>
      </w:pPr>
      <w:r>
        <w:rPr>
          <w:spacing w:val="-4"/>
        </w:rPr>
        <w:t xml:space="preserve">A.  </w:t>
      </w:r>
      <w:r>
        <w:rPr>
          <w:spacing w:val="-5"/>
        </w:rPr>
        <w:t>whether was</w:t>
      </w:r>
      <w:r>
        <w:rPr>
          <w:spacing w:val="-8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rPr>
          <w:spacing w:val="-3"/>
        </w:rPr>
        <w:t>true</w:t>
      </w:r>
      <w:r>
        <w:rPr>
          <w:spacing w:val="-3"/>
        </w:rPr>
        <w:tab/>
      </w:r>
      <w:r>
        <w:rPr>
          <w:spacing w:val="-4"/>
        </w:rPr>
        <w:t xml:space="preserve">B. </w:t>
      </w:r>
      <w:r>
        <w:t xml:space="preserve">if it </w:t>
      </w:r>
      <w:r>
        <w:rPr>
          <w:spacing w:val="-5"/>
        </w:rPr>
        <w:t>was</w:t>
      </w:r>
      <w:r>
        <w:rPr>
          <w:spacing w:val="-21"/>
        </w:rPr>
        <w:t xml:space="preserve"> </w:t>
      </w:r>
      <w:r>
        <w:rPr>
          <w:spacing w:val="-3"/>
        </w:rPr>
        <w:t>true</w:t>
      </w:r>
    </w:p>
    <w:p>
      <w:pPr>
        <w:pStyle w:val="BodyText"/>
        <w:tabs>
          <w:tab w:val="left" w:pos="5196"/>
        </w:tabs>
        <w:spacing w:before="59"/>
        <w:ind w:left="757"/>
      </w:pPr>
      <w:r>
        <w:rPr>
          <w:spacing w:val="-4"/>
        </w:rPr>
        <w:t xml:space="preserve">C. that </w:t>
      </w:r>
      <w:r>
        <w:t>it</w:t>
      </w:r>
      <w:r>
        <w:rPr>
          <w:spacing w:val="-9"/>
        </w:rPr>
        <w:t xml:space="preserve"> </w:t>
      </w:r>
      <w:r>
        <w:rPr>
          <w:spacing w:val="-5"/>
        </w:rPr>
        <w:t>was</w:t>
      </w:r>
      <w:r>
        <w:rPr>
          <w:spacing w:val="-7"/>
        </w:rPr>
        <w:t xml:space="preserve"> </w:t>
      </w:r>
      <w:r>
        <w:rPr>
          <w:spacing w:val="-3"/>
        </w:rPr>
        <w:t>true</w:t>
      </w:r>
      <w:r>
        <w:rPr>
          <w:spacing w:val="-3"/>
        </w:rPr>
        <w:tab/>
      </w:r>
      <w:r>
        <w:rPr>
          <w:spacing w:val="-4"/>
        </w:rPr>
        <w:t xml:space="preserve">D. how </w:t>
      </w:r>
      <w:r>
        <w:rPr>
          <w:spacing w:val="-5"/>
        </w:rPr>
        <w:t xml:space="preserve">was </w:t>
      </w:r>
      <w:r>
        <w:t>it</w:t>
      </w:r>
      <w:r>
        <w:rPr>
          <w:spacing w:val="-15"/>
        </w:rPr>
        <w:t xml:space="preserve"> </w:t>
      </w:r>
      <w:r>
        <w:rPr>
          <w:spacing w:val="-3"/>
        </w:rPr>
        <w:t>true</w:t>
      </w:r>
    </w:p>
    <w:p>
      <w:pPr>
        <w:pStyle w:val="BodyText"/>
        <w:spacing w:before="4"/>
        <w:ind w:left="0"/>
        <w:rPr>
          <w:sz w:val="25"/>
        </w:rPr>
      </w:pPr>
    </w:p>
    <w:p>
      <w:pPr>
        <w:spacing w:before="1"/>
        <w:ind w:left="159" w:right="0" w:firstLine="0"/>
        <w:jc w:val="both"/>
        <w:rPr>
          <w:rFonts w:ascii="Microsoft JhengHei UI" w:eastAsia="Microsoft JhengHei UI" w:hint="eastAsia"/>
          <w:b/>
          <w:sz w:val="22"/>
        </w:rPr>
      </w:pPr>
      <w:r>
        <w:rPr>
          <w:rFonts w:ascii="Microsoft JhengHei UI" w:eastAsia="Microsoft JhengHei UI" w:hint="eastAsia"/>
          <w:b/>
          <w:color w:val="000008"/>
          <w:sz w:val="22"/>
        </w:rPr>
        <w:t xml:space="preserve">三、完形填空（共 </w:t>
      </w:r>
      <w:r>
        <w:rPr>
          <w:color w:val="000008"/>
          <w:sz w:val="22"/>
        </w:rPr>
        <w:t xml:space="preserve">15 </w:t>
      </w:r>
      <w:r>
        <w:rPr>
          <w:rFonts w:ascii="Microsoft JhengHei UI" w:eastAsia="Microsoft JhengHei UI" w:hint="eastAsia"/>
          <w:b/>
          <w:color w:val="000008"/>
          <w:sz w:val="22"/>
        </w:rPr>
        <w:t xml:space="preserve">⼩题，每⼩题 </w:t>
      </w:r>
      <w:r>
        <w:rPr>
          <w:color w:val="000008"/>
          <w:sz w:val="22"/>
        </w:rPr>
        <w:t xml:space="preserve">1 </w:t>
      </w:r>
      <w:r>
        <w:rPr>
          <w:rFonts w:ascii="Microsoft JhengHei UI" w:eastAsia="Microsoft JhengHei UI" w:hint="eastAsia"/>
          <w:b/>
          <w:color w:val="000008"/>
          <w:sz w:val="22"/>
        </w:rPr>
        <w:t xml:space="preserve">分，满分 </w:t>
      </w:r>
      <w:r>
        <w:rPr>
          <w:color w:val="000008"/>
          <w:sz w:val="22"/>
        </w:rPr>
        <w:t xml:space="preserve">15 </w:t>
      </w:r>
      <w:r>
        <w:rPr>
          <w:rFonts w:ascii="Microsoft JhengHei UI" w:eastAsia="Microsoft JhengHei UI" w:hint="eastAsia"/>
          <w:b/>
          <w:color w:val="000008"/>
          <w:sz w:val="22"/>
        </w:rPr>
        <w:t>分）</w:t>
      </w:r>
    </w:p>
    <w:p>
      <w:pPr>
        <w:pStyle w:val="BodyText"/>
        <w:spacing w:before="69" w:line="295" w:lineRule="auto"/>
        <w:ind w:right="194" w:firstLine="315"/>
        <w:jc w:val="both"/>
      </w:pPr>
      <w:r>
        <w:rPr>
          <w:color w:val="000008"/>
          <w:spacing w:val="-4"/>
        </w:rPr>
        <w:t xml:space="preserve">The simplest </w:t>
      </w:r>
      <w:r>
        <w:rPr>
          <w:color w:val="000008"/>
          <w:spacing w:val="-5"/>
        </w:rPr>
        <w:t xml:space="preserve">way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say </w:t>
      </w:r>
      <w:r>
        <w:rPr>
          <w:color w:val="000008"/>
        </w:rPr>
        <w:t xml:space="preserve">it is </w:t>
      </w:r>
      <w:r>
        <w:rPr>
          <w:color w:val="000008"/>
          <w:spacing w:val="-3"/>
        </w:rPr>
        <w:t xml:space="preserve">this: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believe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my </w:t>
      </w:r>
      <w:r>
        <w:rPr>
          <w:color w:val="000008"/>
          <w:spacing w:val="-6"/>
        </w:rPr>
        <w:t xml:space="preserve">mother.  </w:t>
      </w:r>
      <w:r>
        <w:rPr>
          <w:color w:val="000008"/>
          <w:spacing w:val="-5"/>
        </w:rPr>
        <w:t xml:space="preserve">My </w:t>
      </w:r>
      <w:r>
        <w:rPr>
          <w:color w:val="000008"/>
          <w:spacing w:val="-5"/>
          <w:u w:val="thick" w:color="000008"/>
        </w:rPr>
        <w:t xml:space="preserve">   </w:t>
      </w:r>
      <w:r>
        <w:rPr>
          <w:color w:val="000008"/>
          <w:spacing w:val="-8"/>
          <w:u w:val="thick" w:color="000008"/>
        </w:rPr>
        <w:t xml:space="preserve">41     </w:t>
      </w:r>
      <w:r>
        <w:rPr>
          <w:color w:val="000008"/>
          <w:spacing w:val="-4"/>
        </w:rPr>
        <w:t xml:space="preserve">began </w:t>
      </w:r>
      <w:r>
        <w:rPr>
          <w:color w:val="000008"/>
          <w:spacing w:val="-5"/>
        </w:rPr>
        <w:t xml:space="preserve">when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was  </w:t>
      </w:r>
      <w:r>
        <w:rPr>
          <w:color w:val="000008"/>
          <w:spacing w:val="-3"/>
        </w:rPr>
        <w:t xml:space="preserve">just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kid. </w:t>
      </w:r>
      <w:r>
        <w:rPr>
          <w:color w:val="000008"/>
        </w:rPr>
        <w:t xml:space="preserve">I   </w:t>
      </w:r>
      <w:r>
        <w:rPr>
          <w:color w:val="000008"/>
          <w:spacing w:val="-8"/>
          <w:u w:val="thick" w:color="000008"/>
        </w:rPr>
        <w:t>42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 xml:space="preserve">becoming </w:t>
      </w:r>
      <w:r>
        <w:rPr>
          <w:color w:val="000008"/>
        </w:rPr>
        <w:t>a</w:t>
      </w:r>
      <w:r>
        <w:rPr>
          <w:color w:val="000008"/>
          <w:spacing w:val="-30"/>
        </w:rPr>
        <w:t xml:space="preserve"> </w:t>
      </w:r>
      <w:r>
        <w:rPr>
          <w:color w:val="000008"/>
          <w:spacing w:val="-6"/>
        </w:rPr>
        <w:t>doctor.</w:t>
      </w:r>
    </w:p>
    <w:p>
      <w:pPr>
        <w:pStyle w:val="BodyText"/>
        <w:spacing w:line="316" w:lineRule="exact"/>
        <w:jc w:val="both"/>
      </w:pPr>
      <w:r>
        <w:rPr>
          <w:color w:val="000008"/>
        </w:rPr>
        <w:t xml:space="preserve">My mother was a domestic( </w:t>
      </w:r>
      <w:r>
        <w:rPr>
          <w:rFonts w:ascii="Microsoft JhengHei UI" w:eastAsia="Microsoft JhengHei UI" w:hint="eastAsia"/>
          <w:color w:val="000008"/>
        </w:rPr>
        <w:t>佣 ⼈ ）．</w:t>
      </w:r>
      <w:r>
        <w:rPr>
          <w:color w:val="000008"/>
        </w:rPr>
        <w:t>Through her work, she noticed that</w:t>
      </w:r>
      <w:r>
        <w:rPr>
          <w:color w:val="000008"/>
          <w:u w:val="thick" w:color="000008"/>
        </w:rPr>
        <w:t xml:space="preserve"> 43</w:t>
      </w:r>
      <w:r>
        <w:rPr>
          <w:color w:val="000008"/>
        </w:rPr>
        <w:t xml:space="preserve"> people spent a lot more</w:t>
      </w:r>
    </w:p>
    <w:p>
      <w:pPr>
        <w:pStyle w:val="BodyText"/>
        <w:spacing w:line="295" w:lineRule="auto"/>
        <w:ind w:right="185"/>
        <w:jc w:val="both"/>
      </w:pPr>
      <w:r>
        <w:rPr>
          <w:color w:val="000008"/>
          <w:spacing w:val="-4"/>
        </w:rPr>
        <w:t xml:space="preserve">time reading than they spend </w:t>
      </w:r>
      <w:r>
        <w:rPr>
          <w:color w:val="000008"/>
          <w:spacing w:val="-5"/>
        </w:rPr>
        <w:t xml:space="preserve">watching </w:t>
      </w:r>
      <w:r>
        <w:rPr>
          <w:color w:val="000008"/>
          <w:spacing w:val="-4"/>
        </w:rPr>
        <w:t xml:space="preserve">television. She </w:t>
      </w:r>
      <w:r>
        <w:rPr>
          <w:color w:val="000008"/>
          <w:spacing w:val="-5"/>
        </w:rPr>
        <w:t xml:space="preserve">announced </w:t>
      </w:r>
      <w:r>
        <w:rPr>
          <w:color w:val="000008"/>
          <w:spacing w:val="-4"/>
        </w:rPr>
        <w:t xml:space="preserve">that my brother and </w:t>
      </w:r>
      <w:r>
        <w:rPr>
          <w:color w:val="000008"/>
        </w:rPr>
        <w:t xml:space="preserve">I </w:t>
      </w:r>
      <w:r>
        <w:rPr>
          <w:color w:val="000008"/>
          <w:spacing w:val="-8"/>
          <w:u w:val="thick" w:color="000008"/>
        </w:rPr>
        <w:t>44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 xml:space="preserve">watch </w:t>
      </w:r>
      <w:r>
        <w:rPr>
          <w:color w:val="000008"/>
          <w:spacing w:val="-4"/>
        </w:rPr>
        <w:t xml:space="preserve">two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three pre-selected TV </w:t>
      </w:r>
      <w:r>
        <w:rPr>
          <w:color w:val="000008"/>
          <w:spacing w:val="-5"/>
        </w:rPr>
        <w:t xml:space="preserve">programs </w:t>
      </w:r>
      <w:r>
        <w:rPr>
          <w:color w:val="000008"/>
          <w:spacing w:val="-4"/>
        </w:rPr>
        <w:t xml:space="preserve">during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week. </w:t>
      </w:r>
      <w:r>
        <w:rPr>
          <w:color w:val="000008"/>
          <w:spacing w:val="-6"/>
        </w:rPr>
        <w:t xml:space="preserve">With </w:t>
      </w:r>
      <w:r>
        <w:rPr>
          <w:color w:val="000008"/>
          <w:spacing w:val="-4"/>
        </w:rPr>
        <w:t xml:space="preserve">our free time, we had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read two books each from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Detroit Public Library and </w:t>
      </w:r>
      <w:r>
        <w:rPr>
          <w:color w:val="000008"/>
          <w:spacing w:val="-4"/>
          <w:u w:val="thick" w:color="000008"/>
        </w:rPr>
        <w:t xml:space="preserve">   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45   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39"/>
        </w:rPr>
        <w:t xml:space="preserve">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her written book reports. She </w:t>
      </w:r>
      <w:r>
        <w:rPr>
          <w:color w:val="000008"/>
          <w:spacing w:val="-5"/>
        </w:rPr>
        <w:t xml:space="preserve">would mark </w:t>
      </w:r>
      <w:r>
        <w:rPr>
          <w:color w:val="000008"/>
          <w:spacing w:val="-4"/>
        </w:rPr>
        <w:t xml:space="preserve">them </w:t>
      </w:r>
      <w:r>
        <w:rPr>
          <w:color w:val="000008"/>
          <w:spacing w:val="-3"/>
        </w:rPr>
        <w:t xml:space="preserve">up </w:t>
      </w:r>
      <w:r>
        <w:rPr>
          <w:color w:val="000008"/>
        </w:rPr>
        <w:t xml:space="preserve">. </w:t>
      </w:r>
      <w:r>
        <w:rPr>
          <w:color w:val="000008"/>
          <w:spacing w:val="-9"/>
        </w:rPr>
        <w:t xml:space="preserve">Years </w:t>
      </w:r>
      <w:r>
        <w:rPr>
          <w:color w:val="000008"/>
          <w:spacing w:val="-4"/>
        </w:rPr>
        <w:t xml:space="preserve">later we realized her </w:t>
      </w:r>
      <w:r>
        <w:rPr>
          <w:color w:val="000008"/>
          <w:spacing w:val="-5"/>
        </w:rPr>
        <w:t xml:space="preserve">marks were </w:t>
      </w:r>
      <w:r>
        <w:rPr>
          <w:color w:val="000008"/>
        </w:rPr>
        <w:t>a</w:t>
      </w:r>
      <w:r>
        <w:rPr>
          <w:color w:val="000008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46 </w:t>
      </w:r>
      <w:r>
        <w:rPr>
          <w:color w:val="000008"/>
        </w:rPr>
        <w:t xml:space="preserve">. </w:t>
      </w:r>
      <w:r>
        <w:rPr>
          <w:color w:val="000008"/>
          <w:spacing w:val="-5"/>
        </w:rPr>
        <w:t xml:space="preserve">My mother couldn’t </w:t>
      </w:r>
      <w:r>
        <w:rPr>
          <w:color w:val="000008"/>
          <w:spacing w:val="-4"/>
        </w:rPr>
        <w:t xml:space="preserve">read </w:t>
      </w:r>
      <w:r>
        <w:rPr>
          <w:color w:val="000008"/>
          <w:spacing w:val="-3"/>
        </w:rPr>
        <w:t>at</w:t>
      </w:r>
      <w:r>
        <w:rPr>
          <w:color w:val="000008"/>
          <w:spacing w:val="-33"/>
        </w:rPr>
        <w:t xml:space="preserve"> </w:t>
      </w:r>
      <w:r>
        <w:rPr>
          <w:color w:val="000008"/>
          <w:spacing w:val="-3"/>
        </w:rPr>
        <w:t>all.</w:t>
      </w:r>
    </w:p>
    <w:p>
      <w:pPr>
        <w:pStyle w:val="BodyText"/>
        <w:spacing w:line="295" w:lineRule="auto"/>
        <w:ind w:right="191" w:firstLine="420"/>
        <w:jc w:val="both"/>
      </w:pPr>
      <w:r>
        <w:rPr>
          <w:color w:val="000008"/>
          <w:spacing w:val="-5"/>
        </w:rPr>
        <w:t xml:space="preserve">When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entered high school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was  </w:t>
      </w:r>
      <w:r>
        <w:rPr>
          <w:color w:val="000008"/>
          <w:spacing w:val="-4"/>
        </w:rPr>
        <w:t>a(n)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47</w:t>
      </w:r>
      <w:r>
        <w:rPr>
          <w:color w:val="000008"/>
          <w:spacing w:val="39"/>
          <w:u w:val="thick" w:color="000008"/>
        </w:rPr>
        <w:t xml:space="preserve"> </w:t>
      </w:r>
      <w:r>
        <w:rPr>
          <w:color w:val="000008"/>
        </w:rPr>
        <w:t xml:space="preserve">, </w:t>
      </w:r>
      <w:r>
        <w:rPr>
          <w:color w:val="000008"/>
          <w:spacing w:val="-4"/>
        </w:rPr>
        <w:t xml:space="preserve">but not </w:t>
      </w:r>
      <w:r>
        <w:rPr>
          <w:color w:val="000008"/>
          <w:spacing w:val="-3"/>
        </w:rPr>
        <w:t xml:space="preserve">for </w:t>
      </w:r>
      <w:r>
        <w:rPr>
          <w:color w:val="000008"/>
          <w:spacing w:val="-4"/>
        </w:rPr>
        <w:t>long.</w:t>
      </w:r>
      <w:r>
        <w:rPr>
          <w:color w:val="000008"/>
          <w:spacing w:val="47"/>
        </w:rPr>
        <w:t xml:space="preserve">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wanted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beautiful</w:t>
      </w:r>
      <w:r>
        <w:rPr>
          <w:color w:val="000008"/>
          <w:spacing w:val="47"/>
        </w:rPr>
        <w:t xml:space="preserve"> </w:t>
      </w:r>
      <w:r>
        <w:rPr>
          <w:color w:val="000008"/>
          <w:spacing w:val="-4"/>
        </w:rPr>
        <w:t>clothes.</w:t>
      </w:r>
      <w:r>
        <w:rPr>
          <w:color w:val="000008"/>
          <w:spacing w:val="47"/>
        </w:rPr>
        <w:t xml:space="preserve"> </w:t>
      </w:r>
      <w:r>
        <w:rPr>
          <w:color w:val="000008"/>
        </w:rPr>
        <w:t>I</w:t>
      </w:r>
      <w:r>
        <w:rPr>
          <w:color w:val="000008"/>
          <w:spacing w:val="55"/>
        </w:rPr>
        <w:t xml:space="preserve"> </w:t>
      </w:r>
      <w:r>
        <w:rPr>
          <w:color w:val="000008"/>
          <w:spacing w:val="-5"/>
        </w:rPr>
        <w:t xml:space="preserve">wanted </w:t>
      </w:r>
      <w:r>
        <w:rPr>
          <w:color w:val="000008"/>
        </w:rPr>
        <w:t>to</w:t>
      </w:r>
      <w:r>
        <w:rPr>
          <w:color w:val="000008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48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guys.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went </w:t>
      </w:r>
      <w:r>
        <w:rPr>
          <w:color w:val="000008"/>
          <w:spacing w:val="-4"/>
        </w:rPr>
        <w:t xml:space="preserve">from being </w:t>
      </w:r>
      <w:r>
        <w:rPr>
          <w:color w:val="000008"/>
          <w:spacing w:val="-3"/>
        </w:rPr>
        <w:t xml:space="preserve">an </w:t>
      </w:r>
      <w:r>
        <w:rPr>
          <w:color w:val="000008"/>
          <w:spacing w:val="-5"/>
        </w:rPr>
        <w:t xml:space="preserve">A-student  </w:t>
      </w:r>
      <w:r>
        <w:rPr>
          <w:color w:val="000008"/>
        </w:rPr>
        <w:t xml:space="preserve">to a </w:t>
      </w:r>
      <w:r>
        <w:rPr>
          <w:color w:val="000008"/>
          <w:spacing w:val="-5"/>
        </w:rPr>
        <w:t xml:space="preserve">B-student </w:t>
      </w:r>
      <w:r>
        <w:rPr>
          <w:color w:val="000008"/>
        </w:rPr>
        <w:t xml:space="preserve">to a </w:t>
      </w:r>
      <w:r>
        <w:rPr>
          <w:color w:val="000008"/>
          <w:spacing w:val="-5"/>
        </w:rPr>
        <w:t xml:space="preserve">C-student.  One </w:t>
      </w:r>
      <w:r>
        <w:rPr>
          <w:color w:val="000008"/>
          <w:spacing w:val="-4"/>
        </w:rPr>
        <w:t xml:space="preserve">night my  </w:t>
      </w:r>
      <w:r>
        <w:rPr>
          <w:color w:val="000008"/>
          <w:spacing w:val="-5"/>
        </w:rPr>
        <w:t xml:space="preserve">mother  came home  </w:t>
      </w:r>
      <w:r>
        <w:rPr>
          <w:color w:val="000008"/>
          <w:spacing w:val="-4"/>
        </w:rPr>
        <w:t>from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>49</w:t>
      </w:r>
      <w:r>
        <w:rPr>
          <w:color w:val="000008"/>
          <w:spacing w:val="39"/>
        </w:rPr>
        <w:t xml:space="preserve"> </w:t>
      </w:r>
      <w:r>
        <w:rPr>
          <w:color w:val="000008"/>
          <w:spacing w:val="-4"/>
        </w:rPr>
        <w:t xml:space="preserve">her various jobs and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complained </w:t>
      </w:r>
      <w:r>
        <w:rPr>
          <w:color w:val="000008"/>
          <w:spacing w:val="-4"/>
        </w:rPr>
        <w:t xml:space="preserve">about not having </w:t>
      </w:r>
      <w:r>
        <w:rPr>
          <w:color w:val="000008"/>
          <w:spacing w:val="-5"/>
        </w:rPr>
        <w:t xml:space="preserve">enough </w:t>
      </w:r>
      <w:r>
        <w:rPr>
          <w:color w:val="000008"/>
          <w:spacing w:val="-4"/>
        </w:rPr>
        <w:t>Italian knit</w:t>
      </w:r>
      <w:r>
        <w:rPr>
          <w:color w:val="000008"/>
          <w:spacing w:val="47"/>
        </w:rPr>
        <w:t xml:space="preserve"> </w:t>
      </w:r>
      <w:r>
        <w:rPr>
          <w:color w:val="000008"/>
          <w:spacing w:val="-4"/>
        </w:rPr>
        <w:t xml:space="preserve">shirts. She said, </w:t>
      </w:r>
      <w:r>
        <w:rPr>
          <w:color w:val="000008"/>
          <w:spacing w:val="-7"/>
        </w:rPr>
        <w:t xml:space="preserve">“Okay, </w:t>
      </w:r>
      <w:r>
        <w:rPr>
          <w:color w:val="000008"/>
          <w:spacing w:val="-3"/>
        </w:rPr>
        <w:t xml:space="preserve">I'll </w:t>
      </w:r>
      <w:r>
        <w:rPr>
          <w:color w:val="000008"/>
          <w:spacing w:val="-4"/>
        </w:rPr>
        <w:t xml:space="preserve">give you </w:t>
      </w:r>
      <w:r>
        <w:rPr>
          <w:color w:val="000008"/>
          <w:spacing w:val="-3"/>
        </w:rPr>
        <w:t xml:space="preserve">all the </w:t>
      </w:r>
      <w:r>
        <w:rPr>
          <w:color w:val="000008"/>
          <w:spacing w:val="-5"/>
        </w:rPr>
        <w:t xml:space="preserve">money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make </w:t>
      </w:r>
      <w:r>
        <w:rPr>
          <w:color w:val="000008"/>
          <w:spacing w:val="-3"/>
        </w:rPr>
        <w:t xml:space="preserve">this </w:t>
      </w:r>
      <w:r>
        <w:rPr>
          <w:color w:val="000008"/>
          <w:spacing w:val="-5"/>
        </w:rPr>
        <w:t xml:space="preserve">week </w:t>
      </w:r>
      <w:r>
        <w:rPr>
          <w:color w:val="000008"/>
          <w:spacing w:val="-4"/>
        </w:rPr>
        <w:t xml:space="preserve">scrubbing floors and cleaning </w:t>
      </w:r>
      <w:r>
        <w:rPr>
          <w:color w:val="000008"/>
          <w:spacing w:val="-5"/>
        </w:rPr>
        <w:t xml:space="preserve">bathrooms, </w:t>
      </w:r>
      <w:r>
        <w:rPr>
          <w:color w:val="000008"/>
          <w:spacing w:val="-4"/>
        </w:rPr>
        <w:t xml:space="preserve">and you can buy </w:t>
      </w:r>
      <w:r>
        <w:rPr>
          <w:color w:val="000008"/>
          <w:spacing w:val="-4"/>
          <w:u w:val="thick" w:color="000008"/>
        </w:rPr>
        <w:t xml:space="preserve">  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50   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39"/>
        </w:rPr>
        <w:t xml:space="preserve"> </w:t>
      </w:r>
      <w:r>
        <w:rPr>
          <w:color w:val="000008"/>
          <w:spacing w:val="-4"/>
        </w:rPr>
        <w:t xml:space="preserve">food and pay </w:t>
      </w:r>
      <w:r>
        <w:rPr>
          <w:color w:val="000008"/>
          <w:spacing w:val="-3"/>
        </w:rPr>
        <w:t xml:space="preserve">the bills. </w:t>
      </w:r>
      <w:r>
        <w:rPr>
          <w:color w:val="000008"/>
          <w:spacing w:val="-6"/>
        </w:rPr>
        <w:t xml:space="preserve">With </w:t>
      </w:r>
      <w:r>
        <w:rPr>
          <w:color w:val="000008"/>
          <w:spacing w:val="-4"/>
        </w:rPr>
        <w:t xml:space="preserve">everything </w:t>
      </w:r>
      <w:r>
        <w:rPr>
          <w:color w:val="000008"/>
          <w:spacing w:val="-4"/>
          <w:u w:val="thick" w:color="000008"/>
        </w:rPr>
        <w:t xml:space="preserve">   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51     </w:t>
      </w:r>
      <w:r>
        <w:rPr>
          <w:color w:val="000008"/>
          <w:spacing w:val="39"/>
          <w:u w:val="thick" w:color="000008"/>
        </w:rPr>
        <w:t xml:space="preserve"> </w:t>
      </w:r>
      <w:r>
        <w:rPr>
          <w:color w:val="000008"/>
        </w:rPr>
        <w:t xml:space="preserve">, </w:t>
      </w:r>
      <w:r>
        <w:rPr>
          <w:color w:val="000008"/>
          <w:spacing w:val="-4"/>
        </w:rPr>
        <w:t xml:space="preserve">you can have </w:t>
      </w:r>
      <w:r>
        <w:rPr>
          <w:color w:val="000008"/>
          <w:spacing w:val="-3"/>
        </w:rPr>
        <w:t xml:space="preserve">all </w:t>
      </w:r>
      <w:r>
        <w:rPr>
          <w:color w:val="000008"/>
          <w:spacing w:val="49"/>
        </w:rPr>
        <w:t xml:space="preserve">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Italian knit shirts you want.”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was </w:t>
      </w:r>
      <w:r>
        <w:rPr>
          <w:color w:val="000008"/>
          <w:spacing w:val="-4"/>
        </w:rPr>
        <w:t>very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52 </w:t>
      </w:r>
      <w:r>
        <w:rPr>
          <w:color w:val="000008"/>
          <w:spacing w:val="-4"/>
        </w:rPr>
        <w:t xml:space="preserve">with that </w:t>
      </w:r>
      <w:r>
        <w:rPr>
          <w:color w:val="000008"/>
          <w:spacing w:val="-5"/>
        </w:rPr>
        <w:t xml:space="preserve">arrangement </w:t>
      </w:r>
      <w:r>
        <w:rPr>
          <w:color w:val="000008"/>
          <w:spacing w:val="-4"/>
        </w:rPr>
        <w:t xml:space="preserve">but once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got through </w:t>
      </w:r>
      <w:r>
        <w:rPr>
          <w:color w:val="000008"/>
          <w:spacing w:val="-3"/>
        </w:rPr>
        <w:t xml:space="preserve">all </w:t>
      </w:r>
      <w:r>
        <w:rPr>
          <w:color w:val="000008"/>
          <w:spacing w:val="-7"/>
        </w:rPr>
        <w:t xml:space="preserve">money,  </w:t>
      </w:r>
      <w:r>
        <w:rPr>
          <w:color w:val="000008"/>
          <w:spacing w:val="-4"/>
        </w:rPr>
        <w:t xml:space="preserve">there </w:t>
      </w:r>
      <w:r>
        <w:rPr>
          <w:color w:val="000008"/>
          <w:spacing w:val="-5"/>
        </w:rPr>
        <w:t xml:space="preserve">was </w:t>
      </w:r>
      <w:r>
        <w:rPr>
          <w:color w:val="000008"/>
          <w:spacing w:val="-4"/>
        </w:rPr>
        <w:t xml:space="preserve">nothing </w:t>
      </w:r>
      <w:r>
        <w:rPr>
          <w:color w:val="000008"/>
          <w:spacing w:val="-3"/>
        </w:rPr>
        <w:t xml:space="preserve">left.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realized my </w:t>
      </w:r>
      <w:r>
        <w:rPr>
          <w:color w:val="000008"/>
          <w:spacing w:val="-5"/>
        </w:rPr>
        <w:t xml:space="preserve">mother was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financial genius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be </w:t>
      </w:r>
      <w:r>
        <w:rPr>
          <w:color w:val="000008"/>
          <w:spacing w:val="-4"/>
        </w:rPr>
        <w:t xml:space="preserve">able </w:t>
      </w:r>
      <w:r>
        <w:rPr>
          <w:color w:val="000008"/>
        </w:rPr>
        <w:t xml:space="preserve">to </w:t>
      </w:r>
      <w:r>
        <w:rPr>
          <w:color w:val="000008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53  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4"/>
        </w:rPr>
        <w:t>our heads and any</w:t>
      </w:r>
      <w:r>
        <w:rPr>
          <w:color w:val="000008"/>
          <w:spacing w:val="47"/>
        </w:rPr>
        <w:t xml:space="preserve"> </w:t>
      </w:r>
      <w:r>
        <w:rPr>
          <w:color w:val="000008"/>
          <w:spacing w:val="-4"/>
        </w:rPr>
        <w:t xml:space="preserve">kind </w:t>
      </w:r>
      <w:r>
        <w:rPr>
          <w:color w:val="000008"/>
          <w:spacing w:val="-3"/>
        </w:rPr>
        <w:t xml:space="preserve">of </w:t>
      </w:r>
      <w:r>
        <w:rPr>
          <w:color w:val="000008"/>
          <w:spacing w:val="-4"/>
        </w:rPr>
        <w:t xml:space="preserve">food </w:t>
      </w:r>
      <w:r>
        <w:rPr>
          <w:color w:val="000008"/>
          <w:spacing w:val="-3"/>
        </w:rPr>
        <w:t xml:space="preserve">on the </w:t>
      </w:r>
      <w:r>
        <w:rPr>
          <w:color w:val="000008"/>
          <w:spacing w:val="-4"/>
        </w:rPr>
        <w:t xml:space="preserve">table.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also </w:t>
      </w:r>
      <w:r>
        <w:rPr>
          <w:color w:val="000008"/>
          <w:spacing w:val="-4"/>
        </w:rPr>
        <w:t xml:space="preserve">realized that </w:t>
      </w:r>
      <w:r>
        <w:rPr>
          <w:color w:val="000008"/>
          <w:spacing w:val="-5"/>
        </w:rPr>
        <w:t xml:space="preserve">immediate </w:t>
      </w:r>
      <w:r>
        <w:rPr>
          <w:color w:val="000008"/>
          <w:spacing w:val="-4"/>
        </w:rPr>
        <w:t xml:space="preserve">satisfaction wasn't going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get me </w:t>
      </w:r>
      <w:r>
        <w:rPr>
          <w:color w:val="000008"/>
          <w:spacing w:val="-5"/>
        </w:rPr>
        <w:t xml:space="preserve">anywhere.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>went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back</w:t>
      </w:r>
      <w:r>
        <w:rPr>
          <w:color w:val="000008"/>
          <w:spacing w:val="-7"/>
        </w:rPr>
        <w:t xml:space="preserve"> </w:t>
      </w:r>
      <w:r>
        <w:rPr>
          <w:color w:val="000008"/>
        </w:rPr>
        <w:t>to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4"/>
        </w:rPr>
        <w:t>my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studies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and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became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an</w:t>
      </w:r>
      <w:r>
        <w:rPr>
          <w:color w:val="000008"/>
          <w:spacing w:val="-19"/>
        </w:rPr>
        <w:t xml:space="preserve"> </w:t>
      </w:r>
      <w:r>
        <w:rPr>
          <w:color w:val="000008"/>
          <w:spacing w:val="-5"/>
        </w:rPr>
        <w:t xml:space="preserve">A-student </w:t>
      </w:r>
      <w:r>
        <w:rPr>
          <w:color w:val="000008"/>
          <w:spacing w:val="-4"/>
        </w:rPr>
        <w:t>again, and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4"/>
        </w:rPr>
        <w:t>eventually</w:t>
      </w:r>
      <w:r>
        <w:rPr>
          <w:color w:val="000008"/>
          <w:spacing w:val="-7"/>
        </w:rPr>
        <w:t xml:space="preserve"> </w:t>
      </w:r>
      <w:r>
        <w:rPr>
          <w:color w:val="000008"/>
        </w:rPr>
        <w:t>I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5"/>
        </w:rPr>
        <w:t>became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a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6"/>
        </w:rPr>
        <w:t>doctor.</w:t>
      </w:r>
    </w:p>
    <w:p>
      <w:pPr>
        <w:pStyle w:val="BodyText"/>
        <w:spacing w:before="8" w:line="295" w:lineRule="auto"/>
        <w:ind w:right="195" w:firstLine="420"/>
        <w:jc w:val="both"/>
      </w:pPr>
      <w:r>
        <w:rPr>
          <w:color w:val="000008"/>
          <w:spacing w:val="-5"/>
        </w:rPr>
        <w:t xml:space="preserve">My </w:t>
      </w:r>
      <w:r>
        <w:rPr>
          <w:color w:val="000008"/>
          <w:spacing w:val="-4"/>
        </w:rPr>
        <w:t xml:space="preserve">story </w:t>
      </w:r>
      <w:r>
        <w:rPr>
          <w:color w:val="000008"/>
        </w:rPr>
        <w:t xml:space="preserve">is </w:t>
      </w:r>
      <w:r>
        <w:rPr>
          <w:color w:val="000008"/>
          <w:spacing w:val="-4"/>
        </w:rPr>
        <w:t xml:space="preserve">really my mother's </w:t>
      </w:r>
      <w:r>
        <w:rPr>
          <w:color w:val="000008"/>
          <w:spacing w:val="-5"/>
        </w:rPr>
        <w:t xml:space="preserve">story—a </w:t>
      </w:r>
      <w:r>
        <w:rPr>
          <w:color w:val="000008"/>
          <w:spacing w:val="-6"/>
        </w:rPr>
        <w:t xml:space="preserve">woman </w:t>
      </w:r>
      <w:r>
        <w:rPr>
          <w:color w:val="000008"/>
          <w:spacing w:val="-4"/>
        </w:rPr>
        <w:t xml:space="preserve">with </w:t>
      </w:r>
      <w:r>
        <w:rPr>
          <w:color w:val="000008"/>
          <w:spacing w:val="-4"/>
          <w:u w:val="thick" w:color="000008"/>
        </w:rPr>
        <w:t xml:space="preserve"> </w:t>
      </w:r>
      <w:r>
        <w:rPr>
          <w:color w:val="000008"/>
          <w:spacing w:val="47"/>
          <w:u w:val="thick" w:color="000008"/>
        </w:rPr>
        <w:t xml:space="preserve"> </w:t>
      </w:r>
      <w:r>
        <w:rPr>
          <w:color w:val="000008"/>
          <w:spacing w:val="-8"/>
          <w:u w:val="thick" w:color="000008"/>
        </w:rPr>
        <w:t xml:space="preserve">54   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39"/>
        </w:rPr>
        <w:t xml:space="preserve"> </w:t>
      </w:r>
      <w:r>
        <w:rPr>
          <w:color w:val="000008"/>
          <w:spacing w:val="-5"/>
        </w:rPr>
        <w:t xml:space="preserve">formal </w:t>
      </w:r>
      <w:r>
        <w:rPr>
          <w:color w:val="000008"/>
          <w:spacing w:val="-4"/>
        </w:rPr>
        <w:t xml:space="preserve">education </w:t>
      </w:r>
      <w:r>
        <w:rPr>
          <w:color w:val="000008"/>
          <w:spacing w:val="-5"/>
        </w:rPr>
        <w:t xml:space="preserve">who </w:t>
      </w:r>
      <w:r>
        <w:rPr>
          <w:color w:val="000008"/>
          <w:spacing w:val="-4"/>
        </w:rPr>
        <w:t xml:space="preserve">used her position </w:t>
      </w:r>
      <w:r>
        <w:rPr>
          <w:color w:val="000008"/>
          <w:spacing w:val="-3"/>
        </w:rPr>
        <w:t xml:space="preserve">as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parent </w:t>
      </w:r>
      <w:r>
        <w:rPr>
          <w:color w:val="000008"/>
        </w:rPr>
        <w:t xml:space="preserve">to </w:t>
      </w:r>
      <w:r>
        <w:rPr>
          <w:color w:val="000008"/>
          <w:spacing w:val="-5"/>
        </w:rPr>
        <w:t xml:space="preserve">change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lives </w:t>
      </w:r>
      <w:r>
        <w:rPr>
          <w:color w:val="000008"/>
          <w:spacing w:val="-3"/>
        </w:rPr>
        <w:t xml:space="preserve">of </w:t>
      </w:r>
      <w:r>
        <w:rPr>
          <w:color w:val="000008"/>
          <w:spacing w:val="-5"/>
        </w:rPr>
        <w:t xml:space="preserve">many </w:t>
      </w:r>
      <w:r>
        <w:rPr>
          <w:color w:val="000008"/>
          <w:spacing w:val="-4"/>
        </w:rPr>
        <w:t xml:space="preserve">people around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globe. </w:t>
      </w:r>
      <w:r>
        <w:rPr>
          <w:color w:val="000008"/>
          <w:spacing w:val="-5"/>
        </w:rPr>
        <w:t xml:space="preserve">There </w:t>
      </w:r>
      <w:r>
        <w:rPr>
          <w:color w:val="000008"/>
        </w:rPr>
        <w:t xml:space="preserve">is </w:t>
      </w:r>
      <w:r>
        <w:rPr>
          <w:color w:val="000008"/>
          <w:spacing w:val="-3"/>
        </w:rPr>
        <w:t xml:space="preserve">no job </w:t>
      </w:r>
      <w:r>
        <w:rPr>
          <w:color w:val="000008"/>
          <w:spacing w:val="-3"/>
          <w:u w:val="thick" w:color="000008"/>
        </w:rPr>
        <w:t xml:space="preserve">   </w:t>
      </w:r>
      <w:r>
        <w:rPr>
          <w:color w:val="000008"/>
          <w:spacing w:val="-8"/>
          <w:u w:val="thick" w:color="000008"/>
        </w:rPr>
        <w:t xml:space="preserve">20  </w:t>
      </w:r>
      <w:r>
        <w:rPr>
          <w:color w:val="000008"/>
          <w:spacing w:val="-8"/>
        </w:rPr>
        <w:t xml:space="preserve">  </w:t>
      </w:r>
      <w:r>
        <w:rPr>
          <w:color w:val="000008"/>
          <w:spacing w:val="-4"/>
        </w:rPr>
        <w:t xml:space="preserve">than parenting. </w:t>
      </w:r>
      <w:r>
        <w:rPr>
          <w:color w:val="000008"/>
          <w:spacing w:val="47"/>
        </w:rPr>
        <w:t xml:space="preserve"> </w:t>
      </w:r>
      <w:r>
        <w:rPr>
          <w:color w:val="000008"/>
          <w:spacing w:val="-4"/>
        </w:rPr>
        <w:t xml:space="preserve">This </w:t>
      </w:r>
      <w:r>
        <w:rPr>
          <w:color w:val="000008"/>
        </w:rPr>
        <w:t>I</w:t>
      </w:r>
      <w:r>
        <w:rPr>
          <w:color w:val="000008"/>
          <w:spacing w:val="-10"/>
        </w:rPr>
        <w:t xml:space="preserve"> </w:t>
      </w:r>
      <w:r>
        <w:rPr>
          <w:color w:val="000008"/>
          <w:spacing w:val="-4"/>
        </w:rPr>
        <w:t>believe.</w:t>
      </w:r>
    </w:p>
    <w:p>
      <w:pPr>
        <w:pStyle w:val="BodyText"/>
        <w:spacing w:before="6"/>
        <w:ind w:left="0"/>
        <w:rPr>
          <w:sz w:val="26"/>
        </w:rPr>
      </w:pPr>
    </w:p>
    <w:tbl>
      <w:tblPr>
        <w:tblStyle w:val="TableNormal"/>
        <w:tblW w:w="0" w:type="auto"/>
        <w:tblInd w:w="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7"/>
        <w:gridCol w:w="1957"/>
        <w:gridCol w:w="2025"/>
        <w:gridCol w:w="2023"/>
      </w:tblGrid>
      <w:tr>
        <w:tblPrEx>
          <w:tblW w:w="0" w:type="auto"/>
          <w:tblInd w:w="11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209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color w:val="000008"/>
                <w:sz w:val="22"/>
              </w:rPr>
              <w:t>41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belief</w:t>
            </w:r>
          </w:p>
        </w:tc>
        <w:tc>
          <w:tcPr>
            <w:tcW w:w="1957" w:type="dxa"/>
          </w:tcPr>
          <w:p>
            <w:pPr>
              <w:pStyle w:val="TableParagraph"/>
              <w:spacing w:line="268" w:lineRule="exact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work</w:t>
            </w:r>
          </w:p>
        </w:tc>
        <w:tc>
          <w:tcPr>
            <w:tcW w:w="2025" w:type="dxa"/>
          </w:tcPr>
          <w:p>
            <w:pPr>
              <w:pStyle w:val="TableParagraph"/>
              <w:spacing w:line="268" w:lineRule="exact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education</w:t>
            </w:r>
          </w:p>
        </w:tc>
        <w:tc>
          <w:tcPr>
            <w:tcW w:w="2023" w:type="dxa"/>
          </w:tcPr>
          <w:p>
            <w:pPr>
              <w:pStyle w:val="TableParagraph"/>
              <w:spacing w:line="268" w:lineRule="exact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promise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42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majored in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got used to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dreamed of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got tired of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43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lazy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easy-going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successful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reliable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44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could only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could not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must not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should often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45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read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present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teach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explain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46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joke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means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tool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trick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47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A-student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B-student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C-student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D-student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48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get rid of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hang out with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pacing w:val="-7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pacing w:val="-7"/>
                <w:sz w:val="22"/>
              </w:rPr>
              <w:t>．</w:t>
            </w:r>
            <w:r>
              <w:rPr>
                <w:color w:val="000008"/>
                <w:spacing w:val="-7"/>
                <w:sz w:val="22"/>
              </w:rPr>
              <w:t xml:space="preserve">break </w:t>
            </w:r>
            <w:r>
              <w:rPr>
                <w:color w:val="000008"/>
                <w:spacing w:val="-5"/>
                <w:sz w:val="22"/>
              </w:rPr>
              <w:t xml:space="preserve">away </w:t>
            </w:r>
            <w:r>
              <w:rPr>
                <w:color w:val="000008"/>
                <w:spacing w:val="-4"/>
                <w:sz w:val="22"/>
              </w:rPr>
              <w:t>from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pacing w:val="-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pacing w:val="-8"/>
                <w:sz w:val="22"/>
              </w:rPr>
              <w:t>．</w:t>
            </w:r>
            <w:r>
              <w:rPr>
                <w:color w:val="000008"/>
                <w:spacing w:val="-8"/>
                <w:sz w:val="22"/>
              </w:rPr>
              <w:t xml:space="preserve">keep </w:t>
            </w:r>
            <w:r>
              <w:rPr>
                <w:color w:val="000008"/>
                <w:sz w:val="22"/>
              </w:rPr>
              <w:t xml:space="preserve">in </w:t>
            </w:r>
            <w:r>
              <w:rPr>
                <w:color w:val="000008"/>
                <w:spacing w:val="-4"/>
                <w:sz w:val="22"/>
              </w:rPr>
              <w:t>touch with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49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making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stopping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working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getting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50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your brother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yourself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your sister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the family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/>
        </w:trPr>
        <w:tc>
          <w:tcPr>
            <w:tcW w:w="2097" w:type="dxa"/>
          </w:tcPr>
          <w:p>
            <w:pPr>
              <w:pStyle w:val="TableParagraph"/>
              <w:rPr>
                <w:sz w:val="22"/>
              </w:rPr>
            </w:pPr>
            <w:r>
              <w:rPr>
                <w:color w:val="000008"/>
                <w:sz w:val="22"/>
              </w:rPr>
              <w:t>51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left over</w:t>
            </w:r>
          </w:p>
        </w:tc>
        <w:tc>
          <w:tcPr>
            <w:tcW w:w="1957" w:type="dxa"/>
          </w:tcPr>
          <w:p>
            <w:pPr>
              <w:pStyle w:val="TableParagraph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paid off</w:t>
            </w:r>
          </w:p>
        </w:tc>
        <w:tc>
          <w:tcPr>
            <w:tcW w:w="2025" w:type="dxa"/>
          </w:tcPr>
          <w:p>
            <w:pPr>
              <w:pStyle w:val="TableParagraph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used up</w:t>
            </w:r>
          </w:p>
        </w:tc>
        <w:tc>
          <w:tcPr>
            <w:tcW w:w="2023" w:type="dxa"/>
          </w:tcPr>
          <w:p>
            <w:pPr>
              <w:pStyle w:val="TableParagraph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carried out</w:t>
            </w:r>
          </w:p>
        </w:tc>
      </w:tr>
      <w:tr>
        <w:tblPrEx>
          <w:tblW w:w="0" w:type="auto"/>
          <w:tblInd w:w="114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2097" w:type="dxa"/>
          </w:tcPr>
          <w:p>
            <w:pPr>
              <w:pStyle w:val="TableParagraph"/>
              <w:spacing w:line="268" w:lineRule="exact"/>
              <w:rPr>
                <w:sz w:val="22"/>
              </w:rPr>
            </w:pPr>
            <w:r>
              <w:rPr>
                <w:color w:val="000008"/>
                <w:sz w:val="22"/>
              </w:rPr>
              <w:t>52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angry</w:t>
            </w:r>
          </w:p>
        </w:tc>
        <w:tc>
          <w:tcPr>
            <w:tcW w:w="1957" w:type="dxa"/>
          </w:tcPr>
          <w:p>
            <w:pPr>
              <w:pStyle w:val="TableParagraph"/>
              <w:spacing w:line="268" w:lineRule="exact"/>
              <w:ind w:left="263"/>
              <w:rPr>
                <w:sz w:val="22"/>
              </w:rPr>
            </w:pPr>
            <w:r>
              <w:rPr>
                <w:color w:val="000008"/>
                <w:sz w:val="22"/>
              </w:rPr>
              <w:t>B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pleased</w:t>
            </w:r>
          </w:p>
        </w:tc>
        <w:tc>
          <w:tcPr>
            <w:tcW w:w="2025" w:type="dxa"/>
          </w:tcPr>
          <w:p>
            <w:pPr>
              <w:pStyle w:val="TableParagraph"/>
              <w:spacing w:line="268" w:lineRule="exact"/>
              <w:ind w:left="196"/>
              <w:rPr>
                <w:sz w:val="22"/>
              </w:rPr>
            </w:pPr>
            <w:r>
              <w:rPr>
                <w:color w:val="000008"/>
                <w:sz w:val="22"/>
              </w:rPr>
              <w:t>C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disappointed</w:t>
            </w:r>
          </w:p>
        </w:tc>
        <w:tc>
          <w:tcPr>
            <w:tcW w:w="2023" w:type="dxa"/>
          </w:tcPr>
          <w:p>
            <w:pPr>
              <w:pStyle w:val="TableParagraph"/>
              <w:spacing w:line="268" w:lineRule="exact"/>
              <w:ind w:left="61"/>
              <w:rPr>
                <w:sz w:val="22"/>
              </w:rPr>
            </w:pPr>
            <w:r>
              <w:rPr>
                <w:color w:val="000008"/>
                <w:sz w:val="22"/>
              </w:rPr>
              <w:t>D</w:t>
            </w:r>
            <w:r>
              <w:rPr>
                <w:rFonts w:ascii="Microsoft JhengHei UI" w:eastAsia="Microsoft JhengHei UI" w:hint="eastAsia"/>
                <w:color w:val="000008"/>
                <w:sz w:val="22"/>
              </w:rPr>
              <w:t>．</w:t>
            </w:r>
            <w:r>
              <w:rPr>
                <w:color w:val="000008"/>
                <w:sz w:val="22"/>
              </w:rPr>
              <w:t>bored</w:t>
            </w:r>
          </w:p>
        </w:tc>
      </w:tr>
    </w:tbl>
    <w:p>
      <w:pPr>
        <w:pStyle w:val="BodyText"/>
        <w:tabs>
          <w:tab w:val="left" w:pos="3874"/>
          <w:tab w:val="left" w:pos="3936"/>
        </w:tabs>
        <w:spacing w:before="38" w:line="192" w:lineRule="auto"/>
        <w:ind w:left="577" w:right="3144" w:hanging="420"/>
      </w:pPr>
      <w:r>
        <w:rPr>
          <w:color w:val="000008"/>
          <w:spacing w:val="-12"/>
        </w:rPr>
        <w:t>53</w:t>
      </w:r>
      <w:r>
        <w:rPr>
          <w:rFonts w:ascii="Microsoft JhengHei UI" w:eastAsia="Microsoft JhengHei UI" w:hint="eastAsia"/>
          <w:color w:val="000008"/>
          <w:spacing w:val="-12"/>
        </w:rPr>
        <w:t>．</w:t>
      </w:r>
      <w:r>
        <w:rPr>
          <w:color w:val="000008"/>
          <w:spacing w:val="-12"/>
        </w:rPr>
        <w:t>A</w:t>
      </w:r>
      <w:r>
        <w:rPr>
          <w:rFonts w:ascii="Microsoft JhengHei UI" w:eastAsia="Microsoft JhengHei UI" w:hint="eastAsia"/>
          <w:color w:val="000008"/>
          <w:spacing w:val="-12"/>
        </w:rPr>
        <w:t>．</w:t>
      </w:r>
      <w:r>
        <w:rPr>
          <w:color w:val="000008"/>
          <w:spacing w:val="-12"/>
        </w:rPr>
        <w:t xml:space="preserve">put </w:t>
      </w:r>
      <w:r>
        <w:rPr>
          <w:color w:val="000008"/>
          <w:spacing w:val="-3"/>
        </w:rPr>
        <w:t>an</w:t>
      </w:r>
      <w:r>
        <w:rPr>
          <w:color w:val="000008"/>
        </w:rPr>
        <w:t xml:space="preserve"> </w:t>
      </w:r>
      <w:r>
        <w:rPr>
          <w:color w:val="000008"/>
          <w:spacing w:val="-4"/>
        </w:rPr>
        <w:t>idea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into</w:t>
      </w:r>
      <w:r>
        <w:rPr>
          <w:color w:val="000008"/>
          <w:spacing w:val="-3"/>
        </w:rPr>
        <w:tab/>
      </w:r>
      <w:r>
        <w:rPr>
          <w:color w:val="000008"/>
          <w:spacing w:val="-8"/>
        </w:rPr>
        <w:t>B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 xml:space="preserve">gave </w:t>
      </w:r>
      <w:r>
        <w:rPr>
          <w:color w:val="000008"/>
          <w:spacing w:val="-3"/>
        </w:rPr>
        <w:t xml:space="preserve">an </w:t>
      </w:r>
      <w:r>
        <w:rPr>
          <w:color w:val="000008"/>
          <w:spacing w:val="-5"/>
        </w:rPr>
        <w:t xml:space="preserve">impression </w:t>
      </w:r>
      <w:r>
        <w:rPr>
          <w:color w:val="000008"/>
          <w:spacing w:val="-3"/>
        </w:rPr>
        <w:t xml:space="preserve">on </w:t>
      </w:r>
      <w:r>
        <w:rPr>
          <w:color w:val="000008"/>
          <w:spacing w:val="-8"/>
        </w:rPr>
        <w:t>C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 xml:space="preserve">keep </w:t>
      </w:r>
      <w:r>
        <w:rPr>
          <w:color w:val="000008"/>
        </w:rPr>
        <w:t>a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4"/>
        </w:rPr>
        <w:t>roof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over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ab/>
      </w:r>
      <w:r>
        <w:rPr>
          <w:color w:val="000008"/>
          <w:spacing w:val="-8"/>
        </w:rPr>
        <w:t>D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 xml:space="preserve">have </w:t>
      </w:r>
      <w:r>
        <w:rPr>
          <w:color w:val="000008"/>
          <w:spacing w:val="-4"/>
        </w:rPr>
        <w:t xml:space="preserve">eyes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back</w:t>
      </w:r>
      <w:r>
        <w:rPr>
          <w:color w:val="000008"/>
          <w:spacing w:val="-17"/>
        </w:rPr>
        <w:t xml:space="preserve"> </w:t>
      </w:r>
      <w:r>
        <w:rPr>
          <w:color w:val="000008"/>
          <w:spacing w:val="-9"/>
        </w:rPr>
        <w:t>of</w:t>
      </w:r>
    </w:p>
    <w:p>
      <w:pPr>
        <w:pStyle w:val="BodyText"/>
        <w:tabs>
          <w:tab w:val="left" w:pos="2466"/>
          <w:tab w:val="left" w:pos="4356"/>
          <w:tab w:val="left" w:pos="6246"/>
        </w:tabs>
        <w:spacing w:line="192" w:lineRule="auto"/>
        <w:ind w:right="1601"/>
      </w:pPr>
      <w:r>
        <w:rPr>
          <w:color w:val="000008"/>
          <w:spacing w:val="-9"/>
        </w:rPr>
        <w:t>54</w:t>
      </w:r>
      <w:r>
        <w:rPr>
          <w:rFonts w:ascii="Microsoft JhengHei UI" w:eastAsia="Microsoft JhengHei UI" w:hint="eastAsia"/>
          <w:color w:val="000008"/>
          <w:spacing w:val="-9"/>
        </w:rPr>
        <w:t>．</w:t>
      </w:r>
      <w:r>
        <w:rPr>
          <w:color w:val="000008"/>
          <w:spacing w:val="-9"/>
        </w:rPr>
        <w:t>A</w:t>
      </w:r>
      <w:r>
        <w:rPr>
          <w:rFonts w:ascii="Microsoft JhengHei UI" w:eastAsia="Microsoft JhengHei UI" w:hint="eastAsia"/>
          <w:color w:val="000008"/>
          <w:spacing w:val="-9"/>
        </w:rPr>
        <w:t>．</w:t>
      </w:r>
      <w:r>
        <w:rPr>
          <w:color w:val="000008"/>
          <w:spacing w:val="-9"/>
        </w:rPr>
        <w:t>little</w:t>
      </w:r>
      <w:r>
        <w:rPr>
          <w:color w:val="000008"/>
          <w:spacing w:val="-9"/>
        </w:rPr>
        <w:tab/>
      </w:r>
      <w:r>
        <w:rPr>
          <w:color w:val="000008"/>
          <w:spacing w:val="-8"/>
        </w:rPr>
        <w:t>B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>much</w:t>
      </w:r>
      <w:r>
        <w:rPr>
          <w:color w:val="000008"/>
          <w:spacing w:val="-8"/>
        </w:rPr>
        <w:tab/>
      </w:r>
      <w:r>
        <w:rPr>
          <w:color w:val="000008"/>
          <w:spacing w:val="-8"/>
        </w:rPr>
        <w:t>C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>few</w:t>
      </w:r>
      <w:r>
        <w:rPr>
          <w:color w:val="000008"/>
          <w:spacing w:val="-8"/>
        </w:rPr>
        <w:tab/>
      </w:r>
      <w:r>
        <w:rPr>
          <w:color w:val="000008"/>
          <w:spacing w:val="-7"/>
        </w:rPr>
        <w:t>D</w:t>
      </w:r>
      <w:r>
        <w:rPr>
          <w:rFonts w:ascii="Microsoft JhengHei UI" w:eastAsia="Microsoft JhengHei UI" w:hint="eastAsia"/>
          <w:color w:val="000008"/>
          <w:spacing w:val="-7"/>
        </w:rPr>
        <w:t>．</w:t>
      </w:r>
      <w:r>
        <w:rPr>
          <w:color w:val="000008"/>
          <w:spacing w:val="-7"/>
        </w:rPr>
        <w:t xml:space="preserve">high </w:t>
      </w:r>
      <w:r>
        <w:rPr>
          <w:color w:val="000008"/>
          <w:spacing w:val="-11"/>
        </w:rPr>
        <w:t>55</w:t>
      </w:r>
      <w:r>
        <w:rPr>
          <w:rFonts w:ascii="Microsoft JhengHei UI" w:eastAsia="Microsoft JhengHei UI" w:hint="eastAsia"/>
          <w:color w:val="000008"/>
          <w:spacing w:val="-11"/>
        </w:rPr>
        <w:t>．</w:t>
      </w:r>
      <w:r>
        <w:rPr>
          <w:color w:val="000008"/>
          <w:spacing w:val="-11"/>
        </w:rPr>
        <w:t>A</w:t>
      </w:r>
      <w:r>
        <w:rPr>
          <w:rFonts w:ascii="Microsoft JhengHei UI" w:eastAsia="Microsoft JhengHei UI" w:hint="eastAsia"/>
          <w:color w:val="000008"/>
          <w:spacing w:val="-11"/>
        </w:rPr>
        <w:t>．</w:t>
      </w:r>
      <w:r>
        <w:rPr>
          <w:color w:val="000008"/>
          <w:spacing w:val="-11"/>
        </w:rPr>
        <w:t>more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interesting</w:t>
      </w:r>
      <w:r>
        <w:rPr>
          <w:color w:val="000008"/>
          <w:spacing w:val="-4"/>
        </w:rPr>
        <w:tab/>
      </w:r>
      <w:r>
        <w:rPr>
          <w:color w:val="000008"/>
          <w:spacing w:val="-7"/>
        </w:rPr>
        <w:t>B</w:t>
      </w:r>
      <w:r>
        <w:rPr>
          <w:rFonts w:ascii="Microsoft JhengHei UI" w:eastAsia="Microsoft JhengHei UI" w:hint="eastAsia"/>
          <w:color w:val="000008"/>
          <w:spacing w:val="-7"/>
        </w:rPr>
        <w:t>．</w:t>
      </w:r>
      <w:r>
        <w:rPr>
          <w:color w:val="000008"/>
          <w:spacing w:val="-7"/>
        </w:rPr>
        <w:t>less</w:t>
      </w:r>
      <w:r>
        <w:rPr>
          <w:color w:val="000008"/>
          <w:spacing w:val="-5"/>
        </w:rPr>
        <w:t xml:space="preserve"> important</w:t>
      </w:r>
      <w:r>
        <w:rPr>
          <w:color w:val="000008"/>
          <w:spacing w:val="-5"/>
        </w:rPr>
        <w:tab/>
      </w:r>
      <w:r>
        <w:rPr>
          <w:color w:val="000008"/>
          <w:spacing w:val="-8"/>
        </w:rPr>
        <w:t>C</w:t>
      </w:r>
      <w:r>
        <w:rPr>
          <w:rFonts w:ascii="Microsoft JhengHei UI" w:eastAsia="Microsoft JhengHei UI" w:hint="eastAsia"/>
          <w:color w:val="000008"/>
          <w:spacing w:val="-8"/>
        </w:rPr>
        <w:t>．</w:t>
      </w:r>
      <w:r>
        <w:rPr>
          <w:color w:val="000008"/>
          <w:spacing w:val="-8"/>
        </w:rPr>
        <w:t>more</w:t>
      </w:r>
      <w:r>
        <w:rPr>
          <w:color w:val="000008"/>
          <w:spacing w:val="-5"/>
        </w:rPr>
        <w:t xml:space="preserve"> important</w:t>
      </w:r>
      <w:r>
        <w:rPr>
          <w:color w:val="000008"/>
          <w:spacing w:val="-5"/>
        </w:rPr>
        <w:tab/>
      </w:r>
      <w:r>
        <w:rPr>
          <w:color w:val="000008"/>
          <w:spacing w:val="-7"/>
        </w:rPr>
        <w:t>D</w:t>
      </w:r>
      <w:r>
        <w:rPr>
          <w:rFonts w:ascii="Microsoft JhengHei UI" w:eastAsia="Microsoft JhengHei UI" w:hint="eastAsia"/>
          <w:color w:val="000008"/>
          <w:spacing w:val="-7"/>
        </w:rPr>
        <w:t>．</w:t>
      </w:r>
      <w:r>
        <w:rPr>
          <w:color w:val="000008"/>
          <w:spacing w:val="-7"/>
        </w:rPr>
        <w:t>less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6"/>
        </w:rPr>
        <w:t>interesting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5"/>
        </w:rPr>
      </w:pPr>
    </w:p>
    <w:p>
      <w:pPr>
        <w:spacing w:before="0"/>
        <w:ind w:left="159" w:right="0" w:firstLine="0"/>
        <w:jc w:val="left"/>
        <w:rPr>
          <w:rFonts w:ascii="Microsoft JhengHei UI" w:eastAsia="Microsoft JhengHei UI" w:hint="eastAsia"/>
          <w:b/>
          <w:sz w:val="22"/>
        </w:rPr>
      </w:pPr>
      <w:r>
        <w:rPr>
          <w:rFonts w:ascii="Microsoft JhengHei UI" w:eastAsia="Microsoft JhengHei UI" w:hint="eastAsia"/>
          <w:b/>
          <w:color w:val="000008"/>
          <w:sz w:val="22"/>
        </w:rPr>
        <w:t xml:space="preserve">四、阅读理解（共 </w:t>
      </w:r>
      <w:r>
        <w:rPr>
          <w:color w:val="000008"/>
          <w:sz w:val="22"/>
        </w:rPr>
        <w:t xml:space="preserve">15 </w:t>
      </w:r>
      <w:r>
        <w:rPr>
          <w:rFonts w:ascii="Microsoft JhengHei UI" w:eastAsia="Microsoft JhengHei UI" w:hint="eastAsia"/>
          <w:b/>
          <w:color w:val="000008"/>
          <w:sz w:val="22"/>
        </w:rPr>
        <w:t xml:space="preserve">⼩题，每⼩题 </w:t>
      </w:r>
      <w:r>
        <w:rPr>
          <w:color w:val="000008"/>
          <w:sz w:val="22"/>
        </w:rPr>
        <w:t xml:space="preserve">2 </w:t>
      </w:r>
      <w:r>
        <w:rPr>
          <w:rFonts w:ascii="Microsoft JhengHei UI" w:eastAsia="Microsoft JhengHei UI" w:hint="eastAsia"/>
          <w:b/>
          <w:color w:val="000008"/>
          <w:sz w:val="22"/>
        </w:rPr>
        <w:t xml:space="preserve">分，满分 </w:t>
      </w:r>
      <w:r>
        <w:rPr>
          <w:color w:val="000008"/>
          <w:sz w:val="22"/>
        </w:rPr>
        <w:t xml:space="preserve">30 </w:t>
      </w:r>
      <w:r>
        <w:rPr>
          <w:rFonts w:ascii="Microsoft JhengHei UI" w:eastAsia="Microsoft JhengHei UI" w:hint="eastAsia"/>
          <w:b/>
          <w:color w:val="000008"/>
          <w:sz w:val="22"/>
        </w:rPr>
        <w:t>分）</w:t>
      </w:r>
    </w:p>
    <w:p>
      <w:pPr>
        <w:spacing w:after="0"/>
        <w:jc w:val="left"/>
        <w:rPr>
          <w:rFonts w:ascii="Microsoft JhengHei UI" w:eastAsia="Microsoft JhengHei UI" w:hint="eastAsia"/>
          <w:sz w:val="22"/>
        </w:rPr>
        <w:sectPr>
          <w:pgSz w:w="11900" w:h="16820"/>
          <w:pgMar w:top="1400" w:right="1180" w:bottom="1160" w:left="1260" w:header="0" w:footer="976" w:gutter="0"/>
          <w:cols w:space="708"/>
        </w:sectPr>
      </w:pPr>
    </w:p>
    <w:p>
      <w:pPr>
        <w:pStyle w:val="BodyText"/>
        <w:spacing w:before="10"/>
        <w:ind w:left="577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12"/>
        </w:rPr>
        <w:t>阅读下⾯三篇材料，从每篇材料后各题所给的四个选项</w:t>
      </w:r>
      <w:r>
        <w:rPr>
          <w:rFonts w:ascii="Microsoft JhengHei UI" w:eastAsia="Microsoft JhengHei UI" w:hint="eastAsia"/>
          <w:color w:val="000008"/>
          <w:spacing w:val="-15"/>
        </w:rPr>
        <w:t>（</w:t>
      </w:r>
      <w:r>
        <w:rPr>
          <w:color w:val="000008"/>
          <w:spacing w:val="-15"/>
        </w:rPr>
        <w:t>A</w:t>
      </w:r>
      <w:r>
        <w:rPr>
          <w:rFonts w:ascii="Microsoft JhengHei UI" w:eastAsia="Microsoft JhengHei UI" w:hint="eastAsia"/>
          <w:color w:val="000008"/>
          <w:spacing w:val="-23"/>
        </w:rPr>
        <w:t>、</w:t>
      </w:r>
      <w:r>
        <w:rPr>
          <w:color w:val="000008"/>
          <w:spacing w:val="-7"/>
        </w:rPr>
        <w:t>B</w:t>
      </w:r>
      <w:r>
        <w:rPr>
          <w:rFonts w:ascii="Microsoft JhengHei UI" w:eastAsia="Microsoft JhengHei UI" w:hint="eastAsia"/>
          <w:color w:val="000008"/>
          <w:spacing w:val="-23"/>
        </w:rPr>
        <w:t>、</w:t>
      </w:r>
      <w:r>
        <w:rPr>
          <w:color w:val="000008"/>
          <w:spacing w:val="-7"/>
        </w:rPr>
        <w:t>C</w:t>
      </w:r>
      <w:r>
        <w:rPr>
          <w:rFonts w:ascii="Microsoft JhengHei UI" w:eastAsia="Microsoft JhengHei UI" w:hint="eastAsia"/>
          <w:color w:val="000008"/>
          <w:spacing w:val="-23"/>
        </w:rPr>
        <w:t>、</w:t>
      </w:r>
      <w:r>
        <w:rPr>
          <w:color w:val="000008"/>
          <w:spacing w:val="-15"/>
        </w:rPr>
        <w:t>D</w:t>
      </w:r>
      <w:r>
        <w:rPr>
          <w:rFonts w:ascii="Microsoft JhengHei UI" w:eastAsia="Microsoft JhengHei UI" w:hint="eastAsia"/>
          <w:color w:val="000008"/>
          <w:spacing w:val="-15"/>
        </w:rPr>
        <w:t>）</w:t>
      </w:r>
      <w:r>
        <w:rPr>
          <w:rFonts w:ascii="Microsoft JhengHei UI" w:eastAsia="Microsoft JhengHei UI" w:hint="eastAsia"/>
          <w:color w:val="000008"/>
          <w:spacing w:val="-12"/>
        </w:rPr>
        <w:t>中，选出最佳答案。</w:t>
      </w:r>
    </w:p>
    <w:p>
      <w:pPr>
        <w:pStyle w:val="Heading2"/>
        <w:spacing w:before="35"/>
        <w:ind w:right="65"/>
        <w:jc w:val="center"/>
        <w:rPr>
          <w:rFonts w:ascii="Times New Roman"/>
        </w:rPr>
      </w:pPr>
      <w:r>
        <w:rPr>
          <w:rFonts w:ascii="Times New Roman"/>
          <w:color w:val="000008"/>
        </w:rPr>
        <w:t>A</w:t>
      </w:r>
    </w:p>
    <w:p>
      <w:pPr>
        <w:pStyle w:val="BodyText"/>
        <w:spacing w:before="73" w:line="309" w:lineRule="auto"/>
        <w:ind w:right="193" w:firstLine="420"/>
        <w:jc w:val="right"/>
      </w:pPr>
      <w:r>
        <w:rPr>
          <w:color w:val="000008"/>
          <w:spacing w:val="-5"/>
        </w:rPr>
        <w:t>Now</w:t>
      </w:r>
      <w:r>
        <w:rPr>
          <w:color w:val="000008"/>
          <w:spacing w:val="21"/>
        </w:rPr>
        <w:t xml:space="preserve"> </w:t>
      </w:r>
      <w:r>
        <w:rPr>
          <w:color w:val="000008"/>
        </w:rPr>
        <w:t>is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3"/>
        </w:rPr>
        <w:t>the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4"/>
        </w:rPr>
        <w:t>best</w:t>
      </w:r>
      <w:r>
        <w:rPr>
          <w:color w:val="000008"/>
          <w:spacing w:val="27"/>
        </w:rPr>
        <w:t xml:space="preserve"> </w:t>
      </w:r>
      <w:r>
        <w:rPr>
          <w:color w:val="000008"/>
          <w:spacing w:val="-4"/>
        </w:rPr>
        <w:t>time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3"/>
        </w:rPr>
        <w:t>for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5"/>
        </w:rPr>
        <w:t>Hong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5"/>
        </w:rPr>
        <w:t>Kong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4"/>
        </w:rPr>
        <w:t>shopping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4"/>
        </w:rPr>
        <w:t>lovers,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3"/>
        </w:rPr>
        <w:t>as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5"/>
        </w:rPr>
        <w:t>most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4"/>
        </w:rPr>
        <w:t>shops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4"/>
        </w:rPr>
        <w:t>and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5"/>
        </w:rPr>
        <w:t>markets</w:t>
      </w:r>
      <w:r>
        <w:rPr>
          <w:color w:val="000008"/>
          <w:spacing w:val="25"/>
        </w:rPr>
        <w:t xml:space="preserve"> </w:t>
      </w:r>
      <w:r>
        <w:rPr>
          <w:color w:val="000008"/>
          <w:spacing w:val="-3"/>
        </w:rPr>
        <w:t>are</w:t>
      </w:r>
      <w:r>
        <w:rPr>
          <w:color w:val="000008"/>
          <w:spacing w:val="26"/>
        </w:rPr>
        <w:t xml:space="preserve"> </w:t>
      </w:r>
      <w:r>
        <w:rPr>
          <w:color w:val="000008"/>
          <w:spacing w:val="-4"/>
        </w:rPr>
        <w:t>having</w:t>
      </w:r>
      <w:r>
        <w:rPr>
          <w:color w:val="000008"/>
          <w:spacing w:val="24"/>
        </w:rPr>
        <w:t xml:space="preserve"> </w:t>
      </w:r>
      <w:r>
        <w:rPr>
          <w:color w:val="000008"/>
          <w:spacing w:val="-4"/>
        </w:rPr>
        <w:t>their</w:t>
      </w:r>
      <w:r>
        <w:rPr>
          <w:color w:val="000008"/>
        </w:rPr>
        <w:t xml:space="preserve"> </w:t>
      </w:r>
      <w:r>
        <w:rPr>
          <w:color w:val="000008"/>
          <w:spacing w:val="-5"/>
        </w:rPr>
        <w:t>seasonal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4"/>
        </w:rPr>
        <w:t>sales.</w:t>
      </w:r>
      <w:r>
        <w:rPr>
          <w:color w:val="000008"/>
          <w:spacing w:val="1"/>
        </w:rPr>
        <w:t xml:space="preserve"> </w:t>
      </w:r>
      <w:r>
        <w:rPr>
          <w:color w:val="000008"/>
          <w:spacing w:val="-6"/>
        </w:rPr>
        <w:t>With</w:t>
      </w:r>
      <w:r>
        <w:rPr>
          <w:color w:val="000008"/>
          <w:spacing w:val="3"/>
        </w:rPr>
        <w:t xml:space="preserve"> </w:t>
      </w:r>
      <w:r>
        <w:rPr>
          <w:color w:val="000008"/>
          <w:spacing w:val="-3"/>
        </w:rPr>
        <w:t>the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5"/>
        </w:rPr>
        <w:t>same</w:t>
      </w:r>
      <w:r>
        <w:rPr>
          <w:color w:val="000008"/>
          <w:spacing w:val="3"/>
        </w:rPr>
        <w:t xml:space="preserve"> </w:t>
      </w:r>
      <w:r>
        <w:rPr>
          <w:color w:val="000008"/>
          <w:spacing w:val="-5"/>
        </w:rPr>
        <w:t>amount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3"/>
        </w:rPr>
        <w:t>of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7"/>
        </w:rPr>
        <w:t>money,</w:t>
      </w:r>
      <w:r>
        <w:rPr>
          <w:color w:val="000008"/>
          <w:spacing w:val="6"/>
        </w:rPr>
        <w:t xml:space="preserve"> </w:t>
      </w:r>
      <w:r>
        <w:rPr>
          <w:color w:val="000008"/>
          <w:spacing w:val="-4"/>
        </w:rPr>
        <w:t>you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4"/>
        </w:rPr>
        <w:t>can</w:t>
      </w:r>
      <w:r>
        <w:rPr>
          <w:color w:val="000008"/>
          <w:spacing w:val="2"/>
        </w:rPr>
        <w:t xml:space="preserve"> </w:t>
      </w:r>
      <w:r>
        <w:rPr>
          <w:color w:val="000008"/>
          <w:spacing w:val="-3"/>
        </w:rPr>
        <w:t>find</w:t>
      </w:r>
      <w:r>
        <w:rPr>
          <w:color w:val="000008"/>
          <w:spacing w:val="3"/>
        </w:rPr>
        <w:t xml:space="preserve"> </w:t>
      </w:r>
      <w:r>
        <w:rPr>
          <w:color w:val="000008"/>
          <w:spacing w:val="-5"/>
        </w:rPr>
        <w:t>different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4"/>
        </w:rPr>
        <w:t>kinds</w:t>
      </w:r>
      <w:r>
        <w:rPr>
          <w:color w:val="000008"/>
          <w:spacing w:val="5"/>
        </w:rPr>
        <w:t xml:space="preserve"> </w:t>
      </w:r>
      <w:r>
        <w:rPr>
          <w:color w:val="000008"/>
          <w:spacing w:val="-3"/>
        </w:rPr>
        <w:t>of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4"/>
        </w:rPr>
        <w:t>goods</w:t>
      </w:r>
      <w:r>
        <w:rPr>
          <w:color w:val="000008"/>
          <w:spacing w:val="4"/>
        </w:rPr>
        <w:t xml:space="preserve"> </w:t>
      </w:r>
      <w:r>
        <w:rPr>
          <w:color w:val="000008"/>
        </w:rPr>
        <w:t>in</w:t>
      </w:r>
      <w:r>
        <w:rPr>
          <w:color w:val="000008"/>
          <w:spacing w:val="3"/>
        </w:rPr>
        <w:t xml:space="preserve"> </w:t>
      </w:r>
      <w:r>
        <w:rPr>
          <w:color w:val="000008"/>
          <w:spacing w:val="-3"/>
        </w:rPr>
        <w:t>this</w:t>
      </w:r>
      <w:r>
        <w:rPr>
          <w:color w:val="000008"/>
          <w:spacing w:val="4"/>
        </w:rPr>
        <w:t xml:space="preserve"> </w:t>
      </w:r>
      <w:r>
        <w:rPr>
          <w:color w:val="000008"/>
          <w:spacing w:val="-6"/>
        </w:rPr>
        <w:t>city.</w:t>
      </w:r>
      <w:r>
        <w:rPr>
          <w:color w:val="000008"/>
          <w:spacing w:val="2"/>
        </w:rPr>
        <w:t xml:space="preserve"> </w:t>
      </w:r>
      <w:r>
        <w:rPr>
          <w:color w:val="000008"/>
          <w:spacing w:val="-9"/>
        </w:rPr>
        <w:t>Women,</w:t>
      </w:r>
    </w:p>
    <w:p>
      <w:pPr>
        <w:pStyle w:val="BodyText"/>
        <w:spacing w:line="332" w:lineRule="exact"/>
        <w:ind w:left="0" w:right="190"/>
        <w:jc w:val="right"/>
      </w:pPr>
      <w:r>
        <w:rPr>
          <w:color w:val="000008"/>
          <w:spacing w:val="-4"/>
        </w:rPr>
        <w:t xml:space="preserve">young and old, rarely resist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attraction </w:t>
      </w:r>
      <w:r>
        <w:rPr>
          <w:color w:val="000008"/>
          <w:spacing w:val="-3"/>
        </w:rPr>
        <w:t xml:space="preserve">of this </w:t>
      </w:r>
      <w:r>
        <w:rPr>
          <w:color w:val="000008"/>
          <w:spacing w:val="-4"/>
        </w:rPr>
        <w:t xml:space="preserve">shopping </w:t>
      </w:r>
      <w:r>
        <w:rPr>
          <w:color w:val="000008"/>
          <w:spacing w:val="-3"/>
        </w:rPr>
        <w:t xml:space="preserve">paradise( </w:t>
      </w:r>
      <w:r>
        <w:rPr>
          <w:rFonts w:ascii="Microsoft JhengHei UI" w:eastAsia="Microsoft JhengHei UI" w:hint="eastAsia"/>
          <w:color w:val="000008"/>
          <w:spacing w:val="3"/>
        </w:rPr>
        <w:t xml:space="preserve">乐 园 </w:t>
      </w:r>
      <w:r>
        <w:rPr>
          <w:color w:val="000008"/>
        </w:rPr>
        <w:t xml:space="preserve">) </w:t>
      </w:r>
      <w:r>
        <w:rPr>
          <w:color w:val="000008"/>
          <w:spacing w:val="-3"/>
        </w:rPr>
        <w:t xml:space="preserve">at this </w:t>
      </w:r>
      <w:r>
        <w:rPr>
          <w:color w:val="000008"/>
          <w:spacing w:val="-4"/>
        </w:rPr>
        <w:t xml:space="preserve">time </w:t>
      </w:r>
      <w:r>
        <w:rPr>
          <w:color w:val="000008"/>
          <w:spacing w:val="-3"/>
        </w:rPr>
        <w:t xml:space="preserve">of </w:t>
      </w:r>
      <w:r>
        <w:rPr>
          <w:color w:val="000008"/>
          <w:spacing w:val="-6"/>
        </w:rPr>
        <w:t xml:space="preserve">year.  </w:t>
      </w:r>
      <w:r>
        <w:rPr>
          <w:color w:val="000008"/>
          <w:spacing w:val="-5"/>
        </w:rPr>
        <w:t>Lovers</w:t>
      </w:r>
      <w:r>
        <w:rPr>
          <w:color w:val="000008"/>
          <w:spacing w:val="-28"/>
        </w:rPr>
        <w:t xml:space="preserve"> </w:t>
      </w:r>
      <w:r>
        <w:rPr>
          <w:color w:val="000008"/>
          <w:spacing w:val="-4"/>
        </w:rPr>
        <w:t>will</w:t>
      </w:r>
    </w:p>
    <w:p>
      <w:pPr>
        <w:pStyle w:val="BodyText"/>
        <w:spacing w:before="36" w:line="309" w:lineRule="auto"/>
        <w:ind w:right="188"/>
        <w:jc w:val="both"/>
      </w:pPr>
      <w:r>
        <w:rPr>
          <w:color w:val="000008"/>
          <w:spacing w:val="-4"/>
        </w:rPr>
        <w:t xml:space="preserve">surely have </w:t>
      </w:r>
      <w:r>
        <w:rPr>
          <w:color w:val="000008"/>
          <w:spacing w:val="-3"/>
        </w:rPr>
        <w:t xml:space="preserve">an </w:t>
      </w:r>
      <w:r>
        <w:rPr>
          <w:color w:val="000008"/>
          <w:spacing w:val="-4"/>
        </w:rPr>
        <w:t xml:space="preserve">exciting </w:t>
      </w:r>
      <w:r>
        <w:rPr>
          <w:color w:val="000008"/>
          <w:spacing w:val="-5"/>
        </w:rPr>
        <w:t xml:space="preserve">Christmas </w:t>
      </w:r>
      <w:r>
        <w:rPr>
          <w:color w:val="000008"/>
          <w:spacing w:val="-4"/>
        </w:rPr>
        <w:t xml:space="preserve">and </w:t>
      </w:r>
      <w:r>
        <w:rPr>
          <w:color w:val="000008"/>
          <w:spacing w:val="-5"/>
        </w:rPr>
        <w:t xml:space="preserve">New </w:t>
      </w:r>
      <w:r>
        <w:rPr>
          <w:color w:val="000008"/>
          <w:spacing w:val="-9"/>
        </w:rPr>
        <w:t xml:space="preserve">Year’s </w:t>
      </w:r>
      <w:r>
        <w:rPr>
          <w:color w:val="000008"/>
          <w:spacing w:val="-4"/>
        </w:rPr>
        <w:t xml:space="preserve">Eve celebrations </w:t>
      </w:r>
      <w:r>
        <w:rPr>
          <w:color w:val="000008"/>
          <w:spacing w:val="-3"/>
        </w:rPr>
        <w:t xml:space="preserve">at the </w:t>
      </w:r>
      <w:r>
        <w:rPr>
          <w:color w:val="000008"/>
          <w:spacing w:val="-7"/>
        </w:rPr>
        <w:t xml:space="preserve">Time </w:t>
      </w:r>
      <w:r>
        <w:rPr>
          <w:color w:val="000008"/>
          <w:spacing w:val="-5"/>
        </w:rPr>
        <w:t xml:space="preserve">Square </w:t>
      </w:r>
      <w:r>
        <w:rPr>
          <w:color w:val="000008"/>
          <w:spacing w:val="-3"/>
        </w:rPr>
        <w:t xml:space="preserve">or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western </w:t>
      </w:r>
      <w:r>
        <w:rPr>
          <w:color w:val="000008"/>
          <w:spacing w:val="-4"/>
        </w:rPr>
        <w:t xml:space="preserve">styled bars. </w:t>
      </w:r>
      <w:r>
        <w:rPr>
          <w:color w:val="000008"/>
          <w:spacing w:val="-5"/>
        </w:rPr>
        <w:t xml:space="preserve">Spending </w:t>
      </w:r>
      <w:r>
        <w:rPr>
          <w:color w:val="000008"/>
          <w:spacing w:val="-4"/>
        </w:rPr>
        <w:t xml:space="preserve">your holiday </w:t>
      </w:r>
      <w:r>
        <w:rPr>
          <w:color w:val="000008"/>
        </w:rPr>
        <w:t xml:space="preserve">in </w:t>
      </w:r>
      <w:r>
        <w:rPr>
          <w:color w:val="000008"/>
          <w:spacing w:val="-5"/>
        </w:rPr>
        <w:t xml:space="preserve">Hong Kong </w:t>
      </w:r>
      <w:r>
        <w:rPr>
          <w:color w:val="000008"/>
          <w:spacing w:val="-4"/>
        </w:rPr>
        <w:t xml:space="preserve">will </w:t>
      </w:r>
      <w:r>
        <w:rPr>
          <w:color w:val="000008"/>
          <w:spacing w:val="-3"/>
        </w:rPr>
        <w:t xml:space="preserve">be </w:t>
      </w:r>
      <w:r>
        <w:rPr>
          <w:color w:val="000008"/>
          <w:spacing w:val="-4"/>
        </w:rPr>
        <w:t xml:space="preserve">easy too, </w:t>
      </w:r>
      <w:r>
        <w:rPr>
          <w:color w:val="000008"/>
          <w:spacing w:val="-3"/>
        </w:rPr>
        <w:t xml:space="preserve">as </w:t>
      </w:r>
      <w:r>
        <w:rPr>
          <w:color w:val="000008"/>
          <w:spacing w:val="-4"/>
        </w:rPr>
        <w:t xml:space="preserve">several packing tours </w:t>
      </w:r>
      <w:r>
        <w:rPr>
          <w:color w:val="000008"/>
          <w:spacing w:val="-3"/>
        </w:rPr>
        <w:t xml:space="preserve">are </w:t>
      </w:r>
      <w:r>
        <w:rPr>
          <w:color w:val="000008"/>
          <w:spacing w:val="-4"/>
        </w:rPr>
        <w:t xml:space="preserve">available from </w:t>
      </w:r>
      <w:r>
        <w:rPr>
          <w:color w:val="000008"/>
          <w:spacing w:val="-5"/>
        </w:rPr>
        <w:t xml:space="preserve">CZL </w:t>
      </w:r>
      <w:r>
        <w:rPr>
          <w:color w:val="000008"/>
          <w:spacing w:val="-6"/>
        </w:rPr>
        <w:t>Travel</w:t>
      </w:r>
      <w:r>
        <w:rPr>
          <w:color w:val="000008"/>
          <w:spacing w:val="-5"/>
        </w:rPr>
        <w:t xml:space="preserve"> Service, </w:t>
      </w:r>
      <w:r>
        <w:rPr>
          <w:color w:val="000008"/>
          <w:spacing w:val="-4"/>
        </w:rPr>
        <w:t xml:space="preserve">with </w:t>
      </w:r>
      <w:r>
        <w:rPr>
          <w:color w:val="000008"/>
          <w:spacing w:val="-5"/>
        </w:rPr>
        <w:t xml:space="preserve">four-day </w:t>
      </w:r>
      <w:r>
        <w:rPr>
          <w:color w:val="000008"/>
          <w:spacing w:val="-4"/>
        </w:rPr>
        <w:t xml:space="preserve">tours </w:t>
      </w:r>
      <w:r>
        <w:rPr>
          <w:color w:val="000008"/>
          <w:spacing w:val="-3"/>
        </w:rPr>
        <w:t xml:space="preserve">for less </w:t>
      </w:r>
      <w:r>
        <w:rPr>
          <w:color w:val="000008"/>
          <w:spacing w:val="-4"/>
        </w:rPr>
        <w:t xml:space="preserve">than </w:t>
      </w:r>
      <w:r>
        <w:rPr>
          <w:color w:val="000008"/>
          <w:spacing w:val="-12"/>
        </w:rPr>
        <w:t xml:space="preserve">15,000 </w:t>
      </w:r>
      <w:r>
        <w:rPr>
          <w:color w:val="000008"/>
          <w:spacing w:val="-4"/>
        </w:rPr>
        <w:t>yuan.</w:t>
      </w:r>
    </w:p>
    <w:p>
      <w:pPr>
        <w:pStyle w:val="BodyText"/>
        <w:spacing w:line="331" w:lineRule="exact"/>
        <w:ind w:left="577"/>
        <w:jc w:val="both"/>
      </w:pPr>
      <w:r>
        <w:rPr>
          <w:color w:val="000008"/>
        </w:rPr>
        <w:t xml:space="preserve">Tour Package 1(3,200 yuan) : a 4-day –tour including three nights’ accommodation( </w:t>
      </w:r>
      <w:r>
        <w:rPr>
          <w:rFonts w:ascii="Microsoft JhengHei UI" w:eastAsia="Microsoft JhengHei UI" w:hAnsi="Microsoft JhengHei UI" w:hint="eastAsia"/>
          <w:color w:val="000008"/>
        </w:rPr>
        <w:t xml:space="preserve">住 宿 </w:t>
      </w:r>
      <w:r>
        <w:rPr>
          <w:color w:val="000008"/>
        </w:rPr>
        <w:t>), science</w:t>
      </w:r>
    </w:p>
    <w:p>
      <w:pPr>
        <w:pStyle w:val="BodyText"/>
        <w:spacing w:before="34"/>
        <w:jc w:val="both"/>
      </w:pPr>
      <w:r>
        <w:rPr>
          <w:color w:val="000008"/>
        </w:rPr>
        <w:t>helicopter flight, night ferrytour of Victoria Harbor and shuttle bus to the park to view the city at night.</w:t>
      </w:r>
    </w:p>
    <w:p>
      <w:pPr>
        <w:pStyle w:val="BodyText"/>
        <w:spacing w:before="73" w:line="309" w:lineRule="auto"/>
        <w:ind w:right="198" w:firstLine="420"/>
        <w:jc w:val="both"/>
      </w:pPr>
      <w:r>
        <w:rPr>
          <w:color w:val="000008"/>
          <w:spacing w:val="-8"/>
        </w:rPr>
        <w:t xml:space="preserve">Tour </w:t>
      </w:r>
      <w:r>
        <w:rPr>
          <w:color w:val="000008"/>
          <w:spacing w:val="-5"/>
        </w:rPr>
        <w:t xml:space="preserve">package </w:t>
      </w:r>
      <w:r>
        <w:rPr>
          <w:color w:val="000008"/>
        </w:rPr>
        <w:t xml:space="preserve">2 </w:t>
      </w:r>
      <w:r>
        <w:rPr>
          <w:color w:val="000008"/>
          <w:spacing w:val="-10"/>
        </w:rPr>
        <w:t xml:space="preserve">(1,880 </w:t>
      </w:r>
      <w:r>
        <w:rPr>
          <w:color w:val="000008"/>
          <w:spacing w:val="-4"/>
        </w:rPr>
        <w:t xml:space="preserve">yuan) </w:t>
      </w:r>
      <w:r>
        <w:rPr>
          <w:color w:val="000008"/>
        </w:rPr>
        <w:t xml:space="preserve">: a </w:t>
      </w:r>
      <w:r>
        <w:rPr>
          <w:color w:val="000008"/>
          <w:spacing w:val="-6"/>
        </w:rPr>
        <w:t xml:space="preserve">4-day-shopping </w:t>
      </w:r>
      <w:r>
        <w:rPr>
          <w:color w:val="000008"/>
          <w:spacing w:val="-4"/>
        </w:rPr>
        <w:t xml:space="preserve">tour including three nights </w:t>
      </w:r>
      <w:r>
        <w:rPr>
          <w:color w:val="000008"/>
          <w:spacing w:val="-5"/>
        </w:rPr>
        <w:t xml:space="preserve">accommodation </w:t>
      </w:r>
      <w:r>
        <w:rPr>
          <w:color w:val="000008"/>
          <w:spacing w:val="-4"/>
        </w:rPr>
        <w:t xml:space="preserve">,tour </w:t>
      </w:r>
      <w:r>
        <w:rPr>
          <w:color w:val="000008"/>
        </w:rPr>
        <w:t xml:space="preserve">to </w:t>
      </w:r>
      <w:r>
        <w:rPr>
          <w:color w:val="000008"/>
          <w:spacing w:val="-5"/>
        </w:rPr>
        <w:t xml:space="preserve">Golden Beach </w:t>
      </w:r>
      <w:r>
        <w:rPr>
          <w:color w:val="000008"/>
          <w:spacing w:val="-4"/>
        </w:rPr>
        <w:t xml:space="preserve">and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9"/>
        </w:rPr>
        <w:t xml:space="preserve">Vexwork </w:t>
      </w:r>
      <w:r>
        <w:rPr>
          <w:color w:val="000008"/>
          <w:spacing w:val="-6"/>
        </w:rPr>
        <w:t xml:space="preserve">Museum, </w:t>
      </w:r>
      <w:r>
        <w:rPr>
          <w:color w:val="000008"/>
          <w:spacing w:val="-4"/>
        </w:rPr>
        <w:t xml:space="preserve">shuttle bus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Peak and shopping opportunities.</w:t>
      </w:r>
    </w:p>
    <w:p>
      <w:pPr>
        <w:pStyle w:val="BodyText"/>
        <w:spacing w:line="309" w:lineRule="auto"/>
        <w:ind w:right="193" w:firstLine="521"/>
        <w:jc w:val="both"/>
      </w:pPr>
      <w:r>
        <w:rPr>
          <w:color w:val="000008"/>
          <w:spacing w:val="-8"/>
        </w:rPr>
        <w:t xml:space="preserve">Tour </w:t>
      </w:r>
      <w:r>
        <w:rPr>
          <w:color w:val="000008"/>
          <w:spacing w:val="-5"/>
        </w:rPr>
        <w:t xml:space="preserve">package </w:t>
      </w:r>
      <w:r>
        <w:rPr>
          <w:color w:val="000008"/>
        </w:rPr>
        <w:t xml:space="preserve">3 </w:t>
      </w:r>
      <w:r>
        <w:rPr>
          <w:color w:val="000008"/>
          <w:spacing w:val="-10"/>
        </w:rPr>
        <w:t xml:space="preserve">(1,480 </w:t>
      </w:r>
      <w:r>
        <w:rPr>
          <w:color w:val="000008"/>
          <w:spacing w:val="-4"/>
        </w:rPr>
        <w:t xml:space="preserve">yuan </w:t>
      </w:r>
      <w:r>
        <w:rPr>
          <w:color w:val="000008"/>
        </w:rPr>
        <w:t xml:space="preserve">) : a </w:t>
      </w:r>
      <w:r>
        <w:rPr>
          <w:color w:val="000008"/>
          <w:spacing w:val="-9"/>
        </w:rPr>
        <w:t xml:space="preserve">4-day-DIY- </w:t>
      </w:r>
      <w:r>
        <w:rPr>
          <w:color w:val="000008"/>
          <w:spacing w:val="-4"/>
        </w:rPr>
        <w:t xml:space="preserve">tour including three nights </w:t>
      </w:r>
      <w:r>
        <w:rPr>
          <w:color w:val="000008"/>
          <w:spacing w:val="-5"/>
        </w:rPr>
        <w:t xml:space="preserve">accommodation </w:t>
      </w:r>
      <w:r>
        <w:rPr>
          <w:color w:val="000008"/>
        </w:rPr>
        <w:t xml:space="preserve">in a </w:t>
      </w:r>
      <w:r>
        <w:rPr>
          <w:color w:val="000008"/>
          <w:spacing w:val="-5"/>
        </w:rPr>
        <w:t xml:space="preserve">four-star </w:t>
      </w:r>
      <w:r>
        <w:rPr>
          <w:color w:val="000008"/>
          <w:spacing w:val="-4"/>
        </w:rPr>
        <w:t xml:space="preserve">hotel and total freedom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do </w:t>
      </w:r>
      <w:r>
        <w:rPr>
          <w:color w:val="000008"/>
          <w:spacing w:val="-5"/>
        </w:rPr>
        <w:t xml:space="preserve">what </w:t>
      </w:r>
      <w:r>
        <w:rPr>
          <w:color w:val="000008"/>
          <w:spacing w:val="-4"/>
        </w:rPr>
        <w:t xml:space="preserve">you </w:t>
      </w:r>
      <w:r>
        <w:rPr>
          <w:color w:val="000008"/>
          <w:spacing w:val="-5"/>
        </w:rPr>
        <w:t xml:space="preserve">want </w:t>
      </w:r>
      <w:r>
        <w:rPr>
          <w:color w:val="000008"/>
        </w:rPr>
        <w:t xml:space="preserve">, </w:t>
      </w:r>
      <w:r>
        <w:rPr>
          <w:color w:val="000008"/>
          <w:spacing w:val="-5"/>
        </w:rPr>
        <w:t xml:space="preserve">when </w:t>
      </w:r>
      <w:r>
        <w:rPr>
          <w:color w:val="000008"/>
          <w:spacing w:val="-4"/>
        </w:rPr>
        <w:t xml:space="preserve">you </w:t>
      </w:r>
      <w:r>
        <w:rPr>
          <w:color w:val="000008"/>
          <w:spacing w:val="-5"/>
        </w:rPr>
        <w:t>went.</w:t>
      </w:r>
    </w:p>
    <w:p>
      <w:pPr>
        <w:pStyle w:val="BodyText"/>
        <w:spacing w:before="3"/>
        <w:ind w:left="0"/>
        <w:rPr>
          <w:sz w:val="28"/>
        </w:rPr>
      </w:pPr>
    </w:p>
    <w:p>
      <w:pPr>
        <w:pStyle w:val="ListParagraph"/>
        <w:numPr>
          <w:ilvl w:val="0"/>
          <w:numId w:val="5"/>
        </w:numPr>
        <w:tabs>
          <w:tab w:val="left" w:pos="469"/>
          <w:tab w:val="left" w:pos="4883"/>
        </w:tabs>
        <w:spacing w:before="0" w:after="0" w:line="240" w:lineRule="auto"/>
        <w:ind w:left="469" w:right="0" w:hanging="312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This </w:t>
      </w:r>
      <w:r>
        <w:rPr>
          <w:color w:val="000008"/>
          <w:spacing w:val="-5"/>
          <w:sz w:val="22"/>
        </w:rPr>
        <w:t xml:space="preserve">advertisement </w:t>
      </w:r>
      <w:r>
        <w:rPr>
          <w:color w:val="000008"/>
          <w:sz w:val="22"/>
        </w:rPr>
        <w:t>is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given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3"/>
          <w:sz w:val="22"/>
        </w:rPr>
        <w:t>by</w:t>
      </w:r>
      <w:r>
        <w:rPr>
          <w:color w:val="000008"/>
          <w:spacing w:val="-3"/>
          <w:sz w:val="22"/>
          <w:u w:val="single" w:color="000007"/>
        </w:rPr>
        <w:t xml:space="preserve"> </w:t>
      </w:r>
      <w:r>
        <w:rPr>
          <w:color w:val="000008"/>
          <w:spacing w:val="-3"/>
          <w:sz w:val="22"/>
          <w:u w:val="single" w:color="000007"/>
        </w:rPr>
        <w:tab/>
      </w:r>
      <w:r>
        <w:rPr>
          <w:color w:val="000008"/>
          <w:sz w:val="22"/>
        </w:rPr>
        <w:t>.</w:t>
      </w:r>
    </w:p>
    <w:p>
      <w:pPr>
        <w:pStyle w:val="BodyText"/>
        <w:tabs>
          <w:tab w:val="left" w:pos="3953"/>
        </w:tabs>
        <w:spacing w:before="73"/>
        <w:ind w:left="57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a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shopping</w:t>
      </w:r>
      <w:r>
        <w:rPr>
          <w:color w:val="000008"/>
          <w:spacing w:val="-4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</w:rPr>
        <w:t>a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4"/>
        </w:rPr>
        <w:t>hotel</w:t>
      </w:r>
    </w:p>
    <w:p>
      <w:pPr>
        <w:pStyle w:val="BodyText"/>
        <w:tabs>
          <w:tab w:val="left" w:pos="3894"/>
        </w:tabs>
        <w:spacing w:before="73"/>
        <w:ind w:left="577"/>
      </w:pPr>
      <w:r>
        <w:rPr>
          <w:color w:val="000008"/>
          <w:spacing w:val="-4"/>
        </w:rPr>
        <w:t xml:space="preserve">C. </w:t>
      </w:r>
      <w:r>
        <w:rPr>
          <w:color w:val="000008"/>
        </w:rPr>
        <w:t xml:space="preserve">a </w:t>
      </w:r>
      <w:r>
        <w:rPr>
          <w:color w:val="000008"/>
          <w:spacing w:val="-6"/>
        </w:rPr>
        <w:t>Travel</w:t>
      </w:r>
      <w:r>
        <w:rPr>
          <w:color w:val="000008"/>
          <w:spacing w:val="-18"/>
        </w:rPr>
        <w:t xml:space="preserve"> </w:t>
      </w:r>
      <w:r>
        <w:rPr>
          <w:color w:val="000008"/>
          <w:spacing w:val="-4"/>
        </w:rPr>
        <w:t>Service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Company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D.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>tour</w:t>
      </w:r>
      <w:r>
        <w:rPr>
          <w:color w:val="000008"/>
          <w:spacing w:val="-14"/>
        </w:rPr>
        <w:t xml:space="preserve"> </w:t>
      </w:r>
      <w:r>
        <w:rPr>
          <w:color w:val="000008"/>
          <w:spacing w:val="-4"/>
        </w:rPr>
        <w:t>guide</w:t>
      </w:r>
    </w:p>
    <w:p>
      <w:pPr>
        <w:pStyle w:val="ListParagraph"/>
        <w:numPr>
          <w:ilvl w:val="0"/>
          <w:numId w:val="5"/>
        </w:numPr>
        <w:tabs>
          <w:tab w:val="left" w:pos="450"/>
          <w:tab w:val="left" w:pos="7125"/>
        </w:tabs>
        <w:spacing w:before="73" w:after="0" w:line="240" w:lineRule="auto"/>
        <w:ind w:left="450" w:right="0" w:hanging="293"/>
        <w:jc w:val="left"/>
        <w:rPr>
          <w:sz w:val="22"/>
        </w:rPr>
      </w:pPr>
      <w:r>
        <w:rPr>
          <w:color w:val="000008"/>
          <w:sz w:val="22"/>
        </w:rPr>
        <w:t xml:space="preserve">If </w:t>
      </w:r>
      <w:r>
        <w:rPr>
          <w:color w:val="000008"/>
          <w:spacing w:val="-4"/>
          <w:sz w:val="22"/>
        </w:rPr>
        <w:t xml:space="preserve">you </w:t>
      </w:r>
      <w:r>
        <w:rPr>
          <w:color w:val="000008"/>
          <w:spacing w:val="-5"/>
          <w:sz w:val="22"/>
        </w:rPr>
        <w:t xml:space="preserve">want </w:t>
      </w:r>
      <w:r>
        <w:rPr>
          <w:color w:val="000008"/>
          <w:sz w:val="22"/>
        </w:rPr>
        <w:t>to</w:t>
      </w:r>
      <w:r>
        <w:rPr>
          <w:color w:val="000008"/>
          <w:spacing w:val="-41"/>
          <w:sz w:val="22"/>
        </w:rPr>
        <w:t xml:space="preserve"> </w:t>
      </w:r>
      <w:r>
        <w:rPr>
          <w:color w:val="000008"/>
          <w:spacing w:val="-4"/>
          <w:sz w:val="22"/>
        </w:rPr>
        <w:t xml:space="preserve">decide </w:t>
      </w:r>
      <w:r>
        <w:rPr>
          <w:color w:val="000008"/>
          <w:spacing w:val="-3"/>
          <w:sz w:val="22"/>
        </w:rPr>
        <w:t xml:space="preserve">by </w:t>
      </w:r>
      <w:r>
        <w:rPr>
          <w:color w:val="000008"/>
          <w:spacing w:val="-4"/>
          <w:sz w:val="22"/>
        </w:rPr>
        <w:t xml:space="preserve">yourself </w:t>
      </w:r>
      <w:r>
        <w:rPr>
          <w:color w:val="000008"/>
          <w:sz w:val="22"/>
        </w:rPr>
        <w:t xml:space="preserve">, </w:t>
      </w:r>
      <w:r>
        <w:rPr>
          <w:color w:val="000008"/>
          <w:spacing w:val="-4"/>
          <w:sz w:val="22"/>
        </w:rPr>
        <w:t xml:space="preserve">you’d better choose </w:t>
      </w:r>
      <w:r>
        <w:rPr>
          <w:color w:val="000008"/>
          <w:spacing w:val="-8"/>
          <w:sz w:val="22"/>
        </w:rPr>
        <w:t>Tour</w:t>
      </w:r>
      <w:r>
        <w:rPr>
          <w:color w:val="000008"/>
          <w:spacing w:val="-5"/>
          <w:sz w:val="22"/>
        </w:rPr>
        <w:t xml:space="preserve"> package</w:t>
      </w:r>
      <w:r>
        <w:rPr>
          <w:color w:val="000008"/>
          <w:spacing w:val="-5"/>
          <w:sz w:val="22"/>
          <w:u w:val="single" w:color="000007"/>
        </w:rPr>
        <w:t xml:space="preserve"> </w:t>
      </w:r>
      <w:r>
        <w:rPr>
          <w:color w:val="000008"/>
          <w:spacing w:val="-5"/>
          <w:sz w:val="22"/>
          <w:u w:val="single" w:color="000007"/>
        </w:rPr>
        <w:tab/>
      </w:r>
      <w:r>
        <w:rPr>
          <w:color w:val="000008"/>
          <w:sz w:val="22"/>
        </w:rPr>
        <w:t>.</w:t>
      </w:r>
    </w:p>
    <w:p>
      <w:pPr>
        <w:pStyle w:val="BodyText"/>
        <w:tabs>
          <w:tab w:val="left" w:pos="2291"/>
          <w:tab w:val="left" w:pos="3680"/>
          <w:tab w:val="left" w:pos="5174"/>
        </w:tabs>
        <w:spacing w:before="73"/>
        <w:ind w:left="57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2</w:t>
      </w:r>
      <w:r>
        <w:rPr>
          <w:color w:val="000008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3</w:t>
      </w:r>
      <w:r>
        <w:rPr>
          <w:color w:val="000008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1</w:t>
      </w:r>
      <w:r>
        <w:rPr>
          <w:color w:val="000008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6"/>
        </w:rPr>
        <w:t>both2&amp;3</w:t>
      </w:r>
    </w:p>
    <w:p>
      <w:pPr>
        <w:pStyle w:val="ListParagraph"/>
        <w:numPr>
          <w:ilvl w:val="0"/>
          <w:numId w:val="5"/>
        </w:numPr>
        <w:tabs>
          <w:tab w:val="left" w:pos="438"/>
          <w:tab w:val="left" w:pos="3597"/>
        </w:tabs>
        <w:spacing w:before="73" w:after="0" w:line="309" w:lineRule="auto"/>
        <w:ind w:left="577" w:right="714" w:hanging="420"/>
        <w:jc w:val="left"/>
        <w:rPr>
          <w:sz w:val="22"/>
        </w:rPr>
      </w:pPr>
      <w:r>
        <w:rPr>
          <w:color w:val="000008"/>
          <w:spacing w:val="-5"/>
          <w:sz w:val="22"/>
        </w:rPr>
        <w:t>According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 xml:space="preserve">text </w:t>
      </w:r>
      <w:r>
        <w:rPr>
          <w:color w:val="000008"/>
          <w:sz w:val="22"/>
        </w:rPr>
        <w:t>,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z w:val="22"/>
        </w:rPr>
        <w:t>if</w:t>
      </w:r>
      <w:r>
        <w:rPr>
          <w:color w:val="000008"/>
          <w:spacing w:val="-5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want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3"/>
          <w:sz w:val="22"/>
        </w:rPr>
        <w:t>visit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10"/>
          <w:sz w:val="22"/>
        </w:rPr>
        <w:t xml:space="preserve"> </w:t>
      </w:r>
      <w:r>
        <w:rPr>
          <w:color w:val="000008"/>
          <w:spacing w:val="-6"/>
          <w:sz w:val="22"/>
        </w:rPr>
        <w:t xml:space="preserve">Victoria </w:t>
      </w:r>
      <w:r>
        <w:rPr>
          <w:color w:val="000008"/>
          <w:spacing w:val="-5"/>
          <w:sz w:val="22"/>
        </w:rPr>
        <w:t>Harbor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pacing w:val="-3"/>
          <w:sz w:val="22"/>
        </w:rPr>
        <w:t>at</w:t>
      </w:r>
      <w:r>
        <w:rPr>
          <w:color w:val="000008"/>
          <w:spacing w:val="-5"/>
          <w:sz w:val="22"/>
        </w:rPr>
        <w:t xml:space="preserve"> </w:t>
      </w:r>
      <w:r>
        <w:rPr>
          <w:color w:val="000008"/>
          <w:spacing w:val="-4"/>
          <w:sz w:val="22"/>
        </w:rPr>
        <w:t>night</w:t>
      </w:r>
      <w:r>
        <w:rPr>
          <w:color w:val="000008"/>
          <w:spacing w:val="-5"/>
          <w:sz w:val="22"/>
        </w:rPr>
        <w:t xml:space="preserve"> </w:t>
      </w:r>
      <w:r>
        <w:rPr>
          <w:color w:val="000008"/>
          <w:spacing w:val="-4"/>
          <w:sz w:val="22"/>
        </w:rPr>
        <w:t>with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tour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guide,</w:t>
      </w:r>
      <w:r>
        <w:rPr>
          <w:color w:val="000008"/>
          <w:spacing w:val="-3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can choose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your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package</w:t>
      </w:r>
      <w:r>
        <w:rPr>
          <w:color w:val="000008"/>
          <w:spacing w:val="-5"/>
          <w:sz w:val="22"/>
          <w:u w:val="single" w:color="000007"/>
        </w:rPr>
        <w:t xml:space="preserve"> </w:t>
      </w:r>
      <w:r>
        <w:rPr>
          <w:color w:val="000008"/>
          <w:spacing w:val="-5"/>
          <w:sz w:val="22"/>
          <w:u w:val="single" w:color="000007"/>
        </w:rPr>
        <w:tab/>
      </w:r>
      <w:r>
        <w:rPr>
          <w:color w:val="000008"/>
          <w:sz w:val="22"/>
        </w:rPr>
        <w:t>.</w:t>
      </w:r>
    </w:p>
    <w:p>
      <w:pPr>
        <w:pStyle w:val="BodyText"/>
        <w:tabs>
          <w:tab w:val="left" w:pos="2291"/>
          <w:tab w:val="left" w:pos="3680"/>
          <w:tab w:val="left" w:pos="5174"/>
        </w:tabs>
        <w:spacing w:line="252" w:lineRule="exact"/>
        <w:ind w:left="57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1</w:t>
      </w:r>
      <w:r>
        <w:rPr>
          <w:color w:val="000008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3</w:t>
      </w:r>
      <w:r>
        <w:rPr>
          <w:color w:val="000008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2</w:t>
      </w:r>
      <w:r>
        <w:rPr>
          <w:color w:val="000008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8"/>
        </w:rPr>
        <w:t>1&amp;2</w:t>
      </w:r>
    </w:p>
    <w:p>
      <w:pPr>
        <w:pStyle w:val="ListParagraph"/>
        <w:numPr>
          <w:ilvl w:val="0"/>
          <w:numId w:val="5"/>
        </w:numPr>
        <w:tabs>
          <w:tab w:val="left" w:pos="458"/>
        </w:tabs>
        <w:spacing w:before="73" w:after="0" w:line="240" w:lineRule="auto"/>
        <w:ind w:left="458" w:right="0" w:hanging="301"/>
        <w:jc w:val="left"/>
        <w:rPr>
          <w:sz w:val="22"/>
        </w:rPr>
      </w:pPr>
      <w:r>
        <w:rPr>
          <w:color w:val="000008"/>
          <w:sz w:val="22"/>
        </w:rPr>
        <w:t>If</w:t>
      </w:r>
      <w:r>
        <w:rPr>
          <w:color w:val="000008"/>
          <w:spacing w:val="1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1"/>
          <w:sz w:val="22"/>
        </w:rPr>
        <w:t xml:space="preserve"> </w:t>
      </w:r>
      <w:r>
        <w:rPr>
          <w:color w:val="000008"/>
          <w:spacing w:val="-3"/>
          <w:sz w:val="22"/>
        </w:rPr>
        <w:t>are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z w:val="22"/>
        </w:rPr>
        <w:t>a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pacing w:val="-4"/>
          <w:sz w:val="22"/>
        </w:rPr>
        <w:t>shopping</w:t>
      </w:r>
      <w:r>
        <w:rPr>
          <w:color w:val="000008"/>
          <w:sz w:val="22"/>
        </w:rPr>
        <w:t xml:space="preserve"> </w:t>
      </w:r>
      <w:r>
        <w:rPr>
          <w:color w:val="000008"/>
          <w:spacing w:val="-4"/>
          <w:sz w:val="22"/>
        </w:rPr>
        <w:t>lover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pacing w:val="-4"/>
          <w:sz w:val="22"/>
        </w:rPr>
        <w:t>and</w:t>
      </w:r>
      <w:r>
        <w:rPr>
          <w:color w:val="000008"/>
          <w:spacing w:val="1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pacing w:val="-5"/>
          <w:sz w:val="22"/>
        </w:rPr>
        <w:t>want</w:t>
      </w:r>
      <w:r>
        <w:rPr>
          <w:color w:val="000008"/>
          <w:spacing w:val="3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1"/>
          <w:sz w:val="22"/>
        </w:rPr>
        <w:t xml:space="preserve"> </w:t>
      </w:r>
      <w:r>
        <w:rPr>
          <w:color w:val="000008"/>
          <w:spacing w:val="-3"/>
          <w:sz w:val="22"/>
        </w:rPr>
        <w:t>go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2"/>
          <w:sz w:val="22"/>
        </w:rPr>
        <w:t xml:space="preserve"> </w:t>
      </w:r>
      <w:r>
        <w:rPr>
          <w:color w:val="000008"/>
          <w:spacing w:val="-5"/>
          <w:sz w:val="22"/>
        </w:rPr>
        <w:t>Golden</w:t>
      </w:r>
      <w:r>
        <w:rPr>
          <w:color w:val="000008"/>
          <w:sz w:val="22"/>
        </w:rPr>
        <w:t xml:space="preserve"> </w:t>
      </w:r>
      <w:r>
        <w:rPr>
          <w:color w:val="000008"/>
          <w:spacing w:val="-5"/>
          <w:sz w:val="22"/>
        </w:rPr>
        <w:t>Beach,</w:t>
      </w:r>
      <w:r>
        <w:rPr>
          <w:color w:val="000008"/>
          <w:spacing w:val="4"/>
          <w:sz w:val="22"/>
        </w:rPr>
        <w:t xml:space="preserve"> </w:t>
      </w:r>
      <w:r>
        <w:rPr>
          <w:color w:val="000008"/>
          <w:spacing w:val="-4"/>
          <w:sz w:val="22"/>
        </w:rPr>
        <w:t>you’d</w:t>
      </w:r>
      <w:r>
        <w:rPr>
          <w:color w:val="000008"/>
          <w:spacing w:val="1"/>
          <w:sz w:val="22"/>
        </w:rPr>
        <w:t xml:space="preserve"> </w:t>
      </w:r>
      <w:r>
        <w:rPr>
          <w:color w:val="000008"/>
          <w:spacing w:val="-4"/>
          <w:sz w:val="22"/>
        </w:rPr>
        <w:t>better</w:t>
      </w:r>
      <w:r>
        <w:rPr>
          <w:color w:val="000008"/>
          <w:spacing w:val="3"/>
          <w:sz w:val="22"/>
        </w:rPr>
        <w:t xml:space="preserve"> </w:t>
      </w:r>
      <w:r>
        <w:rPr>
          <w:color w:val="000008"/>
          <w:spacing w:val="-4"/>
          <w:sz w:val="22"/>
        </w:rPr>
        <w:t>choose</w:t>
      </w:r>
      <w:r>
        <w:rPr>
          <w:color w:val="000008"/>
          <w:spacing w:val="-3"/>
          <w:sz w:val="22"/>
        </w:rPr>
        <w:t xml:space="preserve"> </w:t>
      </w:r>
      <w:r>
        <w:rPr>
          <w:color w:val="000008"/>
          <w:spacing w:val="-8"/>
          <w:sz w:val="22"/>
        </w:rPr>
        <w:t>Tour</w:t>
      </w:r>
      <w:r>
        <w:rPr>
          <w:color w:val="000008"/>
          <w:spacing w:val="3"/>
          <w:sz w:val="22"/>
        </w:rPr>
        <w:t xml:space="preserve"> </w:t>
      </w:r>
      <w:r>
        <w:rPr>
          <w:color w:val="000008"/>
          <w:spacing w:val="-5"/>
          <w:sz w:val="22"/>
        </w:rPr>
        <w:t>package</w:t>
      </w:r>
    </w:p>
    <w:p>
      <w:pPr>
        <w:pStyle w:val="BodyText"/>
        <w:tabs>
          <w:tab w:val="left" w:pos="1731"/>
        </w:tabs>
        <w:spacing w:before="73"/>
        <w:ind w:left="577"/>
      </w:pPr>
      <w:r>
        <w:rPr>
          <w:color w:val="000008"/>
          <w:u w:val="single" w:color="000007"/>
        </w:rPr>
        <w:t xml:space="preserve"> </w:t>
      </w:r>
      <w:r>
        <w:rPr>
          <w:color w:val="000008"/>
          <w:u w:val="single" w:color="000007"/>
        </w:rPr>
        <w:tab/>
      </w:r>
      <w:r>
        <w:rPr>
          <w:color w:val="000008"/>
        </w:rPr>
        <w:t>.</w:t>
      </w:r>
    </w:p>
    <w:p>
      <w:pPr>
        <w:pStyle w:val="BodyText"/>
        <w:tabs>
          <w:tab w:val="left" w:pos="2291"/>
          <w:tab w:val="left" w:pos="3680"/>
          <w:tab w:val="left" w:pos="5174"/>
        </w:tabs>
        <w:spacing w:before="73"/>
        <w:ind w:left="577"/>
      </w:pPr>
      <w:r>
        <w:rPr>
          <w:color w:val="000008"/>
          <w:spacing w:val="-4"/>
        </w:rPr>
        <w:t>A.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1</w:t>
      </w:r>
      <w:r>
        <w:rPr>
          <w:color w:val="000008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2</w:t>
      </w:r>
      <w:r>
        <w:rPr>
          <w:color w:val="000008"/>
        </w:rPr>
        <w:tab/>
      </w:r>
      <w:r>
        <w:rPr>
          <w:color w:val="000008"/>
          <w:spacing w:val="-4"/>
        </w:rPr>
        <w:t>C.</w:t>
      </w:r>
      <w:r>
        <w:rPr>
          <w:color w:val="000008"/>
          <w:spacing w:val="-6"/>
        </w:rPr>
        <w:t xml:space="preserve"> </w:t>
      </w:r>
      <w:r>
        <w:rPr>
          <w:color w:val="000008"/>
        </w:rPr>
        <w:t>3</w:t>
      </w:r>
      <w:r>
        <w:rPr>
          <w:color w:val="000008"/>
        </w:rPr>
        <w:tab/>
      </w:r>
      <w:r>
        <w:rPr>
          <w:color w:val="000008"/>
          <w:spacing w:val="-4"/>
        </w:rPr>
        <w:t>D.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8"/>
        </w:rPr>
        <w:t>1&amp;3</w:t>
      </w:r>
    </w:p>
    <w:p>
      <w:pPr>
        <w:pStyle w:val="ListParagraph"/>
        <w:numPr>
          <w:ilvl w:val="0"/>
          <w:numId w:val="5"/>
        </w:numPr>
        <w:tabs>
          <w:tab w:val="left" w:pos="446"/>
          <w:tab w:val="left" w:pos="5350"/>
        </w:tabs>
        <w:spacing w:before="73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This </w:t>
      </w:r>
      <w:r>
        <w:rPr>
          <w:color w:val="000008"/>
          <w:spacing w:val="-5"/>
          <w:sz w:val="22"/>
        </w:rPr>
        <w:t xml:space="preserve">advertisement </w:t>
      </w:r>
      <w:r>
        <w:rPr>
          <w:color w:val="000008"/>
          <w:spacing w:val="-4"/>
          <w:sz w:val="22"/>
        </w:rPr>
        <w:t>probably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was shown</w:t>
      </w:r>
      <w:r>
        <w:rPr>
          <w:color w:val="000008"/>
          <w:spacing w:val="-5"/>
          <w:sz w:val="22"/>
          <w:u w:val="single" w:color="000007"/>
        </w:rPr>
        <w:t xml:space="preserve"> </w:t>
      </w:r>
      <w:r>
        <w:rPr>
          <w:color w:val="000008"/>
          <w:spacing w:val="-5"/>
          <w:sz w:val="22"/>
          <w:u w:val="single" w:color="000007"/>
        </w:rPr>
        <w:tab/>
      </w:r>
      <w:r>
        <w:rPr>
          <w:color w:val="000008"/>
          <w:sz w:val="22"/>
        </w:rPr>
        <w:t>.</w:t>
      </w:r>
    </w:p>
    <w:p>
      <w:pPr>
        <w:pStyle w:val="BodyText"/>
        <w:tabs>
          <w:tab w:val="left" w:pos="4993"/>
        </w:tabs>
        <w:spacing w:before="73"/>
        <w:ind w:left="577"/>
      </w:pPr>
      <w:r>
        <w:rPr>
          <w:color w:val="000008"/>
          <w:spacing w:val="-4"/>
        </w:rPr>
        <w:t xml:space="preserve">A. </w:t>
      </w:r>
      <w:r>
        <w:rPr>
          <w:color w:val="000008"/>
          <w:spacing w:val="-3"/>
        </w:rPr>
        <w:t xml:space="preserve">on </w:t>
      </w:r>
      <w:r>
        <w:rPr>
          <w:color w:val="000008"/>
          <w:spacing w:val="-5"/>
        </w:rPr>
        <w:t>New</w:t>
      </w:r>
      <w:r>
        <w:rPr>
          <w:color w:val="000008"/>
          <w:spacing w:val="-21"/>
        </w:rPr>
        <w:t xml:space="preserve"> </w:t>
      </w:r>
      <w:r>
        <w:rPr>
          <w:color w:val="000008"/>
          <w:spacing w:val="-9"/>
        </w:rPr>
        <w:t>Year’s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5"/>
        </w:rPr>
        <w:t>Day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B. </w:t>
      </w:r>
      <w:r>
        <w:rPr>
          <w:color w:val="000008"/>
          <w:spacing w:val="-3"/>
        </w:rPr>
        <w:t>at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Christmas</w:t>
      </w:r>
    </w:p>
    <w:p>
      <w:pPr>
        <w:pStyle w:val="BodyText"/>
        <w:tabs>
          <w:tab w:val="left" w:pos="4946"/>
        </w:tabs>
        <w:spacing w:before="73"/>
        <w:ind w:left="577"/>
      </w:pPr>
      <w:r>
        <w:rPr>
          <w:color w:val="000008"/>
          <w:spacing w:val="-4"/>
        </w:rPr>
        <w:t xml:space="preserve">C. </w:t>
      </w:r>
      <w:r>
        <w:rPr>
          <w:color w:val="000008"/>
          <w:spacing w:val="-5"/>
        </w:rPr>
        <w:t xml:space="preserve">between New </w:t>
      </w:r>
      <w:r>
        <w:rPr>
          <w:color w:val="000008"/>
          <w:spacing w:val="-9"/>
        </w:rPr>
        <w:t xml:space="preserve">Year’s </w:t>
      </w:r>
      <w:r>
        <w:rPr>
          <w:color w:val="000008"/>
          <w:spacing w:val="-5"/>
        </w:rPr>
        <w:t>Day</w:t>
      </w:r>
      <w:r>
        <w:rPr>
          <w:color w:val="000008"/>
          <w:spacing w:val="-12"/>
        </w:rPr>
        <w:t xml:space="preserve"> </w:t>
      </w:r>
      <w:r>
        <w:rPr>
          <w:color w:val="000008"/>
          <w:spacing w:val="-4"/>
        </w:rPr>
        <w:t>and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Christmas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D. before </w:t>
      </w:r>
      <w:r>
        <w:rPr>
          <w:color w:val="000008"/>
          <w:spacing w:val="-5"/>
        </w:rPr>
        <w:t xml:space="preserve">Christmas </w:t>
      </w:r>
      <w:r>
        <w:rPr>
          <w:color w:val="000008"/>
          <w:spacing w:val="-4"/>
        </w:rPr>
        <w:t xml:space="preserve">and </w:t>
      </w:r>
      <w:r>
        <w:rPr>
          <w:color w:val="000008"/>
          <w:spacing w:val="-5"/>
        </w:rPr>
        <w:t xml:space="preserve">New </w:t>
      </w:r>
      <w:r>
        <w:rPr>
          <w:color w:val="000008"/>
          <w:spacing w:val="-9"/>
        </w:rPr>
        <w:t>Year’s</w:t>
      </w:r>
      <w:r>
        <w:rPr>
          <w:color w:val="000008"/>
          <w:spacing w:val="-26"/>
        </w:rPr>
        <w:t xml:space="preserve"> </w:t>
      </w:r>
      <w:r>
        <w:rPr>
          <w:color w:val="000008"/>
          <w:spacing w:val="-5"/>
        </w:rPr>
        <w:t>Day</w:t>
      </w:r>
    </w:p>
    <w:p>
      <w:pPr>
        <w:pStyle w:val="BodyText"/>
        <w:spacing w:before="6"/>
        <w:ind w:left="0"/>
        <w:rPr>
          <w:sz w:val="33"/>
        </w:rPr>
      </w:pPr>
    </w:p>
    <w:p>
      <w:pPr>
        <w:pStyle w:val="Heading2"/>
        <w:ind w:right="65"/>
        <w:jc w:val="center"/>
        <w:rPr>
          <w:rFonts w:ascii="Times New Roman"/>
        </w:rPr>
      </w:pPr>
      <w:r>
        <w:rPr>
          <w:rFonts w:ascii="Times New Roman"/>
          <w:color w:val="000008"/>
        </w:rPr>
        <w:t>B</w:t>
      </w:r>
    </w:p>
    <w:p>
      <w:pPr>
        <w:pStyle w:val="BodyText"/>
        <w:spacing w:before="85" w:line="247" w:lineRule="auto"/>
        <w:ind w:right="192" w:firstLine="420"/>
        <w:jc w:val="both"/>
      </w:pP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heavy storm lasted </w:t>
      </w:r>
      <w:r>
        <w:rPr>
          <w:color w:val="000008"/>
          <w:spacing w:val="-3"/>
        </w:rPr>
        <w:t xml:space="preserve">all </w:t>
      </w:r>
      <w:r>
        <w:rPr>
          <w:color w:val="000008"/>
          <w:spacing w:val="-4"/>
        </w:rPr>
        <w:t xml:space="preserve">night, and then everything </w:t>
      </w:r>
      <w:r>
        <w:rPr>
          <w:color w:val="000008"/>
          <w:spacing w:val="-5"/>
        </w:rPr>
        <w:t xml:space="preserve">became peaceful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next </w:t>
      </w:r>
      <w:r>
        <w:rPr>
          <w:color w:val="000008"/>
          <w:spacing w:val="-5"/>
        </w:rPr>
        <w:t xml:space="preserve">morning: </w:t>
      </w:r>
      <w:r>
        <w:rPr>
          <w:color w:val="000008"/>
          <w:spacing w:val="-4"/>
        </w:rPr>
        <w:t xml:space="preserve">blue skies, </w:t>
      </w:r>
      <w:r>
        <w:rPr>
          <w:color w:val="000008"/>
          <w:spacing w:val="-5"/>
        </w:rPr>
        <w:t xml:space="preserve">warm </w:t>
      </w:r>
      <w:r>
        <w:rPr>
          <w:color w:val="000008"/>
          <w:spacing w:val="-3"/>
        </w:rPr>
        <w:t xml:space="preserve">air </w:t>
      </w:r>
      <w:r>
        <w:rPr>
          <w:color w:val="000008"/>
          <w:spacing w:val="-4"/>
        </w:rPr>
        <w:t xml:space="preserve">and </w:t>
      </w:r>
      <w:r>
        <w:rPr>
          <w:color w:val="000008"/>
        </w:rPr>
        <w:t xml:space="preserve">a </w:t>
      </w:r>
      <w:r>
        <w:rPr>
          <w:color w:val="000008"/>
          <w:spacing w:val="-5"/>
        </w:rPr>
        <w:t xml:space="preserve">calm, </w:t>
      </w:r>
      <w:r>
        <w:rPr>
          <w:color w:val="000008"/>
          <w:spacing w:val="-4"/>
        </w:rPr>
        <w:t xml:space="preserve">inviting </w:t>
      </w:r>
      <w:r>
        <w:rPr>
          <w:color w:val="000008"/>
          <w:spacing w:val="-3"/>
        </w:rPr>
        <w:t xml:space="preserve">sea </w:t>
      </w:r>
      <w:r>
        <w:rPr>
          <w:color w:val="000008"/>
          <w:spacing w:val="-4"/>
        </w:rPr>
        <w:t xml:space="preserve">touching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shore </w:t>
      </w:r>
      <w:r>
        <w:rPr>
          <w:color w:val="000008"/>
          <w:spacing w:val="-6"/>
        </w:rPr>
        <w:t xml:space="preserve">gently. </w:t>
      </w:r>
      <w:r>
        <w:rPr>
          <w:color w:val="000008"/>
          <w:spacing w:val="-5"/>
        </w:rPr>
        <w:t xml:space="preserve">Dad </w:t>
      </w:r>
      <w:r>
        <w:rPr>
          <w:color w:val="000008"/>
          <w:spacing w:val="-4"/>
        </w:rPr>
        <w:t xml:space="preserve">invited me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go </w:t>
      </w:r>
      <w:r>
        <w:rPr>
          <w:color w:val="000008"/>
          <w:spacing w:val="-4"/>
        </w:rPr>
        <w:t xml:space="preserve">with </w:t>
      </w:r>
      <w:r>
        <w:rPr>
          <w:color w:val="000008"/>
          <w:spacing w:val="-3"/>
        </w:rPr>
        <w:t xml:space="preserve">him for </w:t>
      </w:r>
      <w:r>
        <w:rPr>
          <w:color w:val="000008"/>
          <w:spacing w:val="-4"/>
        </w:rPr>
        <w:t xml:space="preserve">fishing.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decided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>go, though fishing had never been my thing.</w:t>
      </w:r>
    </w:p>
    <w:p>
      <w:pPr>
        <w:pStyle w:val="BodyText"/>
        <w:spacing w:line="175" w:lineRule="auto"/>
        <w:ind w:right="190" w:firstLine="420"/>
        <w:jc w:val="both"/>
      </w:pPr>
      <w:r>
        <w:rPr>
          <w:color w:val="000008"/>
          <w:spacing w:val="-4"/>
        </w:rPr>
        <w:t xml:space="preserve">On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road, we could </w:t>
      </w:r>
      <w:r>
        <w:rPr>
          <w:color w:val="000008"/>
          <w:spacing w:val="-3"/>
        </w:rPr>
        <w:t xml:space="preserve">see the </w:t>
      </w:r>
      <w:r>
        <w:rPr>
          <w:color w:val="000008"/>
          <w:spacing w:val="-4"/>
        </w:rPr>
        <w:t xml:space="preserve">terrible destruction </w:t>
      </w:r>
      <w:r>
        <w:rPr>
          <w:color w:val="000008"/>
          <w:spacing w:val="-3"/>
        </w:rPr>
        <w:t xml:space="preserve">on the </w:t>
      </w:r>
      <w:r>
        <w:rPr>
          <w:color w:val="000008"/>
          <w:spacing w:val="-4"/>
        </w:rPr>
        <w:t xml:space="preserve">coast, but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harbor</w:t>
      </w:r>
      <w:r>
        <w:rPr>
          <w:color w:val="000008"/>
          <w:spacing w:val="-2"/>
        </w:rPr>
        <w:t xml:space="preserve"> ( </w:t>
      </w:r>
      <w:r>
        <w:rPr>
          <w:rFonts w:ascii="Microsoft JhengHei UI" w:eastAsia="Microsoft JhengHei UI" w:hint="eastAsia"/>
          <w:color w:val="000008"/>
          <w:spacing w:val="15"/>
        </w:rPr>
        <w:t xml:space="preserve">港 湾 </w:t>
      </w:r>
      <w:r>
        <w:rPr>
          <w:color w:val="000008"/>
        </w:rPr>
        <w:t xml:space="preserve">) </w:t>
      </w:r>
      <w:r>
        <w:rPr>
          <w:color w:val="000008"/>
          <w:spacing w:val="-3"/>
        </w:rPr>
        <w:t xml:space="preserve">itself </w:t>
      </w:r>
      <w:r>
        <w:rPr>
          <w:color w:val="000008"/>
          <w:spacing w:val="-5"/>
        </w:rPr>
        <w:t xml:space="preserve">was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fairly good shape. After </w:t>
      </w:r>
      <w:r>
        <w:rPr>
          <w:color w:val="000008"/>
          <w:spacing w:val="-3"/>
        </w:rPr>
        <w:t xml:space="preserve">all, </w:t>
      </w:r>
      <w:r>
        <w:rPr>
          <w:color w:val="000008"/>
        </w:rPr>
        <w:t xml:space="preserve">it </w:t>
      </w:r>
      <w:r>
        <w:rPr>
          <w:color w:val="000008"/>
          <w:spacing w:val="-5"/>
        </w:rPr>
        <w:t xml:space="preserve">was </w:t>
      </w:r>
      <w:r>
        <w:rPr>
          <w:color w:val="000008"/>
          <w:spacing w:val="-4"/>
        </w:rPr>
        <w:t xml:space="preserve">protected </w:t>
      </w:r>
      <w:r>
        <w:rPr>
          <w:color w:val="000008"/>
          <w:spacing w:val="-3"/>
        </w:rPr>
        <w:t xml:space="preserve">by the </w:t>
      </w:r>
      <w:r>
        <w:rPr>
          <w:color w:val="000008"/>
          <w:spacing w:val="-5"/>
        </w:rPr>
        <w:t xml:space="preserve">arms </w:t>
      </w:r>
      <w:r>
        <w:rPr>
          <w:color w:val="000008"/>
          <w:spacing w:val="-3"/>
        </w:rPr>
        <w:t xml:space="preserve">of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>bay</w:t>
      </w:r>
      <w:r>
        <w:rPr>
          <w:color w:val="000008"/>
          <w:spacing w:val="2"/>
        </w:rPr>
        <w:t xml:space="preserve"> ( </w:t>
      </w:r>
      <w:r>
        <w:rPr>
          <w:rFonts w:ascii="Microsoft JhengHei UI" w:eastAsia="Microsoft JhengHei UI" w:hint="eastAsia"/>
          <w:color w:val="000008"/>
        </w:rPr>
        <w:t xml:space="preserve">海 湾 </w:t>
      </w:r>
      <w:r>
        <w:rPr>
          <w:color w:val="000008"/>
        </w:rPr>
        <w:t xml:space="preserve">) </w:t>
      </w:r>
      <w:r>
        <w:rPr>
          <w:color w:val="000008"/>
          <w:spacing w:val="-4"/>
        </w:rPr>
        <w:t xml:space="preserve">that had only one </w:t>
      </w:r>
      <w:r>
        <w:rPr>
          <w:color w:val="000008"/>
          <w:spacing w:val="-3"/>
        </w:rPr>
        <w:t xml:space="preserve">tiny </w:t>
      </w:r>
      <w:r>
        <w:rPr>
          <w:color w:val="000008"/>
          <w:spacing w:val="-5"/>
        </w:rPr>
        <w:t xml:space="preserve">channel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sea.</w:t>
      </w:r>
    </w:p>
    <w:p>
      <w:pPr>
        <w:pStyle w:val="BodyText"/>
        <w:spacing w:line="196" w:lineRule="auto"/>
        <w:ind w:right="194" w:firstLine="420"/>
        <w:jc w:val="both"/>
      </w:pPr>
      <w:r>
        <w:rPr>
          <w:color w:val="000008"/>
          <w:spacing w:val="-4"/>
        </w:rPr>
        <w:t xml:space="preserve">Getting </w:t>
      </w:r>
      <w:r>
        <w:rPr>
          <w:color w:val="000008"/>
          <w:spacing w:val="-3"/>
        </w:rPr>
        <w:t xml:space="preserve">on </w:t>
      </w:r>
      <w:r>
        <w:rPr>
          <w:color w:val="000008"/>
          <w:spacing w:val="-4"/>
        </w:rPr>
        <w:t xml:space="preserve">our boat, we noticed two </w:t>
      </w:r>
      <w:r>
        <w:rPr>
          <w:color w:val="000008"/>
          <w:spacing w:val="-3"/>
        </w:rPr>
        <w:t xml:space="preserve">big </w:t>
      </w:r>
      <w:r>
        <w:rPr>
          <w:color w:val="000008"/>
          <w:spacing w:val="-5"/>
        </w:rPr>
        <w:t>humps</w:t>
      </w:r>
      <w:r>
        <w:rPr>
          <w:color w:val="000008"/>
          <w:spacing w:val="-2"/>
        </w:rPr>
        <w:t xml:space="preserve"> ( </w:t>
      </w:r>
      <w:r>
        <w:rPr>
          <w:rFonts w:ascii="Microsoft JhengHei UI" w:eastAsia="Microsoft JhengHei UI" w:hAnsi="Microsoft JhengHei UI" w:hint="eastAsia"/>
          <w:color w:val="000008"/>
          <w:spacing w:val="18"/>
        </w:rPr>
        <w:t xml:space="preserve">脊 背 </w:t>
      </w:r>
      <w:r>
        <w:rPr>
          <w:color w:val="000008"/>
        </w:rPr>
        <w:t xml:space="preserve">) in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distance! On </w:t>
      </w:r>
      <w:r>
        <w:rPr>
          <w:color w:val="000008"/>
          <w:spacing w:val="-5"/>
        </w:rPr>
        <w:t xml:space="preserve">approaching them, </w:t>
      </w:r>
      <w:r>
        <w:rPr>
          <w:color w:val="000008"/>
          <w:spacing w:val="-4"/>
        </w:rPr>
        <w:t xml:space="preserve">we found </w:t>
      </w:r>
      <w:r>
        <w:rPr>
          <w:color w:val="000008"/>
        </w:rPr>
        <w:t xml:space="preserve">it </w:t>
      </w:r>
      <w:r>
        <w:rPr>
          <w:color w:val="000008"/>
          <w:spacing w:val="-5"/>
        </w:rPr>
        <w:t xml:space="preserve">was </w:t>
      </w:r>
      <w:r>
        <w:rPr>
          <w:color w:val="000008"/>
        </w:rPr>
        <w:t xml:space="preserve">a </w:t>
      </w:r>
      <w:r>
        <w:rPr>
          <w:color w:val="000008"/>
          <w:spacing w:val="-5"/>
        </w:rPr>
        <w:t xml:space="preserve">mother whale </w:t>
      </w:r>
      <w:r>
        <w:rPr>
          <w:color w:val="000008"/>
          <w:spacing w:val="-4"/>
        </w:rPr>
        <w:t xml:space="preserve">with her </w:t>
      </w:r>
      <w:r>
        <w:rPr>
          <w:color w:val="000008"/>
          <w:spacing w:val="-7"/>
        </w:rPr>
        <w:t xml:space="preserve">baby. </w:t>
      </w:r>
      <w:r>
        <w:rPr>
          <w:color w:val="000008"/>
          <w:spacing w:val="-14"/>
        </w:rPr>
        <w:t xml:space="preserve">We </w:t>
      </w:r>
      <w:r>
        <w:rPr>
          <w:color w:val="000008"/>
          <w:spacing w:val="-5"/>
        </w:rPr>
        <w:t xml:space="preserve">couldn’t </w:t>
      </w:r>
      <w:r>
        <w:rPr>
          <w:color w:val="000008"/>
          <w:spacing w:val="-4"/>
        </w:rPr>
        <w:t xml:space="preserve">believe </w:t>
      </w:r>
      <w:r>
        <w:rPr>
          <w:color w:val="000008"/>
          <w:spacing w:val="-5"/>
        </w:rPr>
        <w:t xml:space="preserve">it—there aren’t </w:t>
      </w:r>
      <w:r>
        <w:rPr>
          <w:color w:val="000008"/>
          <w:spacing w:val="-4"/>
        </w:rPr>
        <w:t xml:space="preserve">any </w:t>
      </w:r>
      <w:r>
        <w:rPr>
          <w:color w:val="000008"/>
          <w:spacing w:val="-5"/>
        </w:rPr>
        <w:t xml:space="preserve">whales </w:t>
      </w:r>
      <w:r>
        <w:rPr>
          <w:color w:val="000008"/>
          <w:spacing w:val="-4"/>
        </w:rPr>
        <w:t xml:space="preserve">along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>coast</w:t>
      </w:r>
    </w:p>
    <w:p>
      <w:pPr>
        <w:pStyle w:val="BodyText"/>
        <w:spacing w:before="14" w:line="247" w:lineRule="auto"/>
        <w:ind w:right="193"/>
        <w:jc w:val="both"/>
      </w:pPr>
      <w:r>
        <w:rPr>
          <w:color w:val="000008"/>
          <w:spacing w:val="-4"/>
        </w:rPr>
        <w:t xml:space="preserve">here. The storm </w:t>
      </w:r>
      <w:r>
        <w:rPr>
          <w:color w:val="000008"/>
          <w:spacing w:val="-5"/>
        </w:rPr>
        <w:t xml:space="preserve">must </w:t>
      </w:r>
      <w:r>
        <w:rPr>
          <w:color w:val="000008"/>
          <w:spacing w:val="-4"/>
        </w:rPr>
        <w:t xml:space="preserve">have driven them </w:t>
      </w:r>
      <w:r>
        <w:rPr>
          <w:color w:val="000008"/>
          <w:spacing w:val="-3"/>
        </w:rPr>
        <w:t xml:space="preserve">into the </w:t>
      </w:r>
      <w:r>
        <w:rPr>
          <w:color w:val="000008"/>
          <w:spacing w:val="-8"/>
        </w:rPr>
        <w:t xml:space="preserve">bay, </w:t>
      </w:r>
      <w:r>
        <w:rPr>
          <w:color w:val="000008"/>
          <w:spacing w:val="-5"/>
        </w:rPr>
        <w:t xml:space="preserve">where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water was </w:t>
      </w:r>
      <w:r>
        <w:rPr>
          <w:color w:val="000008"/>
        </w:rPr>
        <w:t xml:space="preserve">so </w:t>
      </w:r>
      <w:r>
        <w:rPr>
          <w:color w:val="000008"/>
          <w:spacing w:val="-4"/>
        </w:rPr>
        <w:t>badly polluted that nothing could survive.</w:t>
      </w:r>
    </w:p>
    <w:p>
      <w:pPr>
        <w:pStyle w:val="BodyText"/>
        <w:spacing w:before="40" w:line="192" w:lineRule="auto"/>
        <w:ind w:right="200" w:firstLine="420"/>
        <w:jc w:val="both"/>
      </w:pPr>
      <w:r>
        <w:rPr>
          <w:color w:val="000008"/>
          <w:spacing w:val="-4"/>
        </w:rPr>
        <w:t xml:space="preserve">The </w:t>
      </w:r>
      <w:r>
        <w:rPr>
          <w:color w:val="000008"/>
          <w:spacing w:val="-3"/>
        </w:rPr>
        <w:t xml:space="preserve">little </w:t>
      </w:r>
      <w:r>
        <w:rPr>
          <w:color w:val="000008"/>
          <w:spacing w:val="-4"/>
        </w:rPr>
        <w:t xml:space="preserve">baby </w:t>
      </w:r>
      <w:r>
        <w:rPr>
          <w:color w:val="000008"/>
          <w:spacing w:val="-5"/>
        </w:rPr>
        <w:t xml:space="preserve">whale—actually </w:t>
      </w:r>
      <w:r>
        <w:rPr>
          <w:color w:val="000008"/>
          <w:spacing w:val="-3"/>
        </w:rPr>
        <w:t xml:space="preserve">as big as </w:t>
      </w:r>
      <w:r>
        <w:rPr>
          <w:color w:val="000008"/>
          <w:spacing w:val="-4"/>
        </w:rPr>
        <w:t xml:space="preserve">our </w:t>
      </w:r>
      <w:r>
        <w:rPr>
          <w:color w:val="000008"/>
          <w:spacing w:val="-6"/>
        </w:rPr>
        <w:t xml:space="preserve">boat—was </w:t>
      </w:r>
      <w:r>
        <w:rPr>
          <w:color w:val="000008"/>
          <w:spacing w:val="-4"/>
        </w:rPr>
        <w:t xml:space="preserve">obviously stuck </w:t>
      </w:r>
      <w:r>
        <w:rPr>
          <w:color w:val="000008"/>
          <w:spacing w:val="-8"/>
        </w:rPr>
        <w:t xml:space="preserve">now. </w:t>
      </w:r>
      <w:r>
        <w:rPr>
          <w:color w:val="000008"/>
          <w:spacing w:val="-4"/>
        </w:rPr>
        <w:t xml:space="preserve">The </w:t>
      </w:r>
      <w:r>
        <w:rPr>
          <w:color w:val="000008"/>
          <w:spacing w:val="-5"/>
        </w:rPr>
        <w:t xml:space="preserve">mother </w:t>
      </w:r>
      <w:r>
        <w:rPr>
          <w:color w:val="000008"/>
          <w:spacing w:val="-4"/>
        </w:rPr>
        <w:t xml:space="preserve">dived under </w:t>
      </w:r>
      <w:r>
        <w:rPr>
          <w:color w:val="000008"/>
          <w:spacing w:val="-3"/>
        </w:rPr>
        <w:t>the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water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and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came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up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6"/>
        </w:rPr>
        <w:t xml:space="preserve">suddenly, </w:t>
      </w:r>
      <w:r>
        <w:rPr>
          <w:color w:val="000008"/>
          <w:spacing w:val="-5"/>
        </w:rPr>
        <w:t>making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big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whirlpools (</w:t>
      </w:r>
      <w:r>
        <w:rPr>
          <w:rFonts w:ascii="Microsoft JhengHei UI" w:eastAsia="Microsoft JhengHei UI" w:hAnsi="Microsoft JhengHei UI" w:hint="eastAsia"/>
          <w:color w:val="000008"/>
          <w:spacing w:val="-10"/>
        </w:rPr>
        <w:t>漩涡</w:t>
      </w:r>
      <w:r>
        <w:rPr>
          <w:color w:val="000008"/>
          <w:spacing w:val="-4"/>
        </w:rPr>
        <w:t>) and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5"/>
        </w:rPr>
        <w:t>waves.</w:t>
      </w:r>
    </w:p>
    <w:p>
      <w:pPr>
        <w:pStyle w:val="BodyText"/>
        <w:spacing w:line="216" w:lineRule="exact"/>
        <w:ind w:left="577"/>
        <w:jc w:val="both"/>
      </w:pPr>
      <w:r>
        <w:rPr>
          <w:color w:val="000008"/>
          <w:spacing w:val="-7"/>
        </w:rPr>
        <w:t xml:space="preserve">“She’s </w:t>
      </w:r>
      <w:r>
        <w:rPr>
          <w:color w:val="000008"/>
          <w:spacing w:val="-4"/>
        </w:rPr>
        <w:t xml:space="preserve">trying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help her </w:t>
      </w:r>
      <w:r>
        <w:rPr>
          <w:color w:val="000008"/>
          <w:spacing w:val="-7"/>
        </w:rPr>
        <w:t xml:space="preserve">baby, </w:t>
      </w:r>
      <w:r>
        <w:rPr>
          <w:color w:val="000008"/>
          <w:spacing w:val="-4"/>
        </w:rPr>
        <w:t xml:space="preserve">but </w:t>
      </w:r>
      <w:r>
        <w:rPr>
          <w:color w:val="000008"/>
          <w:spacing w:val="-3"/>
        </w:rPr>
        <w:t xml:space="preserve">on the </w:t>
      </w:r>
      <w:r>
        <w:rPr>
          <w:color w:val="000008"/>
          <w:spacing w:val="-5"/>
        </w:rPr>
        <w:t xml:space="preserve">wrong </w:t>
      </w:r>
      <w:r>
        <w:rPr>
          <w:color w:val="000008"/>
          <w:spacing w:val="-4"/>
        </w:rPr>
        <w:t>side.” my father</w:t>
      </w:r>
      <w:r>
        <w:rPr>
          <w:color w:val="000008"/>
          <w:spacing w:val="-16"/>
        </w:rPr>
        <w:t xml:space="preserve"> </w:t>
      </w:r>
      <w:r>
        <w:rPr>
          <w:color w:val="000008"/>
          <w:spacing w:val="-4"/>
        </w:rPr>
        <w:t>said.</w:t>
      </w:r>
    </w:p>
    <w:p>
      <w:pPr>
        <w:pStyle w:val="BodyText"/>
        <w:spacing w:before="7"/>
        <w:ind w:left="577"/>
        <w:jc w:val="both"/>
      </w:pPr>
      <w:r>
        <w:rPr>
          <w:color w:val="000008"/>
          <w:spacing w:val="-4"/>
        </w:rPr>
        <w:t xml:space="preserve">At </w:t>
      </w:r>
      <w:r>
        <w:rPr>
          <w:color w:val="000008"/>
          <w:spacing w:val="-3"/>
        </w:rPr>
        <w:t xml:space="preserve">this </w:t>
      </w:r>
      <w:r>
        <w:rPr>
          <w:color w:val="000008"/>
          <w:spacing w:val="-4"/>
        </w:rPr>
        <w:t xml:space="preserve">point, my father </w:t>
      </w:r>
      <w:r>
        <w:rPr>
          <w:color w:val="000008"/>
          <w:spacing w:val="-5"/>
        </w:rPr>
        <w:t xml:space="preserve">moved </w:t>
      </w:r>
      <w:r>
        <w:rPr>
          <w:color w:val="000008"/>
          <w:spacing w:val="-4"/>
        </w:rPr>
        <w:t xml:space="preserve">our boat, </w:t>
      </w:r>
      <w:r>
        <w:rPr>
          <w:color w:val="000008"/>
          <w:spacing w:val="-5"/>
        </w:rPr>
        <w:t>headed</w:t>
      </w:r>
      <w:r>
        <w:rPr>
          <w:color w:val="000008"/>
        </w:rPr>
        <w:t xml:space="preserve"> it </w:t>
      </w:r>
      <w:r>
        <w:rPr>
          <w:color w:val="000008"/>
          <w:spacing w:val="-5"/>
        </w:rPr>
        <w:t xml:space="preserve">towards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baby </w:t>
      </w:r>
      <w:r>
        <w:rPr>
          <w:color w:val="000008"/>
          <w:spacing w:val="-5"/>
        </w:rPr>
        <w:t xml:space="preserve">whale, </w:t>
      </w:r>
      <w:r>
        <w:rPr>
          <w:color w:val="000008"/>
          <w:spacing w:val="-4"/>
        </w:rPr>
        <w:t xml:space="preserve">and pushed </w:t>
      </w:r>
      <w:r>
        <w:rPr>
          <w:color w:val="000008"/>
        </w:rPr>
        <w:t xml:space="preserve">it </w:t>
      </w:r>
      <w:r>
        <w:rPr>
          <w:color w:val="000008"/>
          <w:spacing w:val="-6"/>
        </w:rPr>
        <w:t>gently. With</w:t>
      </w:r>
    </w:p>
    <w:p>
      <w:pPr>
        <w:spacing w:after="0"/>
        <w:jc w:val="both"/>
        <w:sectPr>
          <w:pgSz w:w="11900" w:h="16820"/>
          <w:pgMar w:top="1360" w:right="1180" w:bottom="1160" w:left="1260" w:header="0" w:footer="976" w:gutter="0"/>
          <w:cols w:space="708"/>
        </w:sectPr>
      </w:pPr>
    </w:p>
    <w:p>
      <w:pPr>
        <w:pStyle w:val="BodyText"/>
        <w:spacing w:before="61" w:line="247" w:lineRule="auto"/>
        <w:ind w:right="191"/>
        <w:jc w:val="both"/>
      </w:pPr>
      <w:r>
        <w:rPr>
          <w:color w:val="000008"/>
          <w:spacing w:val="-4"/>
        </w:rPr>
        <w:t xml:space="preserve">our several gentle pushes, </w:t>
      </w:r>
      <w:r>
        <w:rPr>
          <w:color w:val="000008"/>
          <w:spacing w:val="-3"/>
        </w:rPr>
        <w:t xml:space="preserve">the big </w:t>
      </w:r>
      <w:r>
        <w:rPr>
          <w:color w:val="000008"/>
          <w:spacing w:val="-5"/>
        </w:rPr>
        <w:t xml:space="preserve">hump </w:t>
      </w:r>
      <w:r>
        <w:rPr>
          <w:color w:val="000008"/>
          <w:spacing w:val="-4"/>
        </w:rPr>
        <w:t xml:space="preserve">turned over and </w:t>
      </w:r>
      <w:r>
        <w:rPr>
          <w:color w:val="000008"/>
          <w:spacing w:val="-5"/>
        </w:rPr>
        <w:t xml:space="preserve">disappeared </w:t>
      </w:r>
      <w:r>
        <w:rPr>
          <w:color w:val="000008"/>
          <w:spacing w:val="-4"/>
        </w:rPr>
        <w:t xml:space="preserve">under </w:t>
      </w:r>
      <w:r>
        <w:rPr>
          <w:color w:val="000008"/>
          <w:spacing w:val="-6"/>
        </w:rPr>
        <w:t xml:space="preserve">water. </w:t>
      </w:r>
      <w:r>
        <w:rPr>
          <w:color w:val="000008"/>
        </w:rPr>
        <w:t xml:space="preserve">It </w:t>
      </w:r>
      <w:r>
        <w:rPr>
          <w:color w:val="000008"/>
          <w:spacing w:val="-5"/>
        </w:rPr>
        <w:t xml:space="preserve">swam </w:t>
      </w:r>
      <w:r>
        <w:rPr>
          <w:color w:val="000008"/>
          <w:spacing w:val="-3"/>
        </w:rPr>
        <w:t xml:space="preserve">up </w:t>
      </w:r>
      <w:r>
        <w:rPr>
          <w:color w:val="000008"/>
          <w:spacing w:val="-4"/>
        </w:rPr>
        <w:t xml:space="preserve">right beside </w:t>
      </w:r>
      <w:r>
        <w:rPr>
          <w:color w:val="000008"/>
        </w:rPr>
        <w:t xml:space="preserve">its </w:t>
      </w:r>
      <w:r>
        <w:rPr>
          <w:color w:val="000008"/>
          <w:spacing w:val="-5"/>
        </w:rPr>
        <w:t xml:space="preserve">mom now! Then </w:t>
      </w:r>
      <w:r>
        <w:rPr>
          <w:color w:val="000008"/>
          <w:spacing w:val="-4"/>
        </w:rPr>
        <w:t xml:space="preserve">they struggled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their desperate attempts </w:t>
      </w:r>
      <w:r>
        <w:rPr>
          <w:color w:val="000008"/>
        </w:rPr>
        <w:t xml:space="preserve">to </w:t>
      </w:r>
      <w:r>
        <w:rPr>
          <w:color w:val="000008"/>
          <w:spacing w:val="-5"/>
        </w:rPr>
        <w:t xml:space="preserve">escape, </w:t>
      </w:r>
      <w:r>
        <w:rPr>
          <w:color w:val="000008"/>
          <w:spacing w:val="-4"/>
        </w:rPr>
        <w:t xml:space="preserve">but missed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exit and started heading </w:t>
      </w:r>
      <w:r>
        <w:rPr>
          <w:color w:val="000008"/>
        </w:rPr>
        <w:t xml:space="preserve">in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wrong </w:t>
      </w:r>
      <w:r>
        <w:rPr>
          <w:color w:val="000008"/>
          <w:spacing w:val="-4"/>
        </w:rPr>
        <w:t xml:space="preserve">direction. </w:t>
      </w:r>
      <w:r>
        <w:rPr>
          <w:color w:val="000008"/>
          <w:spacing w:val="-3"/>
        </w:rPr>
        <w:t xml:space="preserve">So </w:t>
      </w:r>
      <w:r>
        <w:rPr>
          <w:color w:val="000008"/>
          <w:spacing w:val="-4"/>
        </w:rPr>
        <w:t xml:space="preserve">we </w:t>
      </w:r>
      <w:r>
        <w:rPr>
          <w:color w:val="000008"/>
          <w:spacing w:val="-3"/>
        </w:rPr>
        <w:t xml:space="preserve">tried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guide them </w:t>
      </w:r>
      <w:r>
        <w:rPr>
          <w:color w:val="000008"/>
          <w:spacing w:val="-5"/>
        </w:rPr>
        <w:t xml:space="preserve">towards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bay </w:t>
      </w:r>
      <w:r>
        <w:rPr>
          <w:color w:val="000008"/>
          <w:spacing w:val="-5"/>
        </w:rPr>
        <w:t xml:space="preserve">channel. </w:t>
      </w:r>
      <w:r>
        <w:rPr>
          <w:color w:val="000008"/>
          <w:spacing w:val="-6"/>
        </w:rPr>
        <w:t xml:space="preserve">Gradually, </w:t>
      </w:r>
      <w:r>
        <w:rPr>
          <w:color w:val="000008"/>
          <w:spacing w:val="-4"/>
        </w:rPr>
        <w:t xml:space="preserve">they </w:t>
      </w:r>
      <w:r>
        <w:rPr>
          <w:color w:val="000008"/>
          <w:spacing w:val="-3"/>
        </w:rPr>
        <w:t xml:space="preserve">let us </w:t>
      </w:r>
      <w:r>
        <w:rPr>
          <w:color w:val="000008"/>
          <w:spacing w:val="-4"/>
        </w:rPr>
        <w:t xml:space="preserve">lead </w:t>
      </w:r>
      <w:r>
        <w:rPr>
          <w:color w:val="000008"/>
          <w:spacing w:val="-5"/>
        </w:rPr>
        <w:t xml:space="preserve">them, sometimes </w:t>
      </w:r>
      <w:r>
        <w:rPr>
          <w:color w:val="000008"/>
          <w:spacing w:val="-4"/>
        </w:rPr>
        <w:t xml:space="preserve">rising from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water </w:t>
      </w:r>
      <w:r>
        <w:rPr>
          <w:color w:val="000008"/>
          <w:spacing w:val="-4"/>
        </w:rPr>
        <w:t xml:space="preserve">right beside </w:t>
      </w:r>
      <w:r>
        <w:rPr>
          <w:color w:val="000008"/>
          <w:spacing w:val="-3"/>
        </w:rPr>
        <w:t xml:space="preserve">us </w:t>
      </w:r>
      <w:r>
        <w:rPr>
          <w:color w:val="000008"/>
        </w:rPr>
        <w:t>to</w:t>
      </w:r>
      <w:r>
        <w:rPr>
          <w:color w:val="000008"/>
          <w:spacing w:val="-36"/>
        </w:rPr>
        <w:t xml:space="preserve"> </w:t>
      </w:r>
      <w:r>
        <w:rPr>
          <w:color w:val="000008"/>
          <w:spacing w:val="-4"/>
        </w:rPr>
        <w:t>breathe.</w:t>
      </w:r>
    </w:p>
    <w:p>
      <w:pPr>
        <w:pStyle w:val="BodyText"/>
        <w:spacing w:line="247" w:lineRule="auto"/>
        <w:ind w:right="186" w:firstLine="420"/>
        <w:jc w:val="both"/>
      </w:pPr>
      <w:r>
        <w:rPr>
          <w:color w:val="000008"/>
          <w:spacing w:val="-4"/>
        </w:rPr>
        <w:t xml:space="preserve">As soon </w:t>
      </w:r>
      <w:r>
        <w:rPr>
          <w:color w:val="000008"/>
          <w:spacing w:val="-3"/>
        </w:rPr>
        <w:t xml:space="preserve">as </w:t>
      </w:r>
      <w:r>
        <w:rPr>
          <w:color w:val="000008"/>
          <w:spacing w:val="-4"/>
        </w:rPr>
        <w:t xml:space="preserve">they </w:t>
      </w:r>
      <w:r>
        <w:rPr>
          <w:color w:val="000008"/>
          <w:spacing w:val="-3"/>
        </w:rPr>
        <w:t xml:space="preserve">hit </w:t>
      </w:r>
      <w:r>
        <w:rPr>
          <w:color w:val="000008"/>
          <w:spacing w:val="-4"/>
        </w:rPr>
        <w:t xml:space="preserve">their </w:t>
      </w:r>
      <w:r>
        <w:rPr>
          <w:color w:val="000008"/>
          <w:spacing w:val="-3"/>
        </w:rPr>
        <w:t xml:space="preserve">first </w:t>
      </w:r>
      <w:r>
        <w:rPr>
          <w:color w:val="000008"/>
          <w:spacing w:val="-4"/>
        </w:rPr>
        <w:t xml:space="preserve">part </w:t>
      </w:r>
      <w:r>
        <w:rPr>
          <w:color w:val="000008"/>
          <w:spacing w:val="-3"/>
        </w:rPr>
        <w:t xml:space="preserve">of </w:t>
      </w:r>
      <w:r>
        <w:rPr>
          <w:color w:val="000008"/>
          <w:spacing w:val="-4"/>
        </w:rPr>
        <w:t xml:space="preserve">clean </w:t>
      </w:r>
      <w:r>
        <w:rPr>
          <w:color w:val="000008"/>
          <w:spacing w:val="-5"/>
        </w:rPr>
        <w:t xml:space="preserve">water </w:t>
      </w:r>
      <w:r>
        <w:rPr>
          <w:color w:val="000008"/>
          <w:spacing w:val="-4"/>
        </w:rPr>
        <w:t xml:space="preserve">from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sea, </w:t>
      </w:r>
      <w:r>
        <w:rPr>
          <w:color w:val="000008"/>
          <w:spacing w:val="-5"/>
        </w:rPr>
        <w:t xml:space="preserve">off </w:t>
      </w:r>
      <w:r>
        <w:rPr>
          <w:color w:val="000008"/>
          <w:spacing w:val="-4"/>
        </w:rPr>
        <w:t xml:space="preserve">they </w:t>
      </w:r>
      <w:r>
        <w:rPr>
          <w:color w:val="000008"/>
          <w:spacing w:val="-5"/>
        </w:rPr>
        <w:t xml:space="preserve">swam </w:t>
      </w:r>
      <w:r>
        <w:rPr>
          <w:color w:val="000008"/>
          <w:spacing w:val="-3"/>
        </w:rPr>
        <w:t xml:space="preserve">into the </w:t>
      </w:r>
      <w:r>
        <w:rPr>
          <w:color w:val="000008"/>
          <w:spacing w:val="-4"/>
        </w:rPr>
        <w:t xml:space="preserve">distance. </w:t>
      </w:r>
      <w:r>
        <w:rPr>
          <w:color w:val="000008"/>
          <w:spacing w:val="-5"/>
        </w:rPr>
        <w:t xml:space="preserve">Before </w:t>
      </w:r>
      <w:r>
        <w:rPr>
          <w:color w:val="000008"/>
          <w:spacing w:val="-4"/>
        </w:rPr>
        <w:t xml:space="preserve">they </w:t>
      </w:r>
      <w:r>
        <w:rPr>
          <w:color w:val="000008"/>
          <w:spacing w:val="-3"/>
        </w:rPr>
        <w:t xml:space="preserve">left, the </w:t>
      </w:r>
      <w:r>
        <w:rPr>
          <w:color w:val="000008"/>
          <w:spacing w:val="-5"/>
        </w:rPr>
        <w:t xml:space="preserve">mother whale made </w:t>
      </w:r>
      <w:r>
        <w:rPr>
          <w:color w:val="000008"/>
        </w:rPr>
        <w:t xml:space="preserve">a </w:t>
      </w:r>
      <w:r>
        <w:rPr>
          <w:color w:val="000008"/>
          <w:spacing w:val="-5"/>
        </w:rPr>
        <w:t xml:space="preserve">wave </w:t>
      </w:r>
      <w:r>
        <w:rPr>
          <w:color w:val="000008"/>
          <w:spacing w:val="-4"/>
        </w:rPr>
        <w:t xml:space="preserve">with her </w:t>
      </w:r>
      <w:r>
        <w:rPr>
          <w:color w:val="000008"/>
          <w:spacing w:val="-3"/>
        </w:rPr>
        <w:t xml:space="preserve">tail, </w:t>
      </w:r>
      <w:r>
        <w:rPr>
          <w:color w:val="000008"/>
          <w:spacing w:val="-4"/>
        </w:rPr>
        <w:t xml:space="preserve">giving </w:t>
      </w:r>
      <w:r>
        <w:rPr>
          <w:color w:val="000008"/>
          <w:spacing w:val="-3"/>
        </w:rPr>
        <w:t xml:space="preserve">us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trusting look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>those huge eyes!</w:t>
      </w:r>
    </w:p>
    <w:p>
      <w:pPr>
        <w:pStyle w:val="BodyText"/>
        <w:spacing w:line="247" w:lineRule="auto"/>
        <w:ind w:right="198" w:firstLine="420"/>
        <w:jc w:val="both"/>
      </w:pPr>
      <w:r>
        <w:rPr>
          <w:color w:val="000008"/>
        </w:rPr>
        <w:t>Till today, I always look back fondly to that golden day at sea. We had been with those wonderful animals for almost two hours.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0" w:after="0" w:line="234" w:lineRule="exact"/>
        <w:ind w:left="446" w:right="0" w:hanging="289"/>
        <w:jc w:val="both"/>
        <w:rPr>
          <w:sz w:val="22"/>
        </w:rPr>
      </w:pPr>
      <w:r>
        <w:rPr>
          <w:color w:val="000008"/>
          <w:spacing w:val="-4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whales appeared </w:t>
      </w:r>
      <w:r>
        <w:rPr>
          <w:color w:val="000008"/>
          <w:spacing w:val="-4"/>
          <w:sz w:val="22"/>
        </w:rPr>
        <w:t xml:space="preserve">along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coast </w:t>
      </w:r>
      <w:r>
        <w:rPr>
          <w:color w:val="000008"/>
          <w:spacing w:val="-5"/>
          <w:sz w:val="22"/>
        </w:rPr>
        <w:t>because</w:t>
      </w:r>
      <w:r>
        <w:rPr>
          <w:color w:val="000008"/>
          <w:spacing w:val="10"/>
          <w:sz w:val="22"/>
        </w:rPr>
        <w:t xml:space="preserve"> </w:t>
      </w:r>
      <w:r>
        <w:rPr>
          <w:color w:val="000008"/>
          <w:sz w:val="22"/>
        </w:rPr>
        <w:t>.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1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they got </w:t>
      </w:r>
      <w:r>
        <w:rPr>
          <w:color w:val="000008"/>
          <w:spacing w:val="-3"/>
          <w:sz w:val="22"/>
        </w:rPr>
        <w:t xml:space="preserve">lost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24"/>
          <w:sz w:val="22"/>
        </w:rPr>
        <w:t xml:space="preserve"> </w:t>
      </w:r>
      <w:r>
        <w:rPr>
          <w:color w:val="000008"/>
          <w:spacing w:val="-4"/>
          <w:sz w:val="22"/>
        </w:rPr>
        <w:t>ocean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their </w:t>
      </w:r>
      <w:r>
        <w:rPr>
          <w:color w:val="000008"/>
          <w:spacing w:val="-5"/>
          <w:sz w:val="22"/>
        </w:rPr>
        <w:t xml:space="preserve">own </w:t>
      </w:r>
      <w:r>
        <w:rPr>
          <w:color w:val="000008"/>
          <w:spacing w:val="-4"/>
          <w:sz w:val="22"/>
        </w:rPr>
        <w:t xml:space="preserve">living </w:t>
      </w:r>
      <w:r>
        <w:rPr>
          <w:color w:val="000008"/>
          <w:spacing w:val="-5"/>
          <w:sz w:val="22"/>
        </w:rPr>
        <w:t xml:space="preserve">environment was </w:t>
      </w:r>
      <w:r>
        <w:rPr>
          <w:color w:val="000008"/>
          <w:spacing w:val="-4"/>
          <w:sz w:val="22"/>
        </w:rPr>
        <w:t>badly</w:t>
      </w:r>
      <w:r>
        <w:rPr>
          <w:color w:val="000008"/>
          <w:spacing w:val="-20"/>
          <w:sz w:val="22"/>
        </w:rPr>
        <w:t xml:space="preserve"> </w:t>
      </w:r>
      <w:r>
        <w:rPr>
          <w:color w:val="000008"/>
          <w:spacing w:val="-4"/>
          <w:sz w:val="22"/>
        </w:rPr>
        <w:t>polluted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2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they </w:t>
      </w:r>
      <w:r>
        <w:rPr>
          <w:color w:val="000008"/>
          <w:spacing w:val="-5"/>
          <w:sz w:val="22"/>
        </w:rPr>
        <w:t xml:space="preserve">were washed </w:t>
      </w:r>
      <w:r>
        <w:rPr>
          <w:color w:val="000008"/>
          <w:spacing w:val="-3"/>
          <w:sz w:val="22"/>
        </w:rPr>
        <w:t xml:space="preserve">into the </w:t>
      </w:r>
      <w:r>
        <w:rPr>
          <w:color w:val="000008"/>
          <w:spacing w:val="-4"/>
          <w:sz w:val="22"/>
        </w:rPr>
        <w:t xml:space="preserve">bay </w:t>
      </w:r>
      <w:r>
        <w:rPr>
          <w:color w:val="000008"/>
          <w:spacing w:val="-3"/>
          <w:sz w:val="22"/>
        </w:rPr>
        <w:t xml:space="preserve">by the </w:t>
      </w:r>
      <w:r>
        <w:rPr>
          <w:color w:val="000008"/>
          <w:spacing w:val="-4"/>
          <w:sz w:val="22"/>
        </w:rPr>
        <w:t>violent</w:t>
      </w:r>
      <w:r>
        <w:rPr>
          <w:color w:val="000008"/>
          <w:spacing w:val="-36"/>
          <w:sz w:val="22"/>
        </w:rPr>
        <w:t xml:space="preserve"> </w:t>
      </w:r>
      <w:r>
        <w:rPr>
          <w:color w:val="000008"/>
          <w:spacing w:val="-4"/>
          <w:sz w:val="22"/>
        </w:rPr>
        <w:t>storm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2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they </w:t>
      </w:r>
      <w:r>
        <w:rPr>
          <w:color w:val="000008"/>
          <w:spacing w:val="-5"/>
          <w:sz w:val="22"/>
        </w:rPr>
        <w:t xml:space="preserve">wanted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3"/>
          <w:sz w:val="22"/>
        </w:rPr>
        <w:t xml:space="preserve">find </w:t>
      </w:r>
      <w:r>
        <w:rPr>
          <w:color w:val="000008"/>
          <w:spacing w:val="-5"/>
          <w:sz w:val="22"/>
        </w:rPr>
        <w:t xml:space="preserve">some </w:t>
      </w:r>
      <w:r>
        <w:rPr>
          <w:color w:val="000008"/>
          <w:spacing w:val="-4"/>
          <w:sz w:val="22"/>
        </w:rPr>
        <w:t xml:space="preserve">food </w:t>
      </w:r>
      <w:r>
        <w:rPr>
          <w:color w:val="000008"/>
          <w:spacing w:val="-3"/>
          <w:sz w:val="22"/>
        </w:rPr>
        <w:t>for</w:t>
      </w:r>
      <w:r>
        <w:rPr>
          <w:color w:val="000008"/>
          <w:spacing w:val="-33"/>
          <w:sz w:val="22"/>
        </w:rPr>
        <w:t xml:space="preserve"> </w:t>
      </w:r>
      <w:r>
        <w:rPr>
          <w:color w:val="000008"/>
          <w:spacing w:val="-4"/>
          <w:sz w:val="22"/>
        </w:rPr>
        <w:t>survival</w:t>
      </w:r>
    </w:p>
    <w:p>
      <w:pPr>
        <w:pStyle w:val="ListParagraph"/>
        <w:numPr>
          <w:ilvl w:val="0"/>
          <w:numId w:val="5"/>
        </w:numPr>
        <w:tabs>
          <w:tab w:val="left" w:pos="450"/>
          <w:tab w:val="left" w:pos="2280"/>
        </w:tabs>
        <w:spacing w:before="0" w:after="0" w:line="242" w:lineRule="exact"/>
        <w:ind w:left="450" w:right="0" w:hanging="293"/>
        <w:jc w:val="left"/>
        <w:rPr>
          <w:sz w:val="22"/>
        </w:rPr>
      </w:pPr>
      <w:r>
        <w:rPr>
          <w:color w:val="000008"/>
          <w:spacing w:val="-6"/>
          <w:sz w:val="22"/>
        </w:rPr>
        <w:t xml:space="preserve">It’s </w:t>
      </w:r>
      <w:r>
        <w:rPr>
          <w:color w:val="000008"/>
          <w:spacing w:val="-4"/>
          <w:sz w:val="22"/>
        </w:rPr>
        <w:t>clear</w:t>
      </w:r>
      <w:r>
        <w:rPr>
          <w:color w:val="000008"/>
          <w:spacing w:val="-5"/>
          <w:sz w:val="22"/>
        </w:rPr>
        <w:t xml:space="preserve"> </w:t>
      </w:r>
      <w:r>
        <w:rPr>
          <w:color w:val="000008"/>
          <w:spacing w:val="-4"/>
          <w:sz w:val="22"/>
        </w:rPr>
        <w:t>that</w:t>
      </w:r>
      <w:r>
        <w:rPr>
          <w:color w:val="000008"/>
          <w:spacing w:val="-4"/>
          <w:sz w:val="22"/>
          <w:u w:val="thick" w:color="000008"/>
        </w:rPr>
        <w:t xml:space="preserve"> </w:t>
      </w:r>
      <w:r>
        <w:rPr>
          <w:color w:val="000008"/>
          <w:spacing w:val="-4"/>
          <w:sz w:val="22"/>
          <w:u w:val="thick" w:color="000008"/>
        </w:rPr>
        <w:tab/>
      </w:r>
      <w:r>
        <w:rPr>
          <w:color w:val="000008"/>
          <w:sz w:val="22"/>
        </w:rPr>
        <w:t>.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1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author </w:t>
      </w:r>
      <w:r>
        <w:rPr>
          <w:color w:val="000008"/>
          <w:spacing w:val="-5"/>
          <w:sz w:val="22"/>
        </w:rPr>
        <w:t xml:space="preserve">was </w:t>
      </w:r>
      <w:r>
        <w:rPr>
          <w:color w:val="000008"/>
          <w:spacing w:val="-4"/>
          <w:sz w:val="22"/>
        </w:rPr>
        <w:t xml:space="preserve">not interested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4"/>
          <w:sz w:val="22"/>
        </w:rPr>
        <w:t>fishing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4"/>
          <w:sz w:val="22"/>
        </w:rPr>
        <w:t>actually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storm caused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harbor </w:t>
      </w:r>
      <w:r>
        <w:rPr>
          <w:color w:val="000008"/>
          <w:spacing w:val="-5"/>
          <w:sz w:val="22"/>
        </w:rPr>
        <w:t xml:space="preserve">some </w:t>
      </w:r>
      <w:r>
        <w:rPr>
          <w:color w:val="000008"/>
          <w:spacing w:val="-4"/>
          <w:sz w:val="22"/>
        </w:rPr>
        <w:t>terrible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4"/>
          <w:sz w:val="22"/>
        </w:rPr>
        <w:t>destruction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baby </w:t>
      </w:r>
      <w:r>
        <w:rPr>
          <w:color w:val="000008"/>
          <w:spacing w:val="-5"/>
          <w:sz w:val="22"/>
        </w:rPr>
        <w:t xml:space="preserve">whale </w:t>
      </w:r>
      <w:r>
        <w:rPr>
          <w:color w:val="000008"/>
          <w:spacing w:val="-4"/>
          <w:sz w:val="22"/>
        </w:rPr>
        <w:t xml:space="preserve">got stuck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5"/>
          <w:sz w:val="22"/>
        </w:rPr>
        <w:t xml:space="preserve">some </w:t>
      </w:r>
      <w:r>
        <w:rPr>
          <w:color w:val="000008"/>
          <w:spacing w:val="-3"/>
          <w:sz w:val="22"/>
        </w:rPr>
        <w:t xml:space="preserve">big </w:t>
      </w:r>
      <w:r>
        <w:rPr>
          <w:color w:val="000008"/>
          <w:spacing w:val="-5"/>
          <w:sz w:val="22"/>
        </w:rPr>
        <w:t xml:space="preserve">whirlpools </w:t>
      </w:r>
      <w:r>
        <w:rPr>
          <w:color w:val="000008"/>
          <w:spacing w:val="-4"/>
          <w:sz w:val="22"/>
        </w:rPr>
        <w:t>and</w:t>
      </w:r>
      <w:r>
        <w:rPr>
          <w:color w:val="000008"/>
          <w:spacing w:val="-41"/>
          <w:sz w:val="22"/>
        </w:rPr>
        <w:t xml:space="preserve"> </w:t>
      </w:r>
      <w:r>
        <w:rPr>
          <w:color w:val="000008"/>
          <w:spacing w:val="-5"/>
          <w:sz w:val="22"/>
        </w:rPr>
        <w:t>couldn’t move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2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author </w:t>
      </w:r>
      <w:r>
        <w:rPr>
          <w:color w:val="000008"/>
          <w:spacing w:val="-5"/>
          <w:sz w:val="22"/>
        </w:rPr>
        <w:t xml:space="preserve">was </w:t>
      </w:r>
      <w:r>
        <w:rPr>
          <w:color w:val="000008"/>
          <w:spacing w:val="-4"/>
          <w:sz w:val="22"/>
        </w:rPr>
        <w:t xml:space="preserve">scared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death </w:t>
      </w:r>
      <w:r>
        <w:rPr>
          <w:color w:val="000008"/>
          <w:spacing w:val="-5"/>
          <w:sz w:val="22"/>
        </w:rPr>
        <w:t xml:space="preserve">when </w:t>
      </w:r>
      <w:r>
        <w:rPr>
          <w:color w:val="000008"/>
          <w:spacing w:val="-4"/>
          <w:sz w:val="22"/>
        </w:rPr>
        <w:t xml:space="preserve">seeing two </w:t>
      </w:r>
      <w:r>
        <w:rPr>
          <w:color w:val="000008"/>
          <w:spacing w:val="-3"/>
          <w:sz w:val="22"/>
        </w:rPr>
        <w:t>big</w:t>
      </w:r>
      <w:r>
        <w:rPr>
          <w:color w:val="000008"/>
          <w:spacing w:val="-41"/>
          <w:sz w:val="22"/>
        </w:rPr>
        <w:t xml:space="preserve"> </w:t>
      </w:r>
      <w:r>
        <w:rPr>
          <w:color w:val="000008"/>
          <w:spacing w:val="-5"/>
          <w:sz w:val="22"/>
        </w:rPr>
        <w:t>humps</w:t>
      </w:r>
    </w:p>
    <w:p>
      <w:pPr>
        <w:pStyle w:val="ListParagraph"/>
        <w:numPr>
          <w:ilvl w:val="0"/>
          <w:numId w:val="5"/>
        </w:numPr>
        <w:tabs>
          <w:tab w:val="left" w:pos="446"/>
          <w:tab w:val="left" w:pos="5366"/>
        </w:tabs>
        <w:spacing w:before="0" w:after="0" w:line="242" w:lineRule="exact"/>
        <w:ind w:left="446" w:right="0" w:hanging="289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mother whale </w:t>
      </w:r>
      <w:r>
        <w:rPr>
          <w:color w:val="000008"/>
          <w:spacing w:val="-4"/>
          <w:sz w:val="22"/>
        </w:rPr>
        <w:t xml:space="preserve">failed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help her</w:t>
      </w:r>
      <w:r>
        <w:rPr>
          <w:color w:val="000008"/>
          <w:spacing w:val="-17"/>
          <w:sz w:val="22"/>
        </w:rPr>
        <w:t xml:space="preserve"> </w:t>
      </w:r>
      <w:r>
        <w:rPr>
          <w:color w:val="000008"/>
          <w:spacing w:val="-4"/>
          <w:sz w:val="22"/>
        </w:rPr>
        <w:t>baby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because</w:t>
      </w:r>
      <w:r>
        <w:rPr>
          <w:color w:val="000008"/>
          <w:spacing w:val="-5"/>
          <w:sz w:val="22"/>
          <w:u w:val="thick" w:color="000008"/>
        </w:rPr>
        <w:t xml:space="preserve"> </w:t>
      </w:r>
      <w:r>
        <w:rPr>
          <w:color w:val="000008"/>
          <w:spacing w:val="-5"/>
          <w:sz w:val="22"/>
          <w:u w:val="thick" w:color="000008"/>
        </w:rPr>
        <w:tab/>
      </w:r>
      <w:r>
        <w:rPr>
          <w:color w:val="000008"/>
          <w:sz w:val="22"/>
        </w:rPr>
        <w:t>.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1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she </w:t>
      </w:r>
      <w:r>
        <w:rPr>
          <w:color w:val="000008"/>
          <w:spacing w:val="-4"/>
          <w:sz w:val="22"/>
        </w:rPr>
        <w:t xml:space="preserve">had stayed </w:t>
      </w:r>
      <w:r>
        <w:rPr>
          <w:color w:val="000008"/>
          <w:sz w:val="22"/>
        </w:rPr>
        <w:t>in</w:t>
      </w:r>
      <w:r>
        <w:rPr>
          <w:color w:val="000008"/>
          <w:spacing w:val="-38"/>
          <w:sz w:val="22"/>
        </w:rPr>
        <w:t xml:space="preserve">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polluted </w:t>
      </w:r>
      <w:r>
        <w:rPr>
          <w:color w:val="000008"/>
          <w:spacing w:val="-5"/>
          <w:sz w:val="22"/>
        </w:rPr>
        <w:t xml:space="preserve">water </w:t>
      </w:r>
      <w:r>
        <w:rPr>
          <w:color w:val="000008"/>
          <w:spacing w:val="-3"/>
          <w:sz w:val="22"/>
        </w:rPr>
        <w:t xml:space="preserve">for too </w:t>
      </w:r>
      <w:r>
        <w:rPr>
          <w:color w:val="000008"/>
          <w:spacing w:val="-4"/>
          <w:sz w:val="22"/>
        </w:rPr>
        <w:t>long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whirlpools </w:t>
      </w:r>
      <w:r>
        <w:rPr>
          <w:color w:val="000008"/>
          <w:spacing w:val="-3"/>
          <w:sz w:val="22"/>
        </w:rPr>
        <w:t xml:space="preserve">she </w:t>
      </w:r>
      <w:r>
        <w:rPr>
          <w:color w:val="000008"/>
          <w:spacing w:val="-4"/>
          <w:sz w:val="22"/>
        </w:rPr>
        <w:t xml:space="preserve">had </w:t>
      </w:r>
      <w:r>
        <w:rPr>
          <w:color w:val="000008"/>
          <w:spacing w:val="-5"/>
          <w:sz w:val="22"/>
        </w:rPr>
        <w:t xml:space="preserve">made were </w:t>
      </w:r>
      <w:r>
        <w:rPr>
          <w:color w:val="000008"/>
          <w:spacing w:val="-4"/>
          <w:sz w:val="22"/>
        </w:rPr>
        <w:t xml:space="preserve">not </w:t>
      </w:r>
      <w:r>
        <w:rPr>
          <w:color w:val="000008"/>
          <w:spacing w:val="-3"/>
          <w:sz w:val="22"/>
        </w:rPr>
        <w:t>big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5"/>
          <w:sz w:val="22"/>
        </w:rPr>
        <w:t>enough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she </w:t>
      </w:r>
      <w:r>
        <w:rPr>
          <w:color w:val="000008"/>
          <w:spacing w:val="-4"/>
          <w:sz w:val="22"/>
        </w:rPr>
        <w:t xml:space="preserve">failed </w:t>
      </w:r>
      <w:r>
        <w:rPr>
          <w:color w:val="000008"/>
          <w:sz w:val="22"/>
        </w:rPr>
        <w:t>to</w:t>
      </w:r>
      <w:r>
        <w:rPr>
          <w:color w:val="000008"/>
          <w:spacing w:val="-40"/>
          <w:sz w:val="22"/>
        </w:rPr>
        <w:t xml:space="preserve"> </w:t>
      </w:r>
      <w:r>
        <w:rPr>
          <w:color w:val="000008"/>
          <w:spacing w:val="-3"/>
          <w:sz w:val="22"/>
        </w:rPr>
        <w:t xml:space="preserve">find the </w:t>
      </w:r>
      <w:r>
        <w:rPr>
          <w:color w:val="000008"/>
          <w:spacing w:val="-4"/>
          <w:sz w:val="22"/>
        </w:rPr>
        <w:t xml:space="preserve">exit and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bay </w:t>
      </w:r>
      <w:r>
        <w:rPr>
          <w:color w:val="000008"/>
          <w:spacing w:val="-5"/>
          <w:sz w:val="22"/>
        </w:rPr>
        <w:t>channel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2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waves </w:t>
      </w:r>
      <w:r>
        <w:rPr>
          <w:color w:val="000008"/>
          <w:spacing w:val="-3"/>
          <w:sz w:val="22"/>
        </w:rPr>
        <w:t xml:space="preserve">she </w:t>
      </w:r>
      <w:r>
        <w:rPr>
          <w:color w:val="000008"/>
          <w:spacing w:val="-5"/>
          <w:sz w:val="22"/>
        </w:rPr>
        <w:t xml:space="preserve">made </w:t>
      </w:r>
      <w:r>
        <w:rPr>
          <w:color w:val="000008"/>
          <w:spacing w:val="-4"/>
          <w:sz w:val="22"/>
        </w:rPr>
        <w:t xml:space="preserve">pushed her baby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40"/>
          <w:sz w:val="22"/>
        </w:rPr>
        <w:t xml:space="preserve"> </w:t>
      </w:r>
      <w:r>
        <w:rPr>
          <w:color w:val="000008"/>
          <w:spacing w:val="-5"/>
          <w:sz w:val="22"/>
        </w:rPr>
        <w:t xml:space="preserve">wrong </w:t>
      </w:r>
      <w:r>
        <w:rPr>
          <w:color w:val="000008"/>
          <w:spacing w:val="-4"/>
          <w:sz w:val="22"/>
        </w:rPr>
        <w:t>direction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0" w:after="0" w:line="241" w:lineRule="exact"/>
        <w:ind w:left="446" w:right="0" w:hanging="289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can we mainly learn from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5"/>
          <w:sz w:val="22"/>
        </w:rPr>
        <w:t>passage?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1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Mother </w:t>
      </w:r>
      <w:r>
        <w:rPr>
          <w:color w:val="000008"/>
          <w:spacing w:val="-4"/>
          <w:sz w:val="22"/>
        </w:rPr>
        <w:t xml:space="preserve">love </w:t>
      </w:r>
      <w:r>
        <w:rPr>
          <w:color w:val="000008"/>
          <w:sz w:val="22"/>
        </w:rPr>
        <w:t xml:space="preserve">is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greatest </w:t>
      </w:r>
      <w:r>
        <w:rPr>
          <w:color w:val="000008"/>
          <w:spacing w:val="-5"/>
          <w:sz w:val="22"/>
        </w:rPr>
        <w:t xml:space="preserve">power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33"/>
          <w:sz w:val="22"/>
        </w:rPr>
        <w:t xml:space="preserve"> </w:t>
      </w:r>
      <w:r>
        <w:rPr>
          <w:color w:val="000008"/>
          <w:spacing w:val="-5"/>
          <w:sz w:val="22"/>
        </w:rPr>
        <w:t>world.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Saving lives can bring people </w:t>
      </w:r>
      <w:r>
        <w:rPr>
          <w:color w:val="000008"/>
          <w:sz w:val="22"/>
        </w:rPr>
        <w:t xml:space="preserve">a </w:t>
      </w:r>
      <w:r>
        <w:rPr>
          <w:color w:val="000008"/>
          <w:spacing w:val="-4"/>
          <w:sz w:val="22"/>
        </w:rPr>
        <w:t xml:space="preserve">sense </w:t>
      </w:r>
      <w:r>
        <w:rPr>
          <w:color w:val="000008"/>
          <w:spacing w:val="-3"/>
          <w:sz w:val="22"/>
        </w:rPr>
        <w:t>of</w:t>
      </w:r>
      <w:r>
        <w:rPr>
          <w:color w:val="000008"/>
          <w:spacing w:val="-36"/>
          <w:sz w:val="22"/>
        </w:rPr>
        <w:t xml:space="preserve"> </w:t>
      </w:r>
      <w:r>
        <w:rPr>
          <w:color w:val="000008"/>
          <w:spacing w:val="-5"/>
          <w:sz w:val="22"/>
        </w:rPr>
        <w:t>happiness.</w:t>
      </w:r>
    </w:p>
    <w:p>
      <w:pPr>
        <w:pStyle w:val="ListParagraph"/>
        <w:numPr>
          <w:ilvl w:val="1"/>
          <w:numId w:val="5"/>
        </w:numPr>
        <w:tabs>
          <w:tab w:val="left" w:pos="881"/>
        </w:tabs>
        <w:spacing w:before="0" w:after="0" w:line="241" w:lineRule="exact"/>
        <w:ind w:left="881" w:right="0" w:hanging="245"/>
        <w:jc w:val="left"/>
        <w:rPr>
          <w:sz w:val="22"/>
        </w:rPr>
      </w:pPr>
      <w:r>
        <w:rPr>
          <w:color w:val="000008"/>
          <w:spacing w:val="-6"/>
          <w:sz w:val="22"/>
        </w:rPr>
        <w:t xml:space="preserve">It’s </w:t>
      </w:r>
      <w:r>
        <w:rPr>
          <w:color w:val="000008"/>
          <w:spacing w:val="-5"/>
          <w:sz w:val="22"/>
        </w:rPr>
        <w:t xml:space="preserve">necessary </w:t>
      </w:r>
      <w:r>
        <w:rPr>
          <w:color w:val="000008"/>
          <w:spacing w:val="-3"/>
          <w:sz w:val="22"/>
        </w:rPr>
        <w:t xml:space="preserve">for </w:t>
      </w:r>
      <w:r>
        <w:rPr>
          <w:color w:val="000008"/>
          <w:spacing w:val="-5"/>
          <w:sz w:val="22"/>
        </w:rPr>
        <w:t xml:space="preserve">humans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get along with</w:t>
      </w:r>
      <w:r>
        <w:rPr>
          <w:color w:val="000008"/>
          <w:spacing w:val="-31"/>
          <w:sz w:val="22"/>
        </w:rPr>
        <w:t xml:space="preserve"> </w:t>
      </w:r>
      <w:r>
        <w:rPr>
          <w:color w:val="000008"/>
          <w:spacing w:val="-5"/>
          <w:sz w:val="22"/>
        </w:rPr>
        <w:t>animals.</w:t>
      </w:r>
    </w:p>
    <w:p>
      <w:pPr>
        <w:pStyle w:val="ListParagraph"/>
        <w:numPr>
          <w:ilvl w:val="1"/>
          <w:numId w:val="5"/>
        </w:numPr>
        <w:tabs>
          <w:tab w:val="left" w:pos="892"/>
        </w:tabs>
        <w:spacing w:before="0" w:after="0" w:line="242" w:lineRule="exact"/>
        <w:ind w:left="892" w:right="0" w:hanging="256"/>
        <w:jc w:val="left"/>
        <w:rPr>
          <w:sz w:val="22"/>
        </w:rPr>
      </w:pPr>
      <w:r>
        <w:rPr>
          <w:color w:val="000008"/>
          <w:spacing w:val="-6"/>
          <w:sz w:val="22"/>
        </w:rPr>
        <w:t xml:space="preserve">It’s </w:t>
      </w:r>
      <w:r>
        <w:rPr>
          <w:color w:val="000008"/>
          <w:spacing w:val="-5"/>
          <w:sz w:val="22"/>
        </w:rPr>
        <w:t xml:space="preserve">important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protect our</w:t>
      </w:r>
      <w:r>
        <w:rPr>
          <w:color w:val="000008"/>
          <w:spacing w:val="-18"/>
          <w:sz w:val="22"/>
        </w:rPr>
        <w:t xml:space="preserve"> </w:t>
      </w:r>
      <w:r>
        <w:rPr>
          <w:color w:val="000008"/>
          <w:spacing w:val="-5"/>
          <w:sz w:val="22"/>
        </w:rPr>
        <w:t>environment.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0" w:after="0" w:line="242" w:lineRule="exact"/>
        <w:ind w:left="446" w:right="0" w:hanging="289"/>
        <w:jc w:val="left"/>
        <w:rPr>
          <w:sz w:val="22"/>
        </w:rPr>
      </w:pPr>
      <w:r>
        <w:rPr>
          <w:color w:val="000008"/>
          <w:spacing w:val="-7"/>
          <w:sz w:val="22"/>
        </w:rPr>
        <w:t xml:space="preserve">What’s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best </w:t>
      </w:r>
      <w:r>
        <w:rPr>
          <w:color w:val="000008"/>
          <w:spacing w:val="-3"/>
          <w:sz w:val="22"/>
        </w:rPr>
        <w:t>title of the</w:t>
      </w:r>
      <w:r>
        <w:rPr>
          <w:color w:val="000008"/>
          <w:spacing w:val="-22"/>
          <w:sz w:val="22"/>
        </w:rPr>
        <w:t xml:space="preserve"> </w:t>
      </w:r>
      <w:r>
        <w:rPr>
          <w:color w:val="000008"/>
          <w:spacing w:val="-5"/>
          <w:sz w:val="22"/>
        </w:rPr>
        <w:t>passage?</w:t>
      </w:r>
    </w:p>
    <w:p>
      <w:pPr>
        <w:pStyle w:val="BodyText"/>
        <w:tabs>
          <w:tab w:val="left" w:pos="3614"/>
        </w:tabs>
        <w:spacing w:line="241" w:lineRule="exact"/>
        <w:ind w:left="636"/>
      </w:pPr>
      <w:r>
        <w:rPr>
          <w:color w:val="000008"/>
          <w:spacing w:val="-4"/>
        </w:rPr>
        <w:t xml:space="preserve">A. </w:t>
      </w:r>
      <w:r>
        <w:rPr>
          <w:color w:val="000008"/>
          <w:spacing w:val="-10"/>
        </w:rPr>
        <w:t xml:space="preserve">Two </w:t>
      </w:r>
      <w:r>
        <w:rPr>
          <w:color w:val="000008"/>
          <w:spacing w:val="-5"/>
        </w:rPr>
        <w:t>Uninvited</w:t>
      </w:r>
      <w:r>
        <w:rPr>
          <w:color w:val="000008"/>
          <w:spacing w:val="-4"/>
        </w:rPr>
        <w:t xml:space="preserve"> </w:t>
      </w:r>
      <w:r>
        <w:rPr>
          <w:color w:val="000008"/>
          <w:spacing w:val="-5"/>
        </w:rPr>
        <w:t>Guests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B.</w:t>
      </w:r>
      <w:r>
        <w:rPr>
          <w:color w:val="000008"/>
          <w:spacing w:val="-17"/>
        </w:rPr>
        <w:t xml:space="preserve"> </w:t>
      </w:r>
      <w:r>
        <w:rPr>
          <w:color w:val="000008"/>
        </w:rPr>
        <w:t>A</w:t>
      </w:r>
      <w:r>
        <w:rPr>
          <w:color w:val="000008"/>
          <w:spacing w:val="-22"/>
        </w:rPr>
        <w:t xml:space="preserve"> </w:t>
      </w:r>
      <w:r>
        <w:rPr>
          <w:color w:val="000008"/>
          <w:spacing w:val="-5"/>
        </w:rPr>
        <w:t>Rescue</w:t>
      </w:r>
      <w:r>
        <w:rPr>
          <w:color w:val="000008"/>
          <w:spacing w:val="-18"/>
        </w:rPr>
        <w:t xml:space="preserve"> </w:t>
      </w:r>
      <w:r>
        <w:rPr>
          <w:color w:val="000008"/>
          <w:spacing w:val="-4"/>
        </w:rPr>
        <w:t>After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3"/>
        </w:rPr>
        <w:t>the</w:t>
      </w:r>
      <w:r>
        <w:rPr>
          <w:color w:val="000008"/>
          <w:spacing w:val="-7"/>
        </w:rPr>
        <w:t xml:space="preserve"> </w:t>
      </w:r>
      <w:r>
        <w:rPr>
          <w:color w:val="000008"/>
          <w:spacing w:val="-4"/>
        </w:rPr>
        <w:t>Storm</w:t>
      </w:r>
    </w:p>
    <w:p>
      <w:pPr>
        <w:pStyle w:val="BodyText"/>
        <w:tabs>
          <w:tab w:val="left" w:pos="3634"/>
        </w:tabs>
        <w:spacing w:line="247" w:lineRule="exact"/>
        <w:ind w:left="636"/>
      </w:pPr>
      <w:r>
        <w:rPr>
          <w:color w:val="000008"/>
          <w:spacing w:val="-4"/>
        </w:rPr>
        <w:t xml:space="preserve">C. </w:t>
      </w:r>
      <w:r>
        <w:rPr>
          <w:color w:val="000008"/>
        </w:rPr>
        <w:t xml:space="preserve">A </w:t>
      </w:r>
      <w:r>
        <w:rPr>
          <w:color w:val="000008"/>
          <w:spacing w:val="-5"/>
        </w:rPr>
        <w:t>Mother</w:t>
      </w:r>
      <w:r>
        <w:rPr>
          <w:color w:val="000008"/>
          <w:spacing w:val="-41"/>
        </w:rPr>
        <w:t xml:space="preserve"> </w:t>
      </w:r>
      <w:r>
        <w:rPr>
          <w:color w:val="000008"/>
          <w:spacing w:val="-7"/>
        </w:rPr>
        <w:t>Whale’s</w:t>
      </w:r>
      <w:r>
        <w:rPr>
          <w:color w:val="000008"/>
          <w:spacing w:val="-5"/>
        </w:rPr>
        <w:t xml:space="preserve"> Love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 xml:space="preserve">D. The </w:t>
      </w:r>
      <w:r>
        <w:rPr>
          <w:color w:val="000008"/>
          <w:spacing w:val="-5"/>
        </w:rPr>
        <w:t>Peaceful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5"/>
        </w:rPr>
        <w:t>Harbor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spacing w:before="5"/>
        <w:ind w:left="0"/>
        <w:rPr>
          <w:sz w:val="31"/>
        </w:rPr>
      </w:pPr>
    </w:p>
    <w:p>
      <w:pPr>
        <w:pStyle w:val="Heading2"/>
        <w:ind w:right="65"/>
        <w:jc w:val="center"/>
        <w:rPr>
          <w:rFonts w:ascii="Times New Roman"/>
        </w:rPr>
      </w:pPr>
      <w:r>
        <w:rPr>
          <w:rFonts w:ascii="Times New Roman"/>
          <w:color w:val="000008"/>
        </w:rPr>
        <w:t>C</w:t>
      </w:r>
    </w:p>
    <w:p>
      <w:pPr>
        <w:pStyle w:val="BodyText"/>
        <w:spacing w:before="108" w:line="295" w:lineRule="auto"/>
        <w:ind w:right="192" w:firstLine="315"/>
        <w:jc w:val="both"/>
      </w:pPr>
      <w:r>
        <w:rPr>
          <w:color w:val="000008"/>
          <w:spacing w:val="-5"/>
        </w:rPr>
        <w:t xml:space="preserve">Next week, </w:t>
      </w:r>
      <w:r>
        <w:rPr>
          <w:color w:val="000008"/>
          <w:spacing w:val="-4"/>
        </w:rPr>
        <w:t xml:space="preserve">strangers with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truck will take </w:t>
      </w:r>
      <w:r>
        <w:rPr>
          <w:color w:val="000008"/>
          <w:spacing w:val="-5"/>
        </w:rPr>
        <w:t xml:space="preserve">away </w:t>
      </w:r>
      <w:r>
        <w:rPr>
          <w:color w:val="000008"/>
          <w:spacing w:val="-4"/>
        </w:rPr>
        <w:t xml:space="preserve">everything we </w:t>
      </w:r>
      <w:r>
        <w:rPr>
          <w:color w:val="000008"/>
          <w:spacing w:val="-5"/>
        </w:rPr>
        <w:t xml:space="preserve">own. </w:t>
      </w:r>
      <w:r>
        <w:rPr>
          <w:color w:val="000008"/>
          <w:spacing w:val="-6"/>
        </w:rPr>
        <w:t xml:space="preserve">It’s </w:t>
      </w:r>
      <w:r>
        <w:rPr>
          <w:color w:val="000008"/>
          <w:spacing w:val="-4"/>
        </w:rPr>
        <w:t xml:space="preserve">called </w:t>
      </w:r>
      <w:r>
        <w:rPr>
          <w:color w:val="000008"/>
          <w:spacing w:val="-5"/>
        </w:rPr>
        <w:t xml:space="preserve">moving. Some </w:t>
      </w:r>
      <w:r>
        <w:rPr>
          <w:color w:val="000008"/>
          <w:spacing w:val="-4"/>
        </w:rPr>
        <w:t xml:space="preserve">people </w:t>
      </w:r>
      <w:r>
        <w:rPr>
          <w:color w:val="000008"/>
          <w:spacing w:val="-3"/>
        </w:rPr>
        <w:t xml:space="preserve">do </w:t>
      </w:r>
      <w:r>
        <w:rPr>
          <w:color w:val="000008"/>
        </w:rPr>
        <w:t xml:space="preserve">it </w:t>
      </w:r>
      <w:r>
        <w:rPr>
          <w:color w:val="000008"/>
          <w:spacing w:val="-4"/>
        </w:rPr>
        <w:t xml:space="preserve">often. For </w:t>
      </w:r>
      <w:r>
        <w:rPr>
          <w:color w:val="000008"/>
          <w:spacing w:val="-5"/>
        </w:rPr>
        <w:t xml:space="preserve">me, </w:t>
      </w:r>
      <w:r>
        <w:rPr>
          <w:color w:val="000008"/>
          <w:spacing w:val="-6"/>
        </w:rPr>
        <w:t xml:space="preserve">it’s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>rare</w:t>
      </w:r>
      <w:r>
        <w:rPr>
          <w:color w:val="000008"/>
          <w:spacing w:val="-30"/>
        </w:rPr>
        <w:t xml:space="preserve"> </w:t>
      </w:r>
      <w:r>
        <w:rPr>
          <w:color w:val="000008"/>
          <w:spacing w:val="-5"/>
        </w:rPr>
        <w:t>experience.</w:t>
      </w:r>
    </w:p>
    <w:p>
      <w:pPr>
        <w:pStyle w:val="BodyText"/>
        <w:spacing w:before="2" w:line="295" w:lineRule="auto"/>
        <w:ind w:right="185" w:firstLine="420"/>
        <w:jc w:val="both"/>
      </w:pPr>
      <w:r>
        <w:rPr>
          <w:color w:val="000008"/>
        </w:rPr>
        <w:t xml:space="preserve">In </w:t>
      </w:r>
      <w:r>
        <w:rPr>
          <w:color w:val="000008"/>
          <w:spacing w:val="-3"/>
        </w:rPr>
        <w:t xml:space="preserve">all </w:t>
      </w:r>
      <w:r>
        <w:rPr>
          <w:color w:val="000008"/>
          <w:spacing w:val="-4"/>
        </w:rPr>
        <w:t xml:space="preserve">my adult years, I’ve </w:t>
      </w:r>
      <w:r>
        <w:rPr>
          <w:color w:val="000008"/>
          <w:spacing w:val="-5"/>
        </w:rPr>
        <w:t xml:space="preserve">moved </w:t>
      </w:r>
      <w:r>
        <w:rPr>
          <w:color w:val="000008"/>
          <w:spacing w:val="-4"/>
        </w:rPr>
        <w:t xml:space="preserve">only three times. </w:t>
      </w:r>
      <w:r>
        <w:rPr>
          <w:color w:val="000008"/>
          <w:spacing w:val="-5"/>
        </w:rPr>
        <w:t xml:space="preserve">My </w:t>
      </w:r>
      <w:r>
        <w:rPr>
          <w:color w:val="000008"/>
          <w:spacing w:val="-3"/>
        </w:rPr>
        <w:t xml:space="preserve">first </w:t>
      </w:r>
      <w:r>
        <w:rPr>
          <w:color w:val="000008"/>
          <w:spacing w:val="-5"/>
        </w:rPr>
        <w:t xml:space="preserve">husband </w:t>
      </w:r>
      <w:r>
        <w:rPr>
          <w:color w:val="000008"/>
          <w:spacing w:val="-4"/>
        </w:rPr>
        <w:t xml:space="preserve">and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moved </w:t>
      </w:r>
      <w:r>
        <w:rPr>
          <w:color w:val="000008"/>
          <w:spacing w:val="-3"/>
        </w:rPr>
        <w:t xml:space="preserve">into </w:t>
      </w:r>
      <w:r>
        <w:rPr>
          <w:color w:val="000008"/>
          <w:spacing w:val="-4"/>
        </w:rPr>
        <w:t xml:space="preserve">our </w:t>
      </w:r>
      <w:r>
        <w:rPr>
          <w:color w:val="000008"/>
          <w:spacing w:val="-3"/>
        </w:rPr>
        <w:t xml:space="preserve">first </w:t>
      </w:r>
      <w:r>
        <w:rPr>
          <w:color w:val="000008"/>
          <w:spacing w:val="-4"/>
        </w:rPr>
        <w:t xml:space="preserve">house with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bed,  our  clothes  and </w:t>
      </w:r>
      <w:r>
        <w:rPr>
          <w:color w:val="000008"/>
        </w:rPr>
        <w:t xml:space="preserve">a </w:t>
      </w:r>
      <w:r>
        <w:rPr>
          <w:color w:val="000008"/>
          <w:spacing w:val="-3"/>
        </w:rPr>
        <w:t xml:space="preserve">few </w:t>
      </w:r>
      <w:r>
        <w:rPr>
          <w:color w:val="000008"/>
          <w:spacing w:val="-4"/>
        </w:rPr>
        <w:t xml:space="preserve">gifts. </w:t>
      </w:r>
      <w:r>
        <w:rPr>
          <w:color w:val="000008"/>
          <w:spacing w:val="-5"/>
        </w:rPr>
        <w:t xml:space="preserve">That  was 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lifetime ago.  </w:t>
      </w:r>
      <w:r>
        <w:rPr>
          <w:color w:val="000008"/>
          <w:spacing w:val="-5"/>
        </w:rPr>
        <w:t xml:space="preserve">Over 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years, 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filled </w:t>
      </w:r>
      <w:r>
        <w:rPr>
          <w:color w:val="000008"/>
          <w:spacing w:val="-4"/>
        </w:rPr>
        <w:t>that  house</w:t>
      </w:r>
      <w:r>
        <w:rPr>
          <w:color w:val="000008"/>
          <w:spacing w:val="-9"/>
        </w:rPr>
        <w:t xml:space="preserve"> </w:t>
      </w:r>
      <w:r>
        <w:rPr>
          <w:color w:val="000008"/>
          <w:spacing w:val="-4"/>
        </w:rPr>
        <w:t>with</w:t>
      </w:r>
    </w:p>
    <w:p>
      <w:pPr>
        <w:pStyle w:val="BodyText"/>
        <w:spacing w:line="316" w:lineRule="exact"/>
        <w:jc w:val="both"/>
      </w:pPr>
      <w:r>
        <w:rPr>
          <w:color w:val="000008"/>
          <w:spacing w:val="-4"/>
        </w:rPr>
        <w:t xml:space="preserve">three children, </w:t>
      </w:r>
      <w:r>
        <w:rPr>
          <w:color w:val="000008"/>
        </w:rPr>
        <w:t xml:space="preserve">a </w:t>
      </w:r>
      <w:r>
        <w:rPr>
          <w:color w:val="000008"/>
          <w:spacing w:val="-3"/>
        </w:rPr>
        <w:t xml:space="preserve">few </w:t>
      </w:r>
      <w:r>
        <w:rPr>
          <w:color w:val="000008"/>
          <w:spacing w:val="-4"/>
        </w:rPr>
        <w:t xml:space="preserve">dogs and </w:t>
      </w:r>
      <w:r>
        <w:rPr>
          <w:color w:val="000008"/>
          <w:spacing w:val="-5"/>
        </w:rPr>
        <w:t xml:space="preserve">enough </w:t>
      </w:r>
      <w:r>
        <w:rPr>
          <w:color w:val="000008"/>
          <w:spacing w:val="-4"/>
        </w:rPr>
        <w:t xml:space="preserve">stuff </w:t>
      </w:r>
      <w:r>
        <w:rPr>
          <w:color w:val="000008"/>
        </w:rPr>
        <w:t xml:space="preserve">to </w:t>
      </w:r>
      <w:r>
        <w:rPr>
          <w:color w:val="000008"/>
          <w:spacing w:val="13"/>
        </w:rPr>
        <w:t xml:space="preserve"> </w:t>
      </w:r>
      <w:r>
        <w:rPr>
          <w:color w:val="000008"/>
          <w:spacing w:val="-4"/>
        </w:rPr>
        <w:t xml:space="preserve">reach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>ceiling</w:t>
      </w:r>
      <w:r>
        <w:rPr>
          <w:rFonts w:ascii="Microsoft JhengHei UI" w:eastAsia="Microsoft JhengHei UI" w:hint="eastAsia"/>
          <w:color w:val="000008"/>
          <w:spacing w:val="-5"/>
        </w:rPr>
        <w:t>．</w:t>
      </w:r>
      <w:r>
        <w:rPr>
          <w:color w:val="000008"/>
          <w:spacing w:val="-5"/>
        </w:rPr>
        <w:t xml:space="preserve">Then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kids grew up,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lost </w:t>
      </w:r>
      <w:r>
        <w:rPr>
          <w:color w:val="000008"/>
          <w:spacing w:val="-4"/>
        </w:rPr>
        <w:t xml:space="preserve">my </w:t>
      </w:r>
      <w:r>
        <w:rPr>
          <w:color w:val="000008"/>
          <w:spacing w:val="-5"/>
        </w:rPr>
        <w:t>husband</w:t>
      </w:r>
    </w:p>
    <w:p>
      <w:pPr>
        <w:pStyle w:val="BodyText"/>
        <w:spacing w:line="250" w:lineRule="exact"/>
        <w:jc w:val="both"/>
      </w:pPr>
      <w:r>
        <w:rPr>
          <w:color w:val="000008"/>
        </w:rPr>
        <w:t>to cancer, and I began to learn about letting go.</w:t>
      </w:r>
    </w:p>
    <w:p>
      <w:pPr>
        <w:pStyle w:val="BodyText"/>
        <w:spacing w:before="65" w:line="232" w:lineRule="auto"/>
        <w:ind w:right="141" w:firstLine="315"/>
        <w:jc w:val="both"/>
      </w:pPr>
      <w:r>
        <w:rPr>
          <w:color w:val="000008"/>
          <w:spacing w:val="-4"/>
        </w:rPr>
        <w:t xml:space="preserve">First,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let go of the </w:t>
      </w:r>
      <w:r>
        <w:rPr>
          <w:color w:val="000008"/>
          <w:spacing w:val="-4"/>
        </w:rPr>
        <w:t xml:space="preserve">idea </w:t>
      </w:r>
      <w:r>
        <w:rPr>
          <w:color w:val="000008"/>
          <w:spacing w:val="-3"/>
        </w:rPr>
        <w:t xml:space="preserve">of </w:t>
      </w:r>
      <w:r>
        <w:rPr>
          <w:color w:val="000008"/>
          <w:spacing w:val="-4"/>
        </w:rPr>
        <w:t xml:space="preserve">being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control. Life isn’t about controlling </w:t>
      </w:r>
      <w:r>
        <w:rPr>
          <w:color w:val="000008"/>
          <w:spacing w:val="-5"/>
        </w:rPr>
        <w:t xml:space="preserve">what happens; </w:t>
      </w:r>
      <w:r>
        <w:rPr>
          <w:color w:val="000008"/>
          <w:spacing w:val="-6"/>
        </w:rPr>
        <w:t xml:space="preserve">it’s </w:t>
      </w:r>
      <w:r>
        <w:rPr>
          <w:color w:val="000008"/>
          <w:spacing w:val="-4"/>
        </w:rPr>
        <w:t xml:space="preserve">about controlling </w:t>
      </w:r>
      <w:r>
        <w:rPr>
          <w:color w:val="000008"/>
          <w:spacing w:val="-5"/>
        </w:rPr>
        <w:t xml:space="preserve">what </w:t>
      </w:r>
      <w:r>
        <w:rPr>
          <w:color w:val="000008"/>
          <w:spacing w:val="-4"/>
        </w:rPr>
        <w:t xml:space="preserve">we </w:t>
      </w:r>
      <w:r>
        <w:rPr>
          <w:color w:val="000008"/>
          <w:spacing w:val="-3"/>
        </w:rPr>
        <w:t xml:space="preserve">do </w:t>
      </w:r>
      <w:r>
        <w:rPr>
          <w:color w:val="000008"/>
          <w:spacing w:val="-4"/>
        </w:rPr>
        <w:t xml:space="preserve">with </w:t>
      </w:r>
      <w:r>
        <w:rPr>
          <w:color w:val="000008"/>
        </w:rPr>
        <w:t>it</w:t>
      </w:r>
      <w:r>
        <w:rPr>
          <w:rFonts w:ascii="Microsoft JhengHei UI" w:eastAsia="Microsoft JhengHei UI" w:hAnsi="Microsoft JhengHei UI" w:hint="eastAsia"/>
          <w:color w:val="000008"/>
        </w:rPr>
        <w:t>．</w:t>
      </w:r>
      <w:r>
        <w:rPr>
          <w:color w:val="000008"/>
        </w:rPr>
        <w:t xml:space="preserve">Next, I </w:t>
      </w:r>
      <w:r>
        <w:rPr>
          <w:color w:val="000008"/>
          <w:spacing w:val="-3"/>
        </w:rPr>
        <w:t xml:space="preserve">let go of </w:t>
      </w:r>
      <w:r>
        <w:rPr>
          <w:color w:val="000008"/>
          <w:spacing w:val="-4"/>
        </w:rPr>
        <w:t xml:space="preserve">putting </w:t>
      </w:r>
      <w:r>
        <w:rPr>
          <w:color w:val="000008"/>
          <w:spacing w:val="-5"/>
        </w:rPr>
        <w:t xml:space="preserve">off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things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care </w:t>
      </w:r>
      <w:r>
        <w:rPr>
          <w:color w:val="000008"/>
          <w:spacing w:val="-5"/>
        </w:rPr>
        <w:t xml:space="preserve">most </w:t>
      </w:r>
      <w:r>
        <w:rPr>
          <w:color w:val="000008"/>
          <w:spacing w:val="-4"/>
        </w:rPr>
        <w:t xml:space="preserve">about, </w:t>
      </w:r>
      <w:r>
        <w:rPr>
          <w:color w:val="000008"/>
          <w:spacing w:val="-3"/>
        </w:rPr>
        <w:t xml:space="preserve">like </w:t>
      </w:r>
      <w:r>
        <w:rPr>
          <w:color w:val="000008"/>
          <w:spacing w:val="-4"/>
        </w:rPr>
        <w:t xml:space="preserve">keeping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touch with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people </w:t>
      </w:r>
      <w:r>
        <w:rPr>
          <w:color w:val="000008"/>
          <w:spacing w:val="-3"/>
        </w:rPr>
        <w:t xml:space="preserve">that </w:t>
      </w:r>
      <w:r>
        <w:rPr>
          <w:color w:val="000008"/>
          <w:spacing w:val="-4"/>
        </w:rPr>
        <w:t xml:space="preserve">mean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5"/>
        </w:rPr>
        <w:t xml:space="preserve">most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me.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let go of the </w:t>
      </w:r>
      <w:r>
        <w:rPr>
          <w:color w:val="000008"/>
          <w:spacing w:val="-4"/>
        </w:rPr>
        <w:t xml:space="preserve">people </w:t>
      </w:r>
      <w:r>
        <w:rPr>
          <w:color w:val="000008"/>
          <w:spacing w:val="-5"/>
        </w:rPr>
        <w:t xml:space="preserve">whose </w:t>
      </w:r>
      <w:r>
        <w:rPr>
          <w:color w:val="000008"/>
          <w:spacing w:val="-3"/>
        </w:rPr>
        <w:t xml:space="preserve">lives are </w:t>
      </w:r>
      <w:r>
        <w:rPr>
          <w:color w:val="000008"/>
          <w:spacing w:val="-4"/>
        </w:rPr>
        <w:t xml:space="preserve">about anger </w:t>
      </w:r>
      <w:r>
        <w:rPr>
          <w:color w:val="000008"/>
          <w:spacing w:val="-3"/>
        </w:rPr>
        <w:t xml:space="preserve">or </w:t>
      </w:r>
      <w:r>
        <w:rPr>
          <w:color w:val="000008"/>
          <w:spacing w:val="-4"/>
        </w:rPr>
        <w:t>hatred,</w:t>
      </w:r>
    </w:p>
    <w:p>
      <w:pPr>
        <w:pStyle w:val="BodyText"/>
        <w:spacing w:before="60" w:line="295" w:lineRule="auto"/>
        <w:ind w:right="189"/>
        <w:jc w:val="both"/>
      </w:pPr>
      <w:r>
        <w:rPr>
          <w:color w:val="000008"/>
          <w:spacing w:val="-4"/>
        </w:rPr>
        <w:t xml:space="preserve">and </w:t>
      </w:r>
      <w:r>
        <w:rPr>
          <w:color w:val="000008"/>
          <w:spacing w:val="-3"/>
        </w:rPr>
        <w:t xml:space="preserve">tried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stay </w:t>
      </w:r>
      <w:r>
        <w:rPr>
          <w:color w:val="000008"/>
          <w:spacing w:val="-4"/>
        </w:rPr>
        <w:t xml:space="preserve">with those </w:t>
      </w:r>
      <w:r>
        <w:rPr>
          <w:color w:val="000008"/>
          <w:spacing w:val="-5"/>
        </w:rPr>
        <w:t xml:space="preserve">who </w:t>
      </w:r>
      <w:r>
        <w:rPr>
          <w:color w:val="000008"/>
          <w:spacing w:val="-4"/>
        </w:rPr>
        <w:t xml:space="preserve">shine with kindness. </w:t>
      </w:r>
      <w:r>
        <w:rPr>
          <w:color w:val="000008"/>
          <w:spacing w:val="-6"/>
        </w:rPr>
        <w:t xml:space="preserve">Finally,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let go of </w:t>
      </w:r>
      <w:r>
        <w:rPr>
          <w:color w:val="000008"/>
          <w:spacing w:val="-4"/>
        </w:rPr>
        <w:t xml:space="preserve">being alone--I </w:t>
      </w:r>
      <w:r>
        <w:rPr>
          <w:color w:val="000008"/>
          <w:spacing w:val="-5"/>
        </w:rPr>
        <w:t xml:space="preserve">remarried.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eventually </w:t>
      </w:r>
      <w:r>
        <w:rPr>
          <w:color w:val="000008"/>
          <w:spacing w:val="-5"/>
        </w:rPr>
        <w:t xml:space="preserve">moved </w:t>
      </w:r>
      <w:r>
        <w:rPr>
          <w:color w:val="000008"/>
        </w:rPr>
        <w:t xml:space="preserve">to a </w:t>
      </w:r>
      <w:r>
        <w:rPr>
          <w:color w:val="000008"/>
          <w:spacing w:val="-4"/>
        </w:rPr>
        <w:t xml:space="preserve">new </w:t>
      </w:r>
      <w:r>
        <w:rPr>
          <w:color w:val="000008"/>
          <w:spacing w:val="-3"/>
        </w:rPr>
        <w:t xml:space="preserve">city </w:t>
      </w:r>
      <w:r>
        <w:rPr>
          <w:color w:val="000008"/>
          <w:spacing w:val="-4"/>
        </w:rPr>
        <w:t xml:space="preserve">with my new </w:t>
      </w:r>
      <w:r>
        <w:rPr>
          <w:color w:val="000008"/>
          <w:spacing w:val="-5"/>
        </w:rPr>
        <w:t xml:space="preserve">husband, </w:t>
      </w:r>
      <w:r>
        <w:rPr>
          <w:color w:val="000008"/>
          <w:spacing w:val="-4"/>
        </w:rPr>
        <w:t xml:space="preserve">and after that </w:t>
      </w:r>
      <w:r>
        <w:rPr>
          <w:color w:val="000008"/>
          <w:spacing w:val="-5"/>
        </w:rPr>
        <w:t xml:space="preserve">move </w:t>
      </w:r>
      <w:r>
        <w:rPr>
          <w:color w:val="000008"/>
        </w:rPr>
        <w:t xml:space="preserve">I </w:t>
      </w:r>
      <w:r>
        <w:rPr>
          <w:color w:val="000008"/>
          <w:spacing w:val="-5"/>
        </w:rPr>
        <w:t xml:space="preserve">promised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stop </w:t>
      </w:r>
      <w:r>
        <w:rPr>
          <w:color w:val="000008"/>
          <w:spacing w:val="-4"/>
        </w:rPr>
        <w:t xml:space="preserve">collecting </w:t>
      </w:r>
      <w:r>
        <w:rPr>
          <w:color w:val="000008"/>
          <w:spacing w:val="-5"/>
        </w:rPr>
        <w:t xml:space="preserve">meaningless </w:t>
      </w:r>
      <w:r>
        <w:rPr>
          <w:color w:val="000008"/>
          <w:spacing w:val="-4"/>
        </w:rPr>
        <w:t>thing.</w:t>
      </w:r>
    </w:p>
    <w:p>
      <w:pPr>
        <w:pStyle w:val="BodyText"/>
        <w:spacing w:before="2" w:line="245" w:lineRule="exact"/>
        <w:ind w:left="472"/>
        <w:jc w:val="both"/>
      </w:pPr>
      <w:r>
        <w:rPr>
          <w:color w:val="000008"/>
          <w:spacing w:val="-4"/>
        </w:rPr>
        <w:t xml:space="preserve">But </w:t>
      </w:r>
      <w:r>
        <w:rPr>
          <w:color w:val="000008"/>
          <w:spacing w:val="-8"/>
        </w:rPr>
        <w:t xml:space="preserve">12 </w:t>
      </w:r>
      <w:r>
        <w:rPr>
          <w:color w:val="000008"/>
          <w:spacing w:val="-4"/>
        </w:rPr>
        <w:t xml:space="preserve">years </w:t>
      </w:r>
      <w:r>
        <w:rPr>
          <w:color w:val="000008"/>
          <w:spacing w:val="-5"/>
        </w:rPr>
        <w:t xml:space="preserve">later, </w:t>
      </w:r>
      <w:r>
        <w:rPr>
          <w:color w:val="000008"/>
        </w:rPr>
        <w:t xml:space="preserve">I </w:t>
      </w:r>
      <w:r>
        <w:rPr>
          <w:color w:val="000008"/>
          <w:spacing w:val="-3"/>
        </w:rPr>
        <w:t xml:space="preserve">am still </w:t>
      </w:r>
      <w:r>
        <w:rPr>
          <w:color w:val="000008"/>
          <w:spacing w:val="-4"/>
        </w:rPr>
        <w:t xml:space="preserve">learning about letting go. </w:t>
      </w:r>
      <w:r>
        <w:rPr>
          <w:color w:val="000008"/>
          <w:spacing w:val="-8"/>
        </w:rPr>
        <w:t xml:space="preserve">Yesterday, </w:t>
      </w:r>
      <w:r>
        <w:rPr>
          <w:color w:val="000008"/>
        </w:rPr>
        <w:t xml:space="preserve">I </w:t>
      </w:r>
      <w:r>
        <w:rPr>
          <w:color w:val="000008"/>
          <w:spacing w:val="-4"/>
        </w:rPr>
        <w:t xml:space="preserve">found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box </w:t>
      </w:r>
      <w:r>
        <w:rPr>
          <w:color w:val="000008"/>
          <w:spacing w:val="-3"/>
        </w:rPr>
        <w:t xml:space="preserve">filled </w:t>
      </w:r>
      <w:r>
        <w:rPr>
          <w:color w:val="000008"/>
          <w:spacing w:val="-4"/>
        </w:rPr>
        <w:t xml:space="preserve">with </w:t>
      </w:r>
      <w:r>
        <w:rPr>
          <w:color w:val="000008"/>
          <w:spacing w:val="-3"/>
        </w:rPr>
        <w:t xml:space="preserve">old </w:t>
      </w:r>
      <w:r>
        <w:rPr>
          <w:color w:val="000008"/>
          <w:spacing w:val="-5"/>
        </w:rPr>
        <w:t>keepsakes</w:t>
      </w:r>
    </w:p>
    <w:p>
      <w:pPr>
        <w:pStyle w:val="BodyText"/>
        <w:spacing w:before="1" w:line="232" w:lineRule="auto"/>
        <w:ind w:right="190"/>
        <w:jc w:val="both"/>
      </w:pPr>
      <w:r>
        <w:rPr>
          <w:rFonts w:ascii="Microsoft JhengHei UI" w:eastAsia="Microsoft JhengHei UI" w:hAnsi="Microsoft JhengHei UI" w:hint="eastAsia"/>
          <w:color w:val="000008"/>
          <w:spacing w:val="-8"/>
        </w:rPr>
        <w:t>（</w:t>
      </w:r>
      <w:r>
        <w:rPr>
          <w:rFonts w:ascii="Microsoft JhengHei UI" w:eastAsia="Microsoft JhengHei UI" w:hAnsi="Microsoft JhengHei UI" w:hint="eastAsia"/>
          <w:color w:val="000008"/>
        </w:rPr>
        <w:t xml:space="preserve"> 纪 念 品 </w:t>
      </w:r>
      <w:r>
        <w:rPr>
          <w:rFonts w:ascii="Microsoft JhengHei UI" w:eastAsia="Microsoft JhengHei UI" w:hAnsi="Microsoft JhengHei UI" w:hint="eastAsia"/>
          <w:color w:val="000008"/>
          <w:spacing w:val="-5"/>
        </w:rPr>
        <w:t>）</w:t>
      </w:r>
      <w:r>
        <w:rPr>
          <w:color w:val="000008"/>
          <w:spacing w:val="-5"/>
        </w:rPr>
        <w:t xml:space="preserve">. Nothing </w:t>
      </w:r>
      <w:r>
        <w:rPr>
          <w:color w:val="000008"/>
        </w:rPr>
        <w:t xml:space="preserve">in </w:t>
      </w:r>
      <w:r>
        <w:rPr>
          <w:color w:val="000008"/>
          <w:spacing w:val="-4"/>
        </w:rPr>
        <w:t xml:space="preserve">that box </w:t>
      </w:r>
      <w:r>
        <w:rPr>
          <w:color w:val="000008"/>
          <w:spacing w:val="-5"/>
        </w:rPr>
        <w:t xml:space="preserve">may mean much </w:t>
      </w:r>
      <w:r>
        <w:rPr>
          <w:color w:val="000008"/>
        </w:rPr>
        <w:t xml:space="preserve">to </w:t>
      </w:r>
      <w:r>
        <w:rPr>
          <w:color w:val="000008"/>
          <w:spacing w:val="-5"/>
        </w:rPr>
        <w:t xml:space="preserve">everyone, except me, because </w:t>
      </w:r>
      <w:r>
        <w:rPr>
          <w:color w:val="000008"/>
          <w:spacing w:val="-3"/>
        </w:rPr>
        <w:t xml:space="preserve">of the </w:t>
      </w:r>
      <w:r>
        <w:rPr>
          <w:color w:val="000008"/>
          <w:spacing w:val="-5"/>
        </w:rPr>
        <w:t xml:space="preserve">memories </w:t>
      </w:r>
      <w:r>
        <w:rPr>
          <w:color w:val="000008"/>
          <w:spacing w:val="-4"/>
        </w:rPr>
        <w:t xml:space="preserve">they </w:t>
      </w:r>
      <w:r>
        <w:rPr>
          <w:color w:val="000008"/>
          <w:spacing w:val="-7"/>
        </w:rPr>
        <w:t xml:space="preserve">carry. </w:t>
      </w:r>
      <w:r>
        <w:rPr>
          <w:color w:val="000008"/>
          <w:spacing w:val="-14"/>
        </w:rPr>
        <w:t xml:space="preserve">We </w:t>
      </w:r>
      <w:r>
        <w:rPr>
          <w:color w:val="000008"/>
          <w:spacing w:val="-4"/>
        </w:rPr>
        <w:t xml:space="preserve">finally decided </w:t>
      </w:r>
      <w:r>
        <w:rPr>
          <w:color w:val="000008"/>
        </w:rPr>
        <w:t xml:space="preserve">to </w:t>
      </w:r>
      <w:r>
        <w:rPr>
          <w:color w:val="000008"/>
          <w:spacing w:val="-4"/>
        </w:rPr>
        <w:t xml:space="preserve">keep </w:t>
      </w:r>
      <w:r>
        <w:rPr>
          <w:color w:val="000008"/>
          <w:spacing w:val="-5"/>
        </w:rPr>
        <w:t xml:space="preserve">them, </w:t>
      </w:r>
      <w:r>
        <w:rPr>
          <w:color w:val="000008"/>
          <w:spacing w:val="-4"/>
        </w:rPr>
        <w:t xml:space="preserve">hold them close and never </w:t>
      </w:r>
      <w:r>
        <w:rPr>
          <w:color w:val="000008"/>
          <w:spacing w:val="-3"/>
        </w:rPr>
        <w:t xml:space="preserve">let </w:t>
      </w:r>
      <w:r>
        <w:rPr>
          <w:color w:val="000008"/>
          <w:spacing w:val="-4"/>
        </w:rPr>
        <w:t xml:space="preserve">them go. </w:t>
      </w:r>
      <w:r>
        <w:rPr>
          <w:color w:val="000008"/>
          <w:spacing w:val="-14"/>
        </w:rPr>
        <w:t xml:space="preserve">We </w:t>
      </w:r>
      <w:r>
        <w:rPr>
          <w:color w:val="000008"/>
          <w:spacing w:val="-3"/>
        </w:rPr>
        <w:t xml:space="preserve">all </w:t>
      </w:r>
      <w:r>
        <w:rPr>
          <w:color w:val="000008"/>
          <w:spacing w:val="-5"/>
        </w:rPr>
        <w:t xml:space="preserve">move someday </w:t>
      </w:r>
      <w:r>
        <w:rPr>
          <w:color w:val="000008"/>
          <w:spacing w:val="-4"/>
        </w:rPr>
        <w:t xml:space="preserve">from </w:t>
      </w:r>
      <w:r>
        <w:rPr>
          <w:color w:val="000008"/>
          <w:spacing w:val="-3"/>
        </w:rPr>
        <w:t xml:space="preserve">this </w:t>
      </w:r>
      <w:r>
        <w:rPr>
          <w:color w:val="000008"/>
          <w:spacing w:val="-4"/>
        </w:rPr>
        <w:t xml:space="preserve">world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the </w:t>
      </w:r>
      <w:r>
        <w:rPr>
          <w:color w:val="000008"/>
          <w:spacing w:val="-4"/>
        </w:rPr>
        <w:t xml:space="preserve">next, but we </w:t>
      </w:r>
      <w:r>
        <w:rPr>
          <w:color w:val="000008"/>
          <w:spacing w:val="-6"/>
        </w:rPr>
        <w:t xml:space="preserve">won’t </w:t>
      </w:r>
      <w:r>
        <w:rPr>
          <w:color w:val="000008"/>
          <w:spacing w:val="-4"/>
        </w:rPr>
        <w:t xml:space="preserve">need </w:t>
      </w:r>
      <w:r>
        <w:rPr>
          <w:color w:val="000008"/>
        </w:rPr>
        <w:t xml:space="preserve">a </w:t>
      </w:r>
      <w:r>
        <w:rPr>
          <w:color w:val="000008"/>
          <w:spacing w:val="-4"/>
        </w:rPr>
        <w:t xml:space="preserve">truck </w:t>
      </w:r>
      <w:r>
        <w:rPr>
          <w:color w:val="000008"/>
        </w:rPr>
        <w:t xml:space="preserve">to </w:t>
      </w:r>
      <w:r>
        <w:rPr>
          <w:color w:val="000008"/>
          <w:spacing w:val="-3"/>
        </w:rPr>
        <w:t xml:space="preserve">do </w:t>
      </w:r>
      <w:r>
        <w:rPr>
          <w:color w:val="000008"/>
          <w:spacing w:val="-5"/>
        </w:rPr>
        <w:t>it</w:t>
      </w:r>
      <w:r>
        <w:rPr>
          <w:rFonts w:ascii="Microsoft JhengHei UI" w:eastAsia="Microsoft JhengHei UI" w:hAnsi="Microsoft JhengHei UI" w:hint="eastAsia"/>
          <w:color w:val="000008"/>
          <w:spacing w:val="-5"/>
        </w:rPr>
        <w:t>．</w:t>
      </w:r>
      <w:r>
        <w:rPr>
          <w:color w:val="000008"/>
          <w:spacing w:val="-5"/>
        </w:rPr>
        <w:t xml:space="preserve">We’ll </w:t>
      </w:r>
      <w:r>
        <w:rPr>
          <w:color w:val="000008"/>
          <w:spacing w:val="-4"/>
        </w:rPr>
        <w:t xml:space="preserve">take nothing with </w:t>
      </w:r>
      <w:r>
        <w:rPr>
          <w:color w:val="000008"/>
          <w:spacing w:val="-3"/>
        </w:rPr>
        <w:t xml:space="preserve">us </w:t>
      </w:r>
      <w:r>
        <w:rPr>
          <w:color w:val="000008"/>
          <w:spacing w:val="-4"/>
        </w:rPr>
        <w:t xml:space="preserve">and leave behind </w:t>
      </w:r>
      <w:r>
        <w:rPr>
          <w:color w:val="000008"/>
        </w:rPr>
        <w:t xml:space="preserve">a </w:t>
      </w:r>
      <w:r>
        <w:rPr>
          <w:color w:val="000008"/>
          <w:spacing w:val="-5"/>
        </w:rPr>
        <w:t xml:space="preserve">memory </w:t>
      </w:r>
      <w:r>
        <w:rPr>
          <w:color w:val="000008"/>
          <w:spacing w:val="-3"/>
        </w:rPr>
        <w:t xml:space="preserve">of the life </w:t>
      </w:r>
      <w:r>
        <w:rPr>
          <w:color w:val="000008"/>
          <w:spacing w:val="-4"/>
        </w:rPr>
        <w:t>we lived,</w:t>
      </w:r>
    </w:p>
    <w:p>
      <w:pPr>
        <w:spacing w:after="0" w:line="232" w:lineRule="auto"/>
        <w:jc w:val="both"/>
        <w:sectPr>
          <w:pgSz w:w="11900" w:h="16820"/>
          <w:pgMar w:top="1380" w:right="1180" w:bottom="1160" w:left="1260" w:header="0" w:footer="976" w:gutter="0"/>
          <w:cols w:space="708"/>
        </w:sectPr>
      </w:pPr>
    </w:p>
    <w:p>
      <w:pPr>
        <w:pStyle w:val="BodyText"/>
        <w:spacing w:before="64"/>
        <w:ind w:left="577"/>
      </w:pPr>
      <w:r>
        <w:rPr>
          <w:color w:val="000008"/>
        </w:rPr>
        <w:t>But if we’re lucky, someone will keep it and hold it close and never let it go.</w:t>
      </w:r>
    </w:p>
    <w:p>
      <w:pPr>
        <w:pStyle w:val="BodyText"/>
        <w:spacing w:before="3"/>
        <w:ind w:left="0"/>
        <w:rPr>
          <w:sz w:val="32"/>
        </w:rPr>
      </w:pPr>
    </w:p>
    <w:p>
      <w:pPr>
        <w:pStyle w:val="ListParagraph"/>
        <w:numPr>
          <w:ilvl w:val="0"/>
          <w:numId w:val="5"/>
        </w:numPr>
        <w:tabs>
          <w:tab w:val="left" w:pos="438"/>
          <w:tab w:val="left" w:pos="4081"/>
        </w:tabs>
        <w:spacing w:before="0" w:after="0" w:line="240" w:lineRule="auto"/>
        <w:ind w:left="438" w:right="0" w:hanging="281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After her </w:t>
      </w:r>
      <w:r>
        <w:rPr>
          <w:color w:val="000008"/>
          <w:spacing w:val="-3"/>
          <w:sz w:val="22"/>
        </w:rPr>
        <w:t xml:space="preserve">first </w:t>
      </w:r>
      <w:r>
        <w:rPr>
          <w:color w:val="000008"/>
          <w:spacing w:val="-5"/>
          <w:sz w:val="22"/>
        </w:rPr>
        <w:t xml:space="preserve">husband </w:t>
      </w:r>
      <w:r>
        <w:rPr>
          <w:color w:val="000008"/>
          <w:spacing w:val="-4"/>
          <w:sz w:val="22"/>
        </w:rPr>
        <w:t xml:space="preserve">died,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author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z w:val="22"/>
          <w:u w:val="single" w:color="000007"/>
        </w:rPr>
        <w:t xml:space="preserve"> </w:t>
      </w:r>
      <w:r>
        <w:rPr>
          <w:color w:val="000008"/>
          <w:sz w:val="22"/>
          <w:u w:val="single" w:color="000007"/>
        </w:rPr>
        <w:tab/>
      </w:r>
    </w:p>
    <w:p>
      <w:pPr>
        <w:pStyle w:val="ListParagraph"/>
        <w:numPr>
          <w:ilvl w:val="1"/>
          <w:numId w:val="5"/>
        </w:numPr>
        <w:tabs>
          <w:tab w:val="left" w:pos="728"/>
        </w:tabs>
        <w:spacing w:before="59" w:after="0" w:line="240" w:lineRule="auto"/>
        <w:ind w:left="728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found her </w:t>
      </w:r>
      <w:r>
        <w:rPr>
          <w:color w:val="000008"/>
          <w:spacing w:val="-3"/>
          <w:sz w:val="22"/>
        </w:rPr>
        <w:t xml:space="preserve">life </w:t>
      </w:r>
      <w:r>
        <w:rPr>
          <w:color w:val="000008"/>
          <w:spacing w:val="-5"/>
          <w:sz w:val="22"/>
        </w:rPr>
        <w:t xml:space="preserve">was </w:t>
      </w:r>
      <w:r>
        <w:rPr>
          <w:color w:val="000008"/>
          <w:spacing w:val="-3"/>
          <w:sz w:val="22"/>
        </w:rPr>
        <w:t xml:space="preserve">full of </w:t>
      </w:r>
      <w:r>
        <w:rPr>
          <w:color w:val="000008"/>
          <w:spacing w:val="-4"/>
          <w:sz w:val="22"/>
        </w:rPr>
        <w:t>anger and</w:t>
      </w:r>
      <w:r>
        <w:rPr>
          <w:color w:val="000008"/>
          <w:spacing w:val="-29"/>
          <w:sz w:val="22"/>
        </w:rPr>
        <w:t xml:space="preserve"> </w:t>
      </w:r>
      <w:r>
        <w:rPr>
          <w:color w:val="000008"/>
          <w:spacing w:val="-4"/>
          <w:sz w:val="22"/>
        </w:rPr>
        <w:t>hatred.</w:t>
      </w:r>
    </w:p>
    <w:p>
      <w:pPr>
        <w:pStyle w:val="ListParagraph"/>
        <w:numPr>
          <w:ilvl w:val="1"/>
          <w:numId w:val="5"/>
        </w:numPr>
        <w:tabs>
          <w:tab w:val="left" w:pos="717"/>
        </w:tabs>
        <w:spacing w:before="59" w:after="0" w:line="240" w:lineRule="auto"/>
        <w:ind w:left="717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began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get used </w:t>
      </w:r>
      <w:r>
        <w:rPr>
          <w:color w:val="000008"/>
          <w:sz w:val="22"/>
        </w:rPr>
        <w:t>to</w:t>
      </w:r>
      <w:r>
        <w:rPr>
          <w:color w:val="000008"/>
          <w:spacing w:val="-38"/>
          <w:sz w:val="22"/>
        </w:rPr>
        <w:t xml:space="preserve"> </w:t>
      </w:r>
      <w:r>
        <w:rPr>
          <w:color w:val="000008"/>
          <w:spacing w:val="-4"/>
          <w:sz w:val="22"/>
        </w:rPr>
        <w:t>losing things and people</w:t>
      </w:r>
    </w:p>
    <w:p>
      <w:pPr>
        <w:pStyle w:val="ListParagraph"/>
        <w:numPr>
          <w:ilvl w:val="1"/>
          <w:numId w:val="5"/>
        </w:numPr>
        <w:tabs>
          <w:tab w:val="left" w:pos="717"/>
        </w:tabs>
        <w:spacing w:before="59" w:after="0" w:line="240" w:lineRule="auto"/>
        <w:ind w:left="717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learned how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better deal with</w:t>
      </w:r>
      <w:r>
        <w:rPr>
          <w:color w:val="000008"/>
          <w:spacing w:val="-30"/>
          <w:sz w:val="22"/>
        </w:rPr>
        <w:t xml:space="preserve"> </w:t>
      </w:r>
      <w:r>
        <w:rPr>
          <w:color w:val="000008"/>
          <w:spacing w:val="-3"/>
          <w:sz w:val="22"/>
        </w:rPr>
        <w:t>life</w:t>
      </w:r>
    </w:p>
    <w:p>
      <w:pPr>
        <w:pStyle w:val="ListParagraph"/>
        <w:numPr>
          <w:ilvl w:val="1"/>
          <w:numId w:val="5"/>
        </w:numPr>
        <w:tabs>
          <w:tab w:val="left" w:pos="728"/>
        </w:tabs>
        <w:spacing w:before="59" w:after="0" w:line="240" w:lineRule="auto"/>
        <w:ind w:left="728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was often </w:t>
      </w:r>
      <w:r>
        <w:rPr>
          <w:color w:val="000008"/>
          <w:spacing w:val="-5"/>
          <w:sz w:val="22"/>
        </w:rPr>
        <w:t xml:space="preserve">worried </w:t>
      </w:r>
      <w:r>
        <w:rPr>
          <w:color w:val="000008"/>
          <w:spacing w:val="-4"/>
          <w:sz w:val="22"/>
        </w:rPr>
        <w:t xml:space="preserve">that nothing </w:t>
      </w:r>
      <w:r>
        <w:rPr>
          <w:color w:val="000008"/>
          <w:spacing w:val="-5"/>
          <w:sz w:val="22"/>
        </w:rPr>
        <w:t xml:space="preserve">was </w:t>
      </w:r>
      <w:r>
        <w:rPr>
          <w:color w:val="000008"/>
          <w:spacing w:val="-4"/>
          <w:sz w:val="22"/>
        </w:rPr>
        <w:t>under her</w:t>
      </w:r>
      <w:r>
        <w:rPr>
          <w:color w:val="000008"/>
          <w:spacing w:val="-25"/>
          <w:sz w:val="22"/>
        </w:rPr>
        <w:t xml:space="preserve"> </w:t>
      </w:r>
      <w:r>
        <w:rPr>
          <w:color w:val="000008"/>
          <w:spacing w:val="-4"/>
          <w:sz w:val="22"/>
        </w:rPr>
        <w:t>control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Which </w:t>
      </w:r>
      <w:r>
        <w:rPr>
          <w:color w:val="000008"/>
          <w:spacing w:val="-3"/>
          <w:sz w:val="22"/>
        </w:rPr>
        <w:t xml:space="preserve">of the </w:t>
      </w:r>
      <w:r>
        <w:rPr>
          <w:color w:val="000008"/>
          <w:spacing w:val="-4"/>
          <w:sz w:val="22"/>
        </w:rPr>
        <w:t xml:space="preserve">following </w:t>
      </w:r>
      <w:r>
        <w:rPr>
          <w:color w:val="000008"/>
          <w:sz w:val="22"/>
        </w:rPr>
        <w:t xml:space="preserve">is </w:t>
      </w:r>
      <w:r>
        <w:rPr>
          <w:b/>
          <w:color w:val="000008"/>
          <w:spacing w:val="-4"/>
          <w:sz w:val="22"/>
        </w:rPr>
        <w:t xml:space="preserve">not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>writer’s</w:t>
      </w:r>
      <w:r>
        <w:rPr>
          <w:color w:val="000008"/>
          <w:spacing w:val="-35"/>
          <w:sz w:val="22"/>
        </w:rPr>
        <w:t xml:space="preserve"> </w:t>
      </w:r>
      <w:r>
        <w:rPr>
          <w:color w:val="000008"/>
          <w:spacing w:val="-4"/>
          <w:sz w:val="22"/>
        </w:rPr>
        <w:t>advice?</w:t>
      </w:r>
    </w:p>
    <w:p>
      <w:pPr>
        <w:pStyle w:val="ListParagraph"/>
        <w:numPr>
          <w:ilvl w:val="1"/>
          <w:numId w:val="5"/>
        </w:numPr>
        <w:tabs>
          <w:tab w:val="left" w:pos="833"/>
        </w:tabs>
        <w:spacing w:before="59" w:after="0" w:line="240" w:lineRule="auto"/>
        <w:ind w:left="833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>Find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3"/>
          <w:sz w:val="22"/>
        </w:rPr>
        <w:t>the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time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4"/>
          <w:sz w:val="22"/>
        </w:rPr>
        <w:t>show</w:t>
      </w:r>
      <w:r>
        <w:rPr>
          <w:color w:val="000008"/>
          <w:spacing w:val="-10"/>
          <w:sz w:val="22"/>
        </w:rPr>
        <w:t xml:space="preserve"> </w:t>
      </w:r>
      <w:r>
        <w:rPr>
          <w:color w:val="000008"/>
          <w:spacing w:val="-4"/>
          <w:sz w:val="22"/>
        </w:rPr>
        <w:t>love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5"/>
          <w:sz w:val="22"/>
        </w:rPr>
        <w:t>whom</w:t>
      </w:r>
      <w:r>
        <w:rPr>
          <w:color w:val="000008"/>
          <w:spacing w:val="-10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care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about.</w:t>
      </w:r>
    </w:p>
    <w:p>
      <w:pPr>
        <w:pStyle w:val="ListParagraph"/>
        <w:numPr>
          <w:ilvl w:val="1"/>
          <w:numId w:val="5"/>
        </w:numPr>
        <w:tabs>
          <w:tab w:val="left" w:pos="822"/>
        </w:tabs>
        <w:spacing w:before="60" w:after="0" w:line="240" w:lineRule="auto"/>
        <w:ind w:left="822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Be careful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choose </w:t>
      </w:r>
      <w:r>
        <w:rPr>
          <w:color w:val="000008"/>
          <w:spacing w:val="-5"/>
          <w:sz w:val="22"/>
        </w:rPr>
        <w:t xml:space="preserve">who </w:t>
      </w:r>
      <w:r>
        <w:rPr>
          <w:color w:val="000008"/>
          <w:spacing w:val="-4"/>
          <w:sz w:val="22"/>
        </w:rPr>
        <w:t>you spend time</w:t>
      </w:r>
      <w:r>
        <w:rPr>
          <w:color w:val="000008"/>
          <w:spacing w:val="-34"/>
          <w:sz w:val="22"/>
        </w:rPr>
        <w:t xml:space="preserve"> </w:t>
      </w:r>
      <w:r>
        <w:rPr>
          <w:color w:val="000008"/>
          <w:spacing w:val="-4"/>
          <w:sz w:val="22"/>
        </w:rPr>
        <w:t>with.</w:t>
      </w:r>
    </w:p>
    <w:p>
      <w:pPr>
        <w:pStyle w:val="ListParagraph"/>
        <w:numPr>
          <w:ilvl w:val="1"/>
          <w:numId w:val="5"/>
        </w:numPr>
        <w:tabs>
          <w:tab w:val="left" w:pos="822"/>
        </w:tabs>
        <w:spacing w:before="59" w:after="0" w:line="240" w:lineRule="auto"/>
        <w:ind w:left="822" w:right="0" w:hanging="245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No matter how </w:t>
      </w:r>
      <w:r>
        <w:rPr>
          <w:color w:val="000008"/>
          <w:spacing w:val="-5"/>
          <w:sz w:val="22"/>
        </w:rPr>
        <w:t xml:space="preserve">much </w:t>
      </w:r>
      <w:r>
        <w:rPr>
          <w:color w:val="000008"/>
          <w:spacing w:val="-4"/>
          <w:sz w:val="22"/>
        </w:rPr>
        <w:t xml:space="preserve">you love </w:t>
      </w:r>
      <w:r>
        <w:rPr>
          <w:color w:val="000008"/>
          <w:spacing w:val="-5"/>
          <w:sz w:val="22"/>
        </w:rPr>
        <w:t xml:space="preserve">someone, </w:t>
      </w:r>
      <w:r>
        <w:rPr>
          <w:color w:val="000008"/>
          <w:spacing w:val="-4"/>
          <w:sz w:val="22"/>
        </w:rPr>
        <w:t xml:space="preserve">you should </w:t>
      </w:r>
      <w:r>
        <w:rPr>
          <w:color w:val="000008"/>
          <w:spacing w:val="-3"/>
          <w:sz w:val="22"/>
        </w:rPr>
        <w:t xml:space="preserve">still </w:t>
      </w:r>
      <w:r>
        <w:rPr>
          <w:color w:val="000008"/>
          <w:spacing w:val="-4"/>
          <w:sz w:val="22"/>
        </w:rPr>
        <w:t>have your</w:t>
      </w:r>
      <w:r>
        <w:rPr>
          <w:color w:val="000008"/>
          <w:spacing w:val="-41"/>
          <w:sz w:val="22"/>
        </w:rPr>
        <w:t xml:space="preserve"> </w:t>
      </w:r>
      <w:r>
        <w:rPr>
          <w:color w:val="000008"/>
          <w:spacing w:val="-5"/>
          <w:sz w:val="22"/>
        </w:rPr>
        <w:t xml:space="preserve">own </w:t>
      </w:r>
      <w:r>
        <w:rPr>
          <w:color w:val="000008"/>
          <w:spacing w:val="-8"/>
          <w:sz w:val="22"/>
        </w:rPr>
        <w:t>way.</w:t>
      </w:r>
    </w:p>
    <w:p>
      <w:pPr>
        <w:pStyle w:val="ListParagraph"/>
        <w:numPr>
          <w:ilvl w:val="1"/>
          <w:numId w:val="5"/>
        </w:numPr>
        <w:tabs>
          <w:tab w:val="left" w:pos="833"/>
        </w:tabs>
        <w:spacing w:before="59" w:after="0" w:line="240" w:lineRule="auto"/>
        <w:ind w:left="833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>Life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is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more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about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how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4"/>
          <w:sz w:val="22"/>
        </w:rPr>
        <w:t>you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deal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with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it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4"/>
          <w:sz w:val="22"/>
        </w:rPr>
        <w:t>than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about</w:t>
      </w:r>
      <w:r>
        <w:rPr>
          <w:color w:val="000008"/>
          <w:spacing w:val="-6"/>
          <w:sz w:val="22"/>
        </w:rPr>
        <w:t xml:space="preserve"> </w:t>
      </w:r>
      <w:r>
        <w:rPr>
          <w:color w:val="000008"/>
          <w:spacing w:val="-5"/>
          <w:sz w:val="22"/>
        </w:rPr>
        <w:t>what happens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you.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What </w:t>
      </w:r>
      <w:r>
        <w:rPr>
          <w:color w:val="000008"/>
          <w:spacing w:val="-4"/>
          <w:sz w:val="22"/>
        </w:rPr>
        <w:t xml:space="preserve">can we learn from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story </w:t>
      </w:r>
      <w:r>
        <w:rPr>
          <w:color w:val="000008"/>
          <w:spacing w:val="-3"/>
          <w:sz w:val="22"/>
        </w:rPr>
        <w:t>of the</w:t>
      </w:r>
      <w:r>
        <w:rPr>
          <w:color w:val="000008"/>
          <w:spacing w:val="-21"/>
          <w:sz w:val="22"/>
        </w:rPr>
        <w:t xml:space="preserve"> </w:t>
      </w:r>
      <w:r>
        <w:rPr>
          <w:color w:val="000008"/>
          <w:spacing w:val="-4"/>
          <w:sz w:val="22"/>
        </w:rPr>
        <w:t>box?</w:t>
      </w:r>
    </w:p>
    <w:p>
      <w:pPr>
        <w:pStyle w:val="ListParagraph"/>
        <w:numPr>
          <w:ilvl w:val="1"/>
          <w:numId w:val="5"/>
        </w:numPr>
        <w:tabs>
          <w:tab w:val="left" w:pos="833"/>
        </w:tabs>
        <w:spacing w:before="59" w:after="0" w:line="240" w:lineRule="auto"/>
        <w:ind w:left="833" w:right="0" w:hanging="256"/>
        <w:jc w:val="left"/>
        <w:rPr>
          <w:sz w:val="22"/>
        </w:rPr>
      </w:pPr>
      <w:r>
        <w:rPr>
          <w:color w:val="000008"/>
          <w:sz w:val="22"/>
        </w:rPr>
        <w:t xml:space="preserve">It is </w:t>
      </w:r>
      <w:r>
        <w:rPr>
          <w:color w:val="000008"/>
          <w:spacing w:val="-4"/>
          <w:sz w:val="22"/>
        </w:rPr>
        <w:t xml:space="preserve">really hard </w:t>
      </w:r>
      <w:r>
        <w:rPr>
          <w:color w:val="000008"/>
          <w:sz w:val="22"/>
        </w:rPr>
        <w:t>to</w:t>
      </w:r>
      <w:r>
        <w:rPr>
          <w:color w:val="000008"/>
          <w:spacing w:val="-39"/>
          <w:sz w:val="22"/>
        </w:rPr>
        <w:t xml:space="preserve"> </w:t>
      </w:r>
      <w:r>
        <w:rPr>
          <w:color w:val="000008"/>
          <w:spacing w:val="-4"/>
          <w:sz w:val="22"/>
        </w:rPr>
        <w:t xml:space="preserve">keep </w:t>
      </w:r>
      <w:r>
        <w:rPr>
          <w:color w:val="000008"/>
          <w:spacing w:val="-3"/>
          <w:sz w:val="22"/>
        </w:rPr>
        <w:t xml:space="preserve">life </w:t>
      </w:r>
      <w:r>
        <w:rPr>
          <w:color w:val="000008"/>
          <w:spacing w:val="-4"/>
          <w:sz w:val="22"/>
        </w:rPr>
        <w:t>simple.</w:t>
      </w:r>
    </w:p>
    <w:p>
      <w:pPr>
        <w:pStyle w:val="ListParagraph"/>
        <w:numPr>
          <w:ilvl w:val="1"/>
          <w:numId w:val="5"/>
        </w:numPr>
        <w:tabs>
          <w:tab w:val="left" w:pos="822"/>
        </w:tabs>
        <w:spacing w:before="59" w:after="0" w:line="240" w:lineRule="auto"/>
        <w:ind w:left="822" w:right="0" w:hanging="245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Memories </w:t>
      </w:r>
      <w:r>
        <w:rPr>
          <w:color w:val="000008"/>
          <w:spacing w:val="-3"/>
          <w:sz w:val="22"/>
        </w:rPr>
        <w:t xml:space="preserve">of </w:t>
      </w:r>
      <w:r>
        <w:rPr>
          <w:color w:val="000008"/>
          <w:spacing w:val="-4"/>
          <w:sz w:val="22"/>
        </w:rPr>
        <w:t xml:space="preserve">our </w:t>
      </w:r>
      <w:r>
        <w:rPr>
          <w:color w:val="000008"/>
          <w:spacing w:val="-3"/>
          <w:sz w:val="22"/>
        </w:rPr>
        <w:t xml:space="preserve">life are </w:t>
      </w:r>
      <w:r>
        <w:rPr>
          <w:color w:val="000008"/>
          <w:spacing w:val="-4"/>
          <w:sz w:val="22"/>
        </w:rPr>
        <w:t>treasures that we should</w:t>
      </w:r>
      <w:r>
        <w:rPr>
          <w:color w:val="000008"/>
          <w:spacing w:val="-33"/>
          <w:sz w:val="22"/>
        </w:rPr>
        <w:t xml:space="preserve"> </w:t>
      </w:r>
      <w:r>
        <w:rPr>
          <w:color w:val="000008"/>
          <w:spacing w:val="-4"/>
          <w:sz w:val="22"/>
        </w:rPr>
        <w:t>keep.</w:t>
      </w:r>
    </w:p>
    <w:p>
      <w:pPr>
        <w:pStyle w:val="ListParagraph"/>
        <w:numPr>
          <w:ilvl w:val="1"/>
          <w:numId w:val="5"/>
        </w:numPr>
        <w:tabs>
          <w:tab w:val="left" w:pos="822"/>
        </w:tabs>
        <w:spacing w:before="59" w:after="0" w:line="240" w:lineRule="auto"/>
        <w:ind w:left="822" w:right="0" w:hanging="245"/>
        <w:jc w:val="left"/>
        <w:rPr>
          <w:sz w:val="22"/>
        </w:rPr>
      </w:pPr>
      <w:r>
        <w:rPr>
          <w:color w:val="000008"/>
          <w:sz w:val="22"/>
        </w:rPr>
        <w:t xml:space="preserve">It </w:t>
      </w:r>
      <w:r>
        <w:rPr>
          <w:color w:val="000008"/>
          <w:spacing w:val="-4"/>
          <w:sz w:val="22"/>
        </w:rPr>
        <w:t xml:space="preserve">represents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best things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4"/>
          <w:sz w:val="22"/>
        </w:rPr>
        <w:t>her</w:t>
      </w:r>
      <w:r>
        <w:rPr>
          <w:color w:val="000008"/>
          <w:spacing w:val="-34"/>
          <w:sz w:val="22"/>
        </w:rPr>
        <w:t xml:space="preserve"> </w:t>
      </w:r>
      <w:r>
        <w:rPr>
          <w:color w:val="000008"/>
          <w:spacing w:val="-3"/>
          <w:sz w:val="22"/>
        </w:rPr>
        <w:t>life</w:t>
      </w:r>
    </w:p>
    <w:p>
      <w:pPr>
        <w:pStyle w:val="ListParagraph"/>
        <w:numPr>
          <w:ilvl w:val="1"/>
          <w:numId w:val="5"/>
        </w:numPr>
        <w:tabs>
          <w:tab w:val="left" w:pos="833"/>
        </w:tabs>
        <w:spacing w:before="59" w:after="0" w:line="240" w:lineRule="auto"/>
        <w:ind w:left="833" w:right="0" w:hanging="256"/>
        <w:jc w:val="left"/>
        <w:rPr>
          <w:sz w:val="22"/>
        </w:rPr>
      </w:pPr>
      <w:r>
        <w:rPr>
          <w:color w:val="000008"/>
          <w:spacing w:val="-4"/>
          <w:sz w:val="22"/>
        </w:rPr>
        <w:t xml:space="preserve">She </w:t>
      </w:r>
      <w:r>
        <w:rPr>
          <w:color w:val="000008"/>
          <w:sz w:val="22"/>
        </w:rPr>
        <w:t xml:space="preserve">is </w:t>
      </w:r>
      <w:r>
        <w:rPr>
          <w:color w:val="000008"/>
          <w:spacing w:val="-3"/>
          <w:sz w:val="22"/>
        </w:rPr>
        <w:t xml:space="preserve">still </w:t>
      </w:r>
      <w:r>
        <w:rPr>
          <w:color w:val="000008"/>
          <w:spacing w:val="-4"/>
          <w:sz w:val="22"/>
        </w:rPr>
        <w:t xml:space="preserve">keeping </w:t>
      </w:r>
      <w:r>
        <w:rPr>
          <w:color w:val="000008"/>
          <w:spacing w:val="-5"/>
          <w:sz w:val="22"/>
        </w:rPr>
        <w:t>meanings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pacing w:val="-4"/>
          <w:sz w:val="22"/>
        </w:rPr>
        <w:t>things.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6"/>
          <w:sz w:val="22"/>
        </w:rPr>
        <w:t xml:space="preserve">Writing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article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>writer aims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z w:val="22"/>
        </w:rPr>
        <w:t>to</w:t>
      </w:r>
    </w:p>
    <w:p>
      <w:pPr>
        <w:pStyle w:val="ListParagraph"/>
        <w:numPr>
          <w:ilvl w:val="1"/>
          <w:numId w:val="5"/>
        </w:numPr>
        <w:tabs>
          <w:tab w:val="left" w:pos="829"/>
        </w:tabs>
        <w:spacing w:before="59" w:after="0" w:line="240" w:lineRule="auto"/>
        <w:ind w:left="829" w:right="0" w:hanging="252"/>
        <w:jc w:val="left"/>
        <w:rPr>
          <w:sz w:val="22"/>
        </w:rPr>
      </w:pPr>
      <w:r>
        <w:rPr>
          <w:color w:val="000008"/>
          <w:spacing w:val="-11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stress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5"/>
          <w:sz w:val="22"/>
        </w:rPr>
        <w:t xml:space="preserve">importance </w:t>
      </w:r>
      <w:r>
        <w:rPr>
          <w:color w:val="000008"/>
          <w:spacing w:val="-3"/>
          <w:sz w:val="22"/>
        </w:rPr>
        <w:t xml:space="preserve">of </w:t>
      </w:r>
      <w:r>
        <w:rPr>
          <w:color w:val="000008"/>
          <w:spacing w:val="-4"/>
          <w:sz w:val="22"/>
        </w:rPr>
        <w:t xml:space="preserve">letting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>past</w:t>
      </w:r>
      <w:r>
        <w:rPr>
          <w:color w:val="000008"/>
          <w:spacing w:val="-23"/>
          <w:sz w:val="22"/>
        </w:rPr>
        <w:t xml:space="preserve"> </w:t>
      </w:r>
      <w:r>
        <w:rPr>
          <w:color w:val="000008"/>
          <w:spacing w:val="-4"/>
          <w:sz w:val="22"/>
        </w:rPr>
        <w:t>go.</w:t>
      </w:r>
    </w:p>
    <w:p>
      <w:pPr>
        <w:pStyle w:val="ListParagraph"/>
        <w:numPr>
          <w:ilvl w:val="1"/>
          <w:numId w:val="5"/>
        </w:numPr>
        <w:tabs>
          <w:tab w:val="left" w:pos="818"/>
        </w:tabs>
        <w:spacing w:before="59" w:after="0" w:line="240" w:lineRule="auto"/>
        <w:ind w:left="818" w:right="0" w:hanging="241"/>
        <w:jc w:val="left"/>
        <w:rPr>
          <w:sz w:val="22"/>
        </w:rPr>
      </w:pPr>
      <w:r>
        <w:rPr>
          <w:color w:val="000008"/>
          <w:spacing w:val="-11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give advice </w:t>
      </w:r>
      <w:r>
        <w:rPr>
          <w:color w:val="000008"/>
          <w:spacing w:val="-3"/>
          <w:sz w:val="22"/>
        </w:rPr>
        <w:t xml:space="preserve">on </w:t>
      </w:r>
      <w:r>
        <w:rPr>
          <w:color w:val="000008"/>
          <w:spacing w:val="-4"/>
          <w:sz w:val="22"/>
        </w:rPr>
        <w:t xml:space="preserve">how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5"/>
          <w:sz w:val="22"/>
        </w:rPr>
        <w:t xml:space="preserve">make </w:t>
      </w:r>
      <w:r>
        <w:rPr>
          <w:color w:val="000008"/>
          <w:spacing w:val="-4"/>
          <w:sz w:val="22"/>
        </w:rPr>
        <w:t>choices before</w:t>
      </w:r>
      <w:r>
        <w:rPr>
          <w:color w:val="000008"/>
          <w:spacing w:val="-34"/>
          <w:sz w:val="22"/>
        </w:rPr>
        <w:t xml:space="preserve"> </w:t>
      </w:r>
      <w:r>
        <w:rPr>
          <w:color w:val="000008"/>
          <w:spacing w:val="-5"/>
          <w:sz w:val="22"/>
        </w:rPr>
        <w:t>moving.</w:t>
      </w:r>
    </w:p>
    <w:p>
      <w:pPr>
        <w:pStyle w:val="ListParagraph"/>
        <w:numPr>
          <w:ilvl w:val="1"/>
          <w:numId w:val="5"/>
        </w:numPr>
        <w:tabs>
          <w:tab w:val="left" w:pos="818"/>
        </w:tabs>
        <w:spacing w:before="59" w:after="0" w:line="240" w:lineRule="auto"/>
        <w:ind w:left="818" w:right="0" w:hanging="241"/>
        <w:jc w:val="left"/>
        <w:rPr>
          <w:sz w:val="22"/>
        </w:rPr>
      </w:pPr>
      <w:r>
        <w:rPr>
          <w:color w:val="000008"/>
          <w:spacing w:val="-11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explain how our </w:t>
      </w:r>
      <w:r>
        <w:rPr>
          <w:color w:val="000008"/>
          <w:spacing w:val="-5"/>
          <w:sz w:val="22"/>
        </w:rPr>
        <w:t xml:space="preserve">memories </w:t>
      </w:r>
      <w:r>
        <w:rPr>
          <w:color w:val="000008"/>
          <w:spacing w:val="-4"/>
          <w:sz w:val="22"/>
        </w:rPr>
        <w:t xml:space="preserve">can pass </w:t>
      </w:r>
      <w:r>
        <w:rPr>
          <w:color w:val="000008"/>
          <w:spacing w:val="-3"/>
          <w:sz w:val="22"/>
        </w:rPr>
        <w:t xml:space="preserve">on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4"/>
          <w:sz w:val="22"/>
        </w:rPr>
        <w:t>our</w:t>
      </w:r>
      <w:r>
        <w:rPr>
          <w:color w:val="000008"/>
          <w:spacing w:val="-36"/>
          <w:sz w:val="22"/>
        </w:rPr>
        <w:t xml:space="preserve"> </w:t>
      </w:r>
      <w:r>
        <w:rPr>
          <w:color w:val="000008"/>
          <w:spacing w:val="-4"/>
          <w:sz w:val="22"/>
        </w:rPr>
        <w:t>children.</w:t>
      </w:r>
    </w:p>
    <w:p>
      <w:pPr>
        <w:pStyle w:val="ListParagraph"/>
        <w:numPr>
          <w:ilvl w:val="1"/>
          <w:numId w:val="5"/>
        </w:numPr>
        <w:tabs>
          <w:tab w:val="left" w:pos="829"/>
        </w:tabs>
        <w:spacing w:before="59" w:after="0" w:line="240" w:lineRule="auto"/>
        <w:ind w:left="829" w:right="0" w:hanging="252"/>
        <w:jc w:val="left"/>
        <w:rPr>
          <w:sz w:val="22"/>
        </w:rPr>
      </w:pPr>
      <w:r>
        <w:rPr>
          <w:color w:val="000008"/>
          <w:spacing w:val="-11"/>
          <w:sz w:val="22"/>
        </w:rPr>
        <w:t xml:space="preserve">To </w:t>
      </w:r>
      <w:r>
        <w:rPr>
          <w:color w:val="000008"/>
          <w:spacing w:val="-4"/>
          <w:sz w:val="22"/>
        </w:rPr>
        <w:t xml:space="preserve">share how </w:t>
      </w:r>
      <w:r>
        <w:rPr>
          <w:color w:val="000008"/>
          <w:spacing w:val="-3"/>
          <w:sz w:val="22"/>
        </w:rPr>
        <w:t xml:space="preserve">she </w:t>
      </w:r>
      <w:r>
        <w:rPr>
          <w:color w:val="000008"/>
          <w:spacing w:val="-4"/>
          <w:sz w:val="22"/>
        </w:rPr>
        <w:t xml:space="preserve">learned </w:t>
      </w:r>
      <w:r>
        <w:rPr>
          <w:color w:val="000008"/>
          <w:sz w:val="22"/>
        </w:rPr>
        <w:t xml:space="preserve">to </w:t>
      </w:r>
      <w:r>
        <w:rPr>
          <w:color w:val="000008"/>
          <w:spacing w:val="-5"/>
          <w:sz w:val="22"/>
        </w:rPr>
        <w:t xml:space="preserve">make important </w:t>
      </w:r>
      <w:r>
        <w:rPr>
          <w:color w:val="000008"/>
          <w:spacing w:val="-4"/>
          <w:sz w:val="22"/>
        </w:rPr>
        <w:t xml:space="preserve">choices </w:t>
      </w:r>
      <w:r>
        <w:rPr>
          <w:color w:val="000008"/>
          <w:sz w:val="22"/>
        </w:rPr>
        <w:t>in</w:t>
      </w:r>
      <w:r>
        <w:rPr>
          <w:color w:val="000008"/>
          <w:spacing w:val="-37"/>
          <w:sz w:val="22"/>
        </w:rPr>
        <w:t xml:space="preserve"> </w:t>
      </w:r>
      <w:r>
        <w:rPr>
          <w:color w:val="000008"/>
          <w:spacing w:val="-3"/>
          <w:sz w:val="22"/>
        </w:rPr>
        <w:t>life.</w:t>
      </w:r>
    </w:p>
    <w:p>
      <w:pPr>
        <w:pStyle w:val="ListParagraph"/>
        <w:numPr>
          <w:ilvl w:val="0"/>
          <w:numId w:val="5"/>
        </w:numPr>
        <w:tabs>
          <w:tab w:val="left" w:pos="446"/>
        </w:tabs>
        <w:spacing w:before="59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Which </w:t>
      </w:r>
      <w:r>
        <w:rPr>
          <w:color w:val="000008"/>
          <w:spacing w:val="-4"/>
          <w:sz w:val="22"/>
        </w:rPr>
        <w:t xml:space="preserve">can </w:t>
      </w:r>
      <w:r>
        <w:rPr>
          <w:color w:val="000008"/>
          <w:spacing w:val="-3"/>
          <w:sz w:val="22"/>
        </w:rPr>
        <w:t xml:space="preserve">be the </w:t>
      </w:r>
      <w:r>
        <w:rPr>
          <w:color w:val="000008"/>
          <w:spacing w:val="-4"/>
          <w:sz w:val="22"/>
        </w:rPr>
        <w:t xml:space="preserve">best </w:t>
      </w:r>
      <w:r>
        <w:rPr>
          <w:color w:val="000008"/>
          <w:spacing w:val="-3"/>
          <w:sz w:val="22"/>
        </w:rPr>
        <w:t>title for this</w:t>
      </w:r>
      <w:r>
        <w:rPr>
          <w:color w:val="000008"/>
          <w:spacing w:val="-32"/>
          <w:sz w:val="22"/>
        </w:rPr>
        <w:t xml:space="preserve"> </w:t>
      </w:r>
      <w:r>
        <w:rPr>
          <w:color w:val="000008"/>
          <w:spacing w:val="-5"/>
          <w:sz w:val="22"/>
        </w:rPr>
        <w:t>passage?</w:t>
      </w:r>
    </w:p>
    <w:p>
      <w:pPr>
        <w:pStyle w:val="BodyText"/>
        <w:tabs>
          <w:tab w:val="left" w:pos="3259"/>
        </w:tabs>
        <w:spacing w:before="59"/>
        <w:ind w:left="472"/>
      </w:pPr>
      <w:r>
        <w:rPr>
          <w:color w:val="000008"/>
          <w:spacing w:val="-4"/>
        </w:rPr>
        <w:t>A. Let bad things</w:t>
      </w:r>
      <w:r>
        <w:rPr>
          <w:color w:val="000008"/>
          <w:spacing w:val="-12"/>
        </w:rPr>
        <w:t xml:space="preserve"> </w:t>
      </w:r>
      <w:r>
        <w:rPr>
          <w:color w:val="000008"/>
          <w:spacing w:val="-3"/>
        </w:rPr>
        <w:t>go</w:t>
      </w:r>
      <w:r>
        <w:rPr>
          <w:color w:val="000008"/>
          <w:spacing w:val="-6"/>
        </w:rPr>
        <w:t xml:space="preserve"> </w:t>
      </w:r>
      <w:r>
        <w:rPr>
          <w:color w:val="000008"/>
          <w:spacing w:val="-3"/>
        </w:rPr>
        <w:t>of</w:t>
      </w:r>
      <w:r>
        <w:rPr>
          <w:color w:val="000008"/>
          <w:spacing w:val="-3"/>
        </w:rPr>
        <w:tab/>
      </w:r>
      <w:r>
        <w:rPr>
          <w:color w:val="000008"/>
          <w:spacing w:val="-4"/>
        </w:rPr>
        <w:t xml:space="preserve">B. Hold </w:t>
      </w:r>
      <w:r>
        <w:rPr>
          <w:color w:val="000008"/>
          <w:spacing w:val="-3"/>
        </w:rPr>
        <w:t xml:space="preserve">on </w:t>
      </w:r>
      <w:r>
        <w:rPr>
          <w:color w:val="000008"/>
        </w:rPr>
        <w:t>to</w:t>
      </w:r>
      <w:r>
        <w:rPr>
          <w:color w:val="000008"/>
          <w:spacing w:val="-19"/>
        </w:rPr>
        <w:t xml:space="preserve"> </w:t>
      </w:r>
      <w:r>
        <w:rPr>
          <w:color w:val="000008"/>
          <w:spacing w:val="-5"/>
        </w:rPr>
        <w:t>memories</w:t>
      </w:r>
    </w:p>
    <w:p>
      <w:pPr>
        <w:pStyle w:val="BodyText"/>
        <w:tabs>
          <w:tab w:val="left" w:pos="3276"/>
        </w:tabs>
        <w:spacing w:before="59"/>
        <w:ind w:left="472"/>
      </w:pPr>
      <w:r>
        <w:rPr>
          <w:color w:val="000008"/>
          <w:spacing w:val="-4"/>
        </w:rPr>
        <w:t>C.</w:t>
      </w:r>
      <w:r>
        <w:rPr>
          <w:color w:val="000008"/>
          <w:spacing w:val="-5"/>
        </w:rPr>
        <w:t xml:space="preserve"> </w:t>
      </w:r>
      <w:r>
        <w:rPr>
          <w:color w:val="000008"/>
          <w:spacing w:val="-4"/>
        </w:rPr>
        <w:t>keep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5"/>
        </w:rPr>
        <w:t>moving</w:t>
      </w:r>
      <w:r>
        <w:rPr>
          <w:color w:val="000008"/>
          <w:spacing w:val="-5"/>
        </w:rPr>
        <w:tab/>
      </w:r>
      <w:r>
        <w:rPr>
          <w:color w:val="000008"/>
          <w:spacing w:val="-4"/>
        </w:rPr>
        <w:t>D. Stay with</w:t>
      </w:r>
      <w:r>
        <w:rPr>
          <w:color w:val="000008"/>
          <w:spacing w:val="-13"/>
        </w:rPr>
        <w:t xml:space="preserve"> </w:t>
      </w:r>
      <w:r>
        <w:rPr>
          <w:color w:val="000008"/>
          <w:spacing w:val="-4"/>
        </w:rPr>
        <w:t>kindness</w:t>
      </w:r>
    </w:p>
    <w:p>
      <w:pPr>
        <w:pStyle w:val="BodyText"/>
        <w:spacing w:before="10"/>
        <w:ind w:left="0"/>
        <w:rPr>
          <w:sz w:val="24"/>
        </w:rPr>
      </w:pPr>
    </w:p>
    <w:p>
      <w:pPr>
        <w:pStyle w:val="Heading1"/>
        <w:ind w:left="2256"/>
      </w:pPr>
      <w:r>
        <w:rPr>
          <w:color w:val="000008"/>
        </w:rPr>
        <w:t>第</w:t>
      </w:r>
      <w:r>
        <w:rPr>
          <w:rFonts w:ascii="Tahoma" w:eastAsia="Tahoma" w:hAnsi="Tahoma"/>
          <w:color w:val="000008"/>
          <w:w w:val="90"/>
        </w:rPr>
        <w:t>Ⅱ</w:t>
      </w:r>
      <w:r>
        <w:rPr>
          <w:color w:val="000008"/>
        </w:rPr>
        <w:t xml:space="preserve">卷（⾮选择题 共 </w:t>
      </w:r>
      <w:r>
        <w:rPr>
          <w:rFonts w:ascii="Times New Roman" w:eastAsia="Times New Roman" w:hAnsi="Times New Roman"/>
          <w:color w:val="000008"/>
        </w:rPr>
        <w:t xml:space="preserve">35 </w:t>
      </w:r>
      <w:r>
        <w:rPr>
          <w:color w:val="000008"/>
        </w:rPr>
        <w:t>分）</w:t>
      </w:r>
    </w:p>
    <w:p>
      <w:pPr>
        <w:pStyle w:val="Heading2"/>
        <w:spacing w:before="278"/>
        <w:ind w:left="264"/>
      </w:pPr>
      <w:r>
        <w:rPr>
          <w:color w:val="000008"/>
        </w:rPr>
        <w:t xml:space="preserve">五、词与短语填空（共 </w:t>
      </w:r>
      <w:r>
        <w:rPr>
          <w:rFonts w:ascii="Times New Roman" w:eastAsia="Times New Roman"/>
          <w:color w:val="000008"/>
        </w:rPr>
        <w:t xml:space="preserve">5 </w:t>
      </w:r>
      <w:r>
        <w:rPr>
          <w:color w:val="000008"/>
        </w:rPr>
        <w:t xml:space="preserve">⼩题，每⼩题 </w:t>
      </w:r>
      <w:r>
        <w:rPr>
          <w:rFonts w:ascii="Times New Roman" w:eastAsia="Times New Roman"/>
          <w:color w:val="000008"/>
        </w:rPr>
        <w:t xml:space="preserve">2 </w:t>
      </w:r>
      <w:r>
        <w:rPr>
          <w:color w:val="000008"/>
        </w:rPr>
        <w:t xml:space="preserve">分，满分 </w:t>
      </w:r>
      <w:r>
        <w:rPr>
          <w:rFonts w:ascii="Times New Roman" w:eastAsia="Times New Roman"/>
          <w:color w:val="000008"/>
        </w:rPr>
        <w:t xml:space="preserve">10 </w:t>
      </w:r>
      <w:r>
        <w:rPr>
          <w:color w:val="000008"/>
        </w:rPr>
        <w:t>分）</w:t>
      </w:r>
    </w:p>
    <w:p>
      <w:pPr>
        <w:pStyle w:val="BodyText"/>
        <w:spacing w:before="90" w:line="225" w:lineRule="auto"/>
        <w:ind w:left="357" w:right="306" w:firstLine="420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  <w:spacing w:val="-15"/>
        </w:rPr>
        <w:t>仔细阅读下⾯五个句⼦，然后⽤下⾯⽅框中所给的单词或短语填空，使每个句⼦在结构、句</w:t>
      </w:r>
      <w:r>
        <w:rPr>
          <w:rFonts w:ascii="Microsoft JhengHei UI" w:eastAsia="Microsoft JhengHei UI" w:hint="eastAsia"/>
          <w:color w:val="000008"/>
          <w:spacing w:val="-12"/>
        </w:rPr>
        <w:t>义和逻辑上正确。</w:t>
      </w:r>
      <w:r>
        <w:rPr>
          <w:rFonts w:ascii="Microsoft JhengHei UI" w:eastAsia="Microsoft JhengHei UI" w:hint="eastAsia"/>
          <w:color w:val="000008"/>
          <w:spacing w:val="-22"/>
        </w:rPr>
        <w:t>（</w:t>
      </w:r>
      <w:r>
        <w:rPr>
          <w:rFonts w:ascii="Microsoft JhengHei UI" w:eastAsia="Microsoft JhengHei UI" w:hint="eastAsia"/>
          <w:color w:val="000008"/>
          <w:spacing w:val="-14"/>
        </w:rPr>
        <w:t>提示：选项中有⼀个是多余的。</w:t>
      </w:r>
      <w:r>
        <w:rPr>
          <w:rFonts w:ascii="Microsoft JhengHei UI" w:eastAsia="Microsoft JhengHei UI" w:hint="eastAsia"/>
          <w:color w:val="000008"/>
        </w:rPr>
        <w:t>）</w:t>
      </w:r>
    </w:p>
    <w:p>
      <w:pPr>
        <w:pStyle w:val="BodyText"/>
        <w:spacing w:before="11"/>
        <w:ind w:left="0"/>
        <w:rPr>
          <w:rFonts w:ascii="Microsoft JhengHei UI"/>
          <w:sz w:val="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o:spid="_x0000_s1026" type="#_x0000_t202" style="width:404.1pt;height:25.05pt;margin-top:11pt;margin-left:104.8pt;mso-height-relative:page;mso-position-horizontal-relative:page;mso-width-relative:page;mso-wrap-distance-bottom:0;mso-wrap-distance-top:0;position:absolute;z-index:-251657216" coordsize="21600,21600" filled="f" stroked="t" strokecolor="black">
            <v:textbox inset="0,0,0,0">
              <w:txbxContent>
                <w:p>
                  <w:pPr>
                    <w:pStyle w:val="BodyText"/>
                    <w:tabs>
                      <w:tab w:val="left" w:pos="1319"/>
                      <w:tab w:val="left" w:pos="1587"/>
                      <w:tab w:val="left" w:pos="2655"/>
                      <w:tab w:val="left" w:pos="3133"/>
                      <w:tab w:val="left" w:pos="4334"/>
                      <w:tab w:val="left" w:pos="4708"/>
                      <w:tab w:val="left" w:pos="5472"/>
                      <w:tab w:val="left" w:pos="5845"/>
                      <w:tab w:val="left" w:pos="6440"/>
                      <w:tab w:val="left" w:pos="6813"/>
                    </w:tabs>
                    <w:spacing w:before="94"/>
                    <w:ind w:left="352"/>
                  </w:pPr>
                  <w:r>
                    <w:rPr>
                      <w:color w:val="000008"/>
                      <w:spacing w:val="-5"/>
                    </w:rPr>
                    <w:t>brought</w:t>
                  </w:r>
                  <w:r>
                    <w:rPr>
                      <w:color w:val="000008"/>
                      <w:spacing w:val="-5"/>
                    </w:rPr>
                    <w:tab/>
                  </w:r>
                  <w:r>
                    <w:rPr>
                      <w:color w:val="000008"/>
                    </w:rPr>
                    <w:t>/</w:t>
                  </w:r>
                  <w:r>
                    <w:rPr>
                      <w:color w:val="000008"/>
                    </w:rPr>
                    <w:tab/>
                  </w:r>
                  <w:r>
                    <w:rPr>
                      <w:color w:val="000008"/>
                      <w:spacing w:val="-5"/>
                    </w:rPr>
                    <w:t>work</w:t>
                  </w:r>
                  <w:r>
                    <w:rPr>
                      <w:color w:val="000008"/>
                      <w:spacing w:val="-7"/>
                    </w:rPr>
                    <w:t xml:space="preserve"> </w:t>
                  </w:r>
                  <w:r>
                    <w:rPr>
                      <w:color w:val="000008"/>
                      <w:spacing w:val="-4"/>
                    </w:rPr>
                    <w:t>out</w:t>
                  </w:r>
                  <w:r>
                    <w:rPr>
                      <w:color w:val="000008"/>
                      <w:spacing w:val="-4"/>
                    </w:rPr>
                    <w:tab/>
                  </w:r>
                  <w:r>
                    <w:rPr>
                      <w:color w:val="000008"/>
                    </w:rPr>
                    <w:t>/</w:t>
                  </w:r>
                  <w:r>
                    <w:rPr>
                      <w:color w:val="000008"/>
                    </w:rPr>
                    <w:tab/>
                  </w:r>
                  <w:r>
                    <w:rPr>
                      <w:color w:val="000008"/>
                      <w:spacing w:val="-4"/>
                    </w:rPr>
                    <w:t>interesting</w:t>
                  </w:r>
                  <w:r>
                    <w:rPr>
                      <w:color w:val="000008"/>
                      <w:spacing w:val="-4"/>
                    </w:rPr>
                    <w:tab/>
                  </w:r>
                  <w:r>
                    <w:rPr>
                      <w:color w:val="000008"/>
                    </w:rPr>
                    <w:t>/</w:t>
                  </w:r>
                  <w:r>
                    <w:rPr>
                      <w:color w:val="000008"/>
                    </w:rPr>
                    <w:tab/>
                  </w:r>
                  <w:r>
                    <w:rPr>
                      <w:color w:val="000008"/>
                      <w:spacing w:val="-3"/>
                    </w:rPr>
                    <w:t>try</w:t>
                  </w:r>
                  <w:r>
                    <w:rPr>
                      <w:color w:val="000008"/>
                      <w:spacing w:val="-8"/>
                    </w:rPr>
                    <w:t xml:space="preserve"> </w:t>
                  </w:r>
                  <w:r>
                    <w:rPr>
                      <w:color w:val="000008"/>
                      <w:spacing w:val="-4"/>
                    </w:rPr>
                    <w:t>out</w:t>
                  </w:r>
                  <w:r>
                    <w:rPr>
                      <w:color w:val="000008"/>
                      <w:spacing w:val="-4"/>
                    </w:rPr>
                    <w:tab/>
                  </w:r>
                  <w:r>
                    <w:rPr>
                      <w:color w:val="000008"/>
                    </w:rPr>
                    <w:t>/</w:t>
                  </w:r>
                  <w:r>
                    <w:rPr>
                      <w:color w:val="000008"/>
                    </w:rPr>
                    <w:tab/>
                  </w:r>
                  <w:r>
                    <w:rPr>
                      <w:color w:val="000008"/>
                      <w:spacing w:val="-3"/>
                    </w:rPr>
                    <w:t>left</w:t>
                  </w:r>
                  <w:r>
                    <w:rPr>
                      <w:color w:val="000008"/>
                      <w:spacing w:val="-3"/>
                    </w:rPr>
                    <w:tab/>
                  </w:r>
                  <w:r>
                    <w:rPr>
                      <w:color w:val="000008"/>
                    </w:rPr>
                    <w:t>/</w:t>
                  </w:r>
                  <w:r>
                    <w:rPr>
                      <w:color w:val="000008"/>
                    </w:rPr>
                    <w:tab/>
                  </w:r>
                  <w:r>
                    <w:rPr>
                      <w:color w:val="000008"/>
                      <w:spacing w:val="-4"/>
                    </w:rPr>
                    <w:t>bright</w:t>
                  </w:r>
                </w:p>
              </w:txbxContent>
            </v:textbox>
            <w10:wrap type="topAndBottom"/>
          </v:shape>
        </w:pict>
      </w:r>
    </w:p>
    <w:p>
      <w:pPr>
        <w:pStyle w:val="ListParagraph"/>
        <w:numPr>
          <w:ilvl w:val="0"/>
          <w:numId w:val="5"/>
        </w:numPr>
        <w:tabs>
          <w:tab w:val="left" w:pos="450"/>
          <w:tab w:val="left" w:pos="2734"/>
        </w:tabs>
        <w:spacing w:before="0" w:after="0" w:line="240" w:lineRule="auto"/>
        <w:ind w:left="450" w:right="0" w:hanging="293"/>
        <w:jc w:val="left"/>
        <w:rPr>
          <w:sz w:val="22"/>
        </w:rPr>
      </w:pPr>
      <w:r>
        <w:rPr>
          <w:color w:val="000008"/>
          <w:spacing w:val="-5"/>
          <w:sz w:val="22"/>
        </w:rPr>
        <w:t>Our hometown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4"/>
          <w:sz w:val="22"/>
        </w:rPr>
        <w:t>has</w:t>
      </w:r>
      <w:r>
        <w:rPr>
          <w:color w:val="000008"/>
          <w:spacing w:val="-4"/>
          <w:sz w:val="22"/>
          <w:u w:val="single" w:color="000007"/>
        </w:rPr>
        <w:t xml:space="preserve"> </w:t>
      </w:r>
      <w:r>
        <w:rPr>
          <w:color w:val="000008"/>
          <w:spacing w:val="-4"/>
          <w:sz w:val="22"/>
          <w:u w:val="single" w:color="000007"/>
        </w:rPr>
        <w:tab/>
      </w:r>
      <w:r>
        <w:rPr>
          <w:color w:val="000008"/>
          <w:spacing w:val="-5"/>
          <w:sz w:val="22"/>
        </w:rPr>
        <w:t xml:space="preserve">many </w:t>
      </w:r>
      <w:r>
        <w:rPr>
          <w:color w:val="000008"/>
          <w:spacing w:val="-4"/>
          <w:sz w:val="22"/>
        </w:rPr>
        <w:t xml:space="preserve">soft and </w:t>
      </w:r>
      <w:r>
        <w:rPr>
          <w:color w:val="000008"/>
          <w:spacing w:val="-5"/>
          <w:sz w:val="22"/>
        </w:rPr>
        <w:t xml:space="preserve">sweet memories </w:t>
      </w:r>
      <w:r>
        <w:rPr>
          <w:color w:val="000008"/>
          <w:sz w:val="22"/>
        </w:rPr>
        <w:t xml:space="preserve">in </w:t>
      </w:r>
      <w:r>
        <w:rPr>
          <w:color w:val="000008"/>
          <w:spacing w:val="-4"/>
          <w:sz w:val="22"/>
        </w:rPr>
        <w:t>our</w:t>
      </w:r>
      <w:r>
        <w:rPr>
          <w:color w:val="000008"/>
          <w:spacing w:val="-25"/>
          <w:sz w:val="22"/>
        </w:rPr>
        <w:t xml:space="preserve"> </w:t>
      </w:r>
      <w:r>
        <w:rPr>
          <w:color w:val="000008"/>
          <w:spacing w:val="-4"/>
          <w:sz w:val="22"/>
        </w:rPr>
        <w:t>heart.</w:t>
      </w:r>
    </w:p>
    <w:p>
      <w:pPr>
        <w:pStyle w:val="ListParagraph"/>
        <w:numPr>
          <w:ilvl w:val="0"/>
          <w:numId w:val="5"/>
        </w:numPr>
        <w:tabs>
          <w:tab w:val="left" w:pos="446"/>
          <w:tab w:val="left" w:pos="2526"/>
        </w:tabs>
        <w:spacing w:before="73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They </w:t>
      </w:r>
      <w:r>
        <w:rPr>
          <w:color w:val="000008"/>
          <w:spacing w:val="-3"/>
          <w:sz w:val="22"/>
        </w:rPr>
        <w:t>are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4"/>
          <w:sz w:val="22"/>
        </w:rPr>
        <w:t>seen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pacing w:val="-3"/>
          <w:sz w:val="22"/>
        </w:rPr>
        <w:t>as</w:t>
      </w:r>
      <w:r>
        <w:rPr>
          <w:color w:val="000008"/>
          <w:spacing w:val="-3"/>
          <w:sz w:val="22"/>
          <w:u w:val="single" w:color="000007"/>
        </w:rPr>
        <w:t xml:space="preserve"> </w:t>
      </w:r>
      <w:r>
        <w:rPr>
          <w:color w:val="000008"/>
          <w:spacing w:val="-3"/>
          <w:sz w:val="22"/>
          <w:u w:val="single" w:color="000007"/>
        </w:rPr>
        <w:tab/>
      </w:r>
      <w:r>
        <w:rPr>
          <w:color w:val="000008"/>
          <w:spacing w:val="-5"/>
          <w:sz w:val="22"/>
        </w:rPr>
        <w:t xml:space="preserve">symbols </w:t>
      </w:r>
      <w:r>
        <w:rPr>
          <w:color w:val="000008"/>
          <w:spacing w:val="-3"/>
          <w:sz w:val="22"/>
        </w:rPr>
        <w:t xml:space="preserve">of </w:t>
      </w:r>
      <w:r>
        <w:rPr>
          <w:color w:val="000008"/>
          <w:spacing w:val="-5"/>
          <w:sz w:val="22"/>
        </w:rPr>
        <w:t xml:space="preserve">happiness </w:t>
      </w:r>
      <w:r>
        <w:rPr>
          <w:color w:val="000008"/>
          <w:spacing w:val="-4"/>
          <w:sz w:val="22"/>
        </w:rPr>
        <w:t>and good</w:t>
      </w:r>
      <w:r>
        <w:rPr>
          <w:color w:val="000008"/>
          <w:spacing w:val="-19"/>
          <w:sz w:val="22"/>
        </w:rPr>
        <w:t xml:space="preserve"> </w:t>
      </w:r>
      <w:r>
        <w:rPr>
          <w:color w:val="000008"/>
          <w:spacing w:val="-5"/>
          <w:sz w:val="22"/>
        </w:rPr>
        <w:t>wishes.</w:t>
      </w:r>
    </w:p>
    <w:p>
      <w:pPr>
        <w:pStyle w:val="ListParagraph"/>
        <w:numPr>
          <w:ilvl w:val="0"/>
          <w:numId w:val="5"/>
        </w:numPr>
        <w:tabs>
          <w:tab w:val="left" w:pos="450"/>
          <w:tab w:val="left" w:pos="2512"/>
        </w:tabs>
        <w:spacing w:before="73" w:after="0" w:line="240" w:lineRule="auto"/>
        <w:ind w:left="450" w:right="0" w:hanging="293"/>
        <w:jc w:val="left"/>
        <w:rPr>
          <w:sz w:val="22"/>
        </w:rPr>
      </w:pPr>
      <w:r>
        <w:rPr>
          <w:color w:val="000008"/>
          <w:spacing w:val="-5"/>
          <w:sz w:val="22"/>
        </w:rPr>
        <w:t>Mary</w:t>
      </w:r>
      <w:r>
        <w:rPr>
          <w:color w:val="000008"/>
          <w:spacing w:val="-9"/>
          <w:sz w:val="22"/>
        </w:rPr>
        <w:t xml:space="preserve"> </w:t>
      </w:r>
      <w:r>
        <w:rPr>
          <w:color w:val="000008"/>
          <w:spacing w:val="-4"/>
          <w:sz w:val="22"/>
        </w:rPr>
        <w:t>decided</w:t>
      </w:r>
      <w:r>
        <w:rPr>
          <w:color w:val="000008"/>
          <w:spacing w:val="-8"/>
          <w:sz w:val="22"/>
        </w:rPr>
        <w:t xml:space="preserve"> </w:t>
      </w:r>
      <w:r>
        <w:rPr>
          <w:color w:val="000008"/>
          <w:sz w:val="22"/>
        </w:rPr>
        <w:t>to</w:t>
      </w:r>
      <w:r>
        <w:rPr>
          <w:color w:val="000008"/>
          <w:sz w:val="22"/>
          <w:u w:val="single" w:color="000007"/>
        </w:rPr>
        <w:t xml:space="preserve"> </w:t>
      </w:r>
      <w:r>
        <w:rPr>
          <w:color w:val="000008"/>
          <w:sz w:val="22"/>
          <w:u w:val="single" w:color="000007"/>
        </w:rPr>
        <w:tab/>
      </w:r>
      <w:r>
        <w:rPr>
          <w:color w:val="000008"/>
          <w:spacing w:val="-3"/>
          <w:sz w:val="22"/>
        </w:rPr>
        <w:t xml:space="preserve">for </w:t>
      </w:r>
      <w:r>
        <w:rPr>
          <w:color w:val="000008"/>
          <w:sz w:val="22"/>
        </w:rPr>
        <w:t xml:space="preserve">a </w:t>
      </w:r>
      <w:r>
        <w:rPr>
          <w:color w:val="000008"/>
          <w:spacing w:val="-3"/>
          <w:sz w:val="22"/>
        </w:rPr>
        <w:t xml:space="preserve">job at an </w:t>
      </w:r>
      <w:r>
        <w:rPr>
          <w:color w:val="000008"/>
          <w:spacing w:val="-5"/>
          <w:sz w:val="22"/>
        </w:rPr>
        <w:t xml:space="preserve">after-school </w:t>
      </w:r>
      <w:r>
        <w:rPr>
          <w:color w:val="000008"/>
          <w:spacing w:val="-4"/>
          <w:sz w:val="22"/>
        </w:rPr>
        <w:t>reading program</w:t>
      </w:r>
      <w:r>
        <w:rPr>
          <w:color w:val="000008"/>
          <w:spacing w:val="-41"/>
          <w:sz w:val="22"/>
        </w:rPr>
        <w:t xml:space="preserve"> </w:t>
      </w:r>
      <w:r>
        <w:rPr>
          <w:color w:val="000008"/>
          <w:spacing w:val="-3"/>
          <w:sz w:val="22"/>
        </w:rPr>
        <w:t xml:space="preserve">last </w:t>
      </w:r>
      <w:r>
        <w:rPr>
          <w:color w:val="000008"/>
          <w:spacing w:val="-6"/>
          <w:sz w:val="22"/>
        </w:rPr>
        <w:t>year.</w:t>
      </w:r>
    </w:p>
    <w:p>
      <w:pPr>
        <w:pStyle w:val="ListParagraph"/>
        <w:numPr>
          <w:ilvl w:val="0"/>
          <w:numId w:val="5"/>
        </w:numPr>
        <w:tabs>
          <w:tab w:val="left" w:pos="446"/>
          <w:tab w:val="left" w:pos="3881"/>
        </w:tabs>
        <w:spacing w:before="73" w:after="0" w:line="240" w:lineRule="auto"/>
        <w:ind w:left="446" w:right="0" w:hanging="289"/>
        <w:jc w:val="left"/>
        <w:rPr>
          <w:sz w:val="22"/>
        </w:rPr>
      </w:pPr>
      <w:r>
        <w:rPr>
          <w:color w:val="000008"/>
          <w:spacing w:val="-14"/>
          <w:sz w:val="22"/>
        </w:rPr>
        <w:t xml:space="preserve">We </w:t>
      </w:r>
      <w:r>
        <w:rPr>
          <w:color w:val="000008"/>
          <w:spacing w:val="-4"/>
          <w:sz w:val="22"/>
        </w:rPr>
        <w:t xml:space="preserve">usually plan </w:t>
      </w:r>
      <w:r>
        <w:rPr>
          <w:color w:val="000008"/>
          <w:sz w:val="22"/>
        </w:rPr>
        <w:t>to</w:t>
      </w:r>
      <w:r>
        <w:rPr>
          <w:color w:val="000008"/>
          <w:spacing w:val="-4"/>
          <w:sz w:val="22"/>
        </w:rPr>
        <w:t xml:space="preserve"> </w:t>
      </w:r>
      <w:r>
        <w:rPr>
          <w:color w:val="000008"/>
          <w:spacing w:val="-3"/>
          <w:sz w:val="22"/>
        </w:rPr>
        <w:t>do</w:t>
      </w:r>
      <w:r>
        <w:rPr>
          <w:color w:val="000008"/>
          <w:spacing w:val="-7"/>
          <w:sz w:val="22"/>
        </w:rPr>
        <w:t xml:space="preserve"> </w:t>
      </w:r>
      <w:r>
        <w:rPr>
          <w:color w:val="000008"/>
          <w:spacing w:val="-5"/>
          <w:sz w:val="22"/>
        </w:rPr>
        <w:t>something</w:t>
      </w:r>
      <w:r>
        <w:rPr>
          <w:color w:val="000008"/>
          <w:spacing w:val="-5"/>
          <w:sz w:val="22"/>
          <w:u w:val="single" w:color="000007"/>
        </w:rPr>
        <w:t xml:space="preserve"> </w:t>
      </w:r>
      <w:r>
        <w:rPr>
          <w:color w:val="000008"/>
          <w:spacing w:val="-5"/>
          <w:sz w:val="22"/>
          <w:u w:val="single" w:color="000007"/>
        </w:rPr>
        <w:tab/>
      </w:r>
      <w:r>
        <w:rPr>
          <w:color w:val="000008"/>
          <w:sz w:val="22"/>
        </w:rPr>
        <w:t xml:space="preserve">, </w:t>
      </w:r>
      <w:r>
        <w:rPr>
          <w:color w:val="000008"/>
          <w:spacing w:val="-3"/>
          <w:sz w:val="22"/>
        </w:rPr>
        <w:t xml:space="preserve">or go </w:t>
      </w:r>
      <w:r>
        <w:rPr>
          <w:color w:val="000008"/>
          <w:spacing w:val="-5"/>
          <w:sz w:val="22"/>
        </w:rPr>
        <w:t>somewhere</w:t>
      </w:r>
      <w:r>
        <w:rPr>
          <w:color w:val="000008"/>
          <w:spacing w:val="-19"/>
          <w:sz w:val="22"/>
        </w:rPr>
        <w:t xml:space="preserve"> </w:t>
      </w:r>
      <w:r>
        <w:rPr>
          <w:color w:val="000008"/>
          <w:spacing w:val="-6"/>
          <w:sz w:val="22"/>
        </w:rPr>
        <w:t>together.</w:t>
      </w:r>
    </w:p>
    <w:p>
      <w:pPr>
        <w:pStyle w:val="ListParagraph"/>
        <w:numPr>
          <w:ilvl w:val="0"/>
          <w:numId w:val="5"/>
        </w:numPr>
        <w:tabs>
          <w:tab w:val="left" w:pos="438"/>
          <w:tab w:val="left" w:pos="5067"/>
        </w:tabs>
        <w:spacing w:before="73" w:after="0" w:line="240" w:lineRule="auto"/>
        <w:ind w:left="438" w:right="0" w:hanging="281"/>
        <w:jc w:val="left"/>
        <w:rPr>
          <w:sz w:val="22"/>
        </w:rPr>
      </w:pPr>
      <w:r>
        <w:rPr>
          <w:color w:val="000008"/>
          <w:spacing w:val="-5"/>
          <w:sz w:val="22"/>
        </w:rPr>
        <w:t xml:space="preserve">Although </w:t>
      </w:r>
      <w:r>
        <w:rPr>
          <w:color w:val="000008"/>
          <w:spacing w:val="-3"/>
          <w:sz w:val="22"/>
        </w:rPr>
        <w:t xml:space="preserve">the </w:t>
      </w:r>
      <w:r>
        <w:rPr>
          <w:color w:val="000008"/>
          <w:spacing w:val="-4"/>
          <w:sz w:val="22"/>
        </w:rPr>
        <w:t xml:space="preserve">storm broke </w:t>
      </w:r>
      <w:r>
        <w:rPr>
          <w:color w:val="000008"/>
          <w:spacing w:val="-5"/>
          <w:sz w:val="22"/>
        </w:rPr>
        <w:t xml:space="preserve">many </w:t>
      </w:r>
      <w:r>
        <w:rPr>
          <w:color w:val="000008"/>
          <w:spacing w:val="-4"/>
          <w:sz w:val="22"/>
        </w:rPr>
        <w:t>things</w:t>
      </w:r>
      <w:r>
        <w:rPr>
          <w:color w:val="000008"/>
          <w:spacing w:val="-19"/>
          <w:sz w:val="22"/>
        </w:rPr>
        <w:t xml:space="preserve"> </w:t>
      </w:r>
      <w:r>
        <w:rPr>
          <w:color w:val="000008"/>
          <w:spacing w:val="-4"/>
          <w:sz w:val="22"/>
        </w:rPr>
        <w:t>apart,</w:t>
      </w:r>
      <w:r>
        <w:rPr>
          <w:color w:val="000008"/>
          <w:spacing w:val="-3"/>
          <w:sz w:val="22"/>
        </w:rPr>
        <w:t xml:space="preserve"> </w:t>
      </w:r>
      <w:r>
        <w:rPr>
          <w:color w:val="000008"/>
          <w:sz w:val="22"/>
        </w:rPr>
        <w:t>it</w:t>
      </w:r>
      <w:r>
        <w:rPr>
          <w:color w:val="000008"/>
          <w:sz w:val="22"/>
          <w:u w:val="single" w:color="000007"/>
        </w:rPr>
        <w:t xml:space="preserve"> </w:t>
      </w:r>
      <w:r>
        <w:rPr>
          <w:color w:val="000008"/>
          <w:sz w:val="22"/>
          <w:u w:val="single" w:color="000007"/>
        </w:rPr>
        <w:tab/>
      </w:r>
      <w:r>
        <w:rPr>
          <w:color w:val="000008"/>
          <w:spacing w:val="-4"/>
          <w:sz w:val="22"/>
        </w:rPr>
        <w:t xml:space="preserve">families and </w:t>
      </w:r>
      <w:r>
        <w:rPr>
          <w:color w:val="000008"/>
          <w:spacing w:val="-5"/>
          <w:sz w:val="22"/>
        </w:rPr>
        <w:t xml:space="preserve">neighbors </w:t>
      </w:r>
      <w:r>
        <w:rPr>
          <w:color w:val="000008"/>
          <w:spacing w:val="-4"/>
          <w:sz w:val="22"/>
        </w:rPr>
        <w:t>closer</w:t>
      </w:r>
      <w:r>
        <w:rPr>
          <w:color w:val="000008"/>
          <w:spacing w:val="-13"/>
          <w:sz w:val="22"/>
        </w:rPr>
        <w:t xml:space="preserve"> </w:t>
      </w:r>
      <w:r>
        <w:rPr>
          <w:color w:val="000008"/>
          <w:spacing w:val="-6"/>
          <w:sz w:val="22"/>
        </w:rPr>
        <w:t>together.</w:t>
      </w:r>
    </w:p>
    <w:p>
      <w:pPr>
        <w:spacing w:after="0" w:line="240" w:lineRule="auto"/>
        <w:jc w:val="left"/>
        <w:rPr>
          <w:sz w:val="22"/>
        </w:rPr>
        <w:sectPr>
          <w:pgSz w:w="11900" w:h="16820"/>
          <w:pgMar w:top="1400" w:right="1180" w:bottom="1160" w:left="1260" w:header="0" w:footer="976" w:gutter="0"/>
          <w:cols w:space="708"/>
        </w:sectPr>
      </w:pPr>
    </w:p>
    <w:p>
      <w:pPr>
        <w:pStyle w:val="Heading2"/>
        <w:spacing w:before="12" w:line="388" w:lineRule="exact"/>
        <w:ind w:left="159"/>
      </w:pPr>
      <w:r>
        <w:rPr>
          <w:color w:val="000008"/>
        </w:rPr>
        <w:t xml:space="preserve">六、阅读理解填词（共 </w:t>
      </w:r>
      <w:r>
        <w:rPr>
          <w:rFonts w:ascii="Times New Roman" w:eastAsia="Times New Roman"/>
          <w:color w:val="000008"/>
        </w:rPr>
        <w:t xml:space="preserve">10 </w:t>
      </w:r>
      <w:r>
        <w:rPr>
          <w:color w:val="000008"/>
        </w:rPr>
        <w:t xml:space="preserve">⼩题，每⼩题 </w:t>
      </w:r>
      <w:r>
        <w:rPr>
          <w:rFonts w:ascii="Times New Roman" w:eastAsia="Times New Roman"/>
          <w:color w:val="000008"/>
        </w:rPr>
        <w:t xml:space="preserve">1 </w:t>
      </w:r>
      <w:r>
        <w:rPr>
          <w:color w:val="000008"/>
        </w:rPr>
        <w:t xml:space="preserve">分，满分 </w:t>
      </w:r>
      <w:r>
        <w:rPr>
          <w:rFonts w:ascii="Times New Roman" w:eastAsia="Times New Roman"/>
          <w:color w:val="000008"/>
        </w:rPr>
        <w:t xml:space="preserve">10 </w:t>
      </w:r>
      <w:r>
        <w:rPr>
          <w:color w:val="000008"/>
        </w:rPr>
        <w:t>分）</w:t>
      </w:r>
    </w:p>
    <w:p>
      <w:pPr>
        <w:pStyle w:val="BodyText"/>
        <w:spacing w:line="386" w:lineRule="exact"/>
        <w:ind w:left="577"/>
      </w:pPr>
      <w:r>
        <w:t>In China, I often see people playing jianzi. They stand in a circle and try to keep a shuttlecock(</w:t>
      </w:r>
      <w:r>
        <w:rPr>
          <w:rFonts w:ascii="Microsoft JhengHei UI" w:eastAsia="Microsoft JhengHei UI" w:hint="eastAsia"/>
        </w:rPr>
        <w:t>毽⼦</w:t>
      </w:r>
      <w:r>
        <w:t>)</w:t>
      </w:r>
    </w:p>
    <w:p>
      <w:pPr>
        <w:pStyle w:val="BodyText"/>
        <w:spacing w:line="295" w:lineRule="auto"/>
        <w:ind w:right="203"/>
      </w:pPr>
      <w:r>
        <w:t xml:space="preserve">in </w:t>
      </w:r>
      <w:r>
        <w:rPr>
          <w:spacing w:val="-3"/>
        </w:rPr>
        <w:t xml:space="preserve">the </w:t>
      </w:r>
      <w:r>
        <w:t xml:space="preserve">a </w:t>
      </w:r>
      <w:r>
        <w:rPr>
          <w:spacing w:val="-8"/>
          <w:u w:val="thick"/>
        </w:rPr>
        <w:t xml:space="preserve">76 </w:t>
      </w:r>
      <w:r>
        <w:rPr>
          <w:spacing w:val="-4"/>
        </w:rPr>
        <w:t xml:space="preserve">using only their legs and feet. The shuttlecock </w:t>
      </w:r>
      <w:r>
        <w:t xml:space="preserve">is </w:t>
      </w:r>
      <w:r>
        <w:rPr>
          <w:spacing w:val="-4"/>
        </w:rPr>
        <w:t xml:space="preserve">usually </w:t>
      </w:r>
      <w:r>
        <w:rPr>
          <w:spacing w:val="-5"/>
        </w:rPr>
        <w:t xml:space="preserve">made </w:t>
      </w:r>
      <w:r>
        <w:rPr>
          <w:spacing w:val="-3"/>
        </w:rPr>
        <w:t xml:space="preserve">of </w:t>
      </w:r>
      <w:r>
        <w:rPr>
          <w:spacing w:val="-4"/>
        </w:rPr>
        <w:t xml:space="preserve">four feathers, </w:t>
      </w:r>
      <w:r>
        <w:rPr>
          <w:spacing w:val="-5"/>
        </w:rPr>
        <w:t xml:space="preserve">which </w:t>
      </w:r>
      <w:r>
        <w:rPr>
          <w:spacing w:val="-3"/>
        </w:rPr>
        <w:t xml:space="preserve">are </w:t>
      </w:r>
      <w:r>
        <w:rPr>
          <w:spacing w:val="-4"/>
        </w:rPr>
        <w:t xml:space="preserve">attached </w:t>
      </w:r>
      <w:r>
        <w:t xml:space="preserve">to </w:t>
      </w:r>
      <w:r>
        <w:rPr>
          <w:spacing w:val="-5"/>
        </w:rPr>
        <w:t xml:space="preserve">some </w:t>
      </w:r>
      <w:r>
        <w:rPr>
          <w:spacing w:val="-4"/>
        </w:rPr>
        <w:t xml:space="preserve">rubber </w:t>
      </w:r>
      <w:r>
        <w:rPr>
          <w:spacing w:val="-3"/>
        </w:rPr>
        <w:t xml:space="preserve">or </w:t>
      </w:r>
      <w:r>
        <w:rPr>
          <w:spacing w:val="-4"/>
        </w:rPr>
        <w:t>plastic discs.</w:t>
      </w:r>
    </w:p>
    <w:p>
      <w:pPr>
        <w:pStyle w:val="BodyText"/>
        <w:spacing w:line="295" w:lineRule="auto"/>
        <w:ind w:right="306" w:firstLine="420"/>
      </w:pPr>
      <w:r>
        <w:t xml:space="preserve">It r </w:t>
      </w:r>
      <w:r>
        <w:rPr>
          <w:spacing w:val="-8"/>
          <w:u w:val="thick"/>
        </w:rPr>
        <w:t xml:space="preserve">77 </w:t>
      </w:r>
      <w:r>
        <w:rPr>
          <w:spacing w:val="-8"/>
        </w:rPr>
        <w:t xml:space="preserve"> </w:t>
      </w:r>
      <w:r>
        <w:rPr>
          <w:spacing w:val="-4"/>
        </w:rPr>
        <w:t xml:space="preserve">me </w:t>
      </w:r>
      <w:r>
        <w:rPr>
          <w:spacing w:val="-3"/>
        </w:rPr>
        <w:t xml:space="preserve">of </w:t>
      </w:r>
      <w:r>
        <w:t xml:space="preserve">a </w:t>
      </w:r>
      <w:r>
        <w:rPr>
          <w:spacing w:val="-4"/>
        </w:rPr>
        <w:t xml:space="preserve">similar </w:t>
      </w:r>
      <w:r>
        <w:rPr>
          <w:spacing w:val="-5"/>
        </w:rPr>
        <w:t xml:space="preserve">game </w:t>
      </w:r>
      <w:r>
        <w:t xml:space="preserve">in </w:t>
      </w:r>
      <w:r>
        <w:rPr>
          <w:spacing w:val="-3"/>
        </w:rPr>
        <w:t xml:space="preserve">the </w:t>
      </w:r>
      <w:r>
        <w:rPr>
          <w:spacing w:val="-4"/>
        </w:rPr>
        <w:t xml:space="preserve">US </w:t>
      </w:r>
      <w:r>
        <w:rPr>
          <w:spacing w:val="-5"/>
        </w:rPr>
        <w:t xml:space="preserve">known </w:t>
      </w:r>
      <w:r>
        <w:rPr>
          <w:spacing w:val="-3"/>
        </w:rPr>
        <w:t xml:space="preserve">as </w:t>
      </w:r>
      <w:r>
        <w:rPr>
          <w:spacing w:val="-4"/>
        </w:rPr>
        <w:t xml:space="preserve">“hacky sack”. But instead </w:t>
      </w:r>
      <w:r>
        <w:rPr>
          <w:spacing w:val="-3"/>
        </w:rPr>
        <w:t xml:space="preserve">of </w:t>
      </w:r>
      <w:r>
        <w:rPr>
          <w:spacing w:val="-4"/>
        </w:rPr>
        <w:t xml:space="preserve">using </w:t>
      </w:r>
      <w:r>
        <w:t xml:space="preserve">a </w:t>
      </w:r>
      <w:r>
        <w:rPr>
          <w:spacing w:val="-4"/>
        </w:rPr>
        <w:t xml:space="preserve">shuttlecock </w:t>
      </w:r>
      <w:r>
        <w:rPr>
          <w:spacing w:val="-5"/>
        </w:rPr>
        <w:t xml:space="preserve">made </w:t>
      </w:r>
      <w:r>
        <w:rPr>
          <w:spacing w:val="-4"/>
        </w:rPr>
        <w:t xml:space="preserve">out </w:t>
      </w:r>
      <w:r>
        <w:rPr>
          <w:spacing w:val="-3"/>
        </w:rPr>
        <w:t xml:space="preserve">of </w:t>
      </w:r>
      <w:r>
        <w:rPr>
          <w:spacing w:val="-4"/>
        </w:rPr>
        <w:t xml:space="preserve">feathers, hacky sack </w:t>
      </w:r>
      <w:r>
        <w:t xml:space="preserve">is </w:t>
      </w:r>
      <w:r>
        <w:rPr>
          <w:spacing w:val="-4"/>
        </w:rPr>
        <w:t xml:space="preserve">played using </w:t>
      </w:r>
      <w:r>
        <w:t xml:space="preserve">a </w:t>
      </w:r>
      <w:r>
        <w:rPr>
          <w:spacing w:val="-4"/>
        </w:rPr>
        <w:t xml:space="preserve">small bag that </w:t>
      </w:r>
      <w:r>
        <w:t xml:space="preserve">is </w:t>
      </w:r>
      <w:r>
        <w:rPr>
          <w:spacing w:val="-4"/>
        </w:rPr>
        <w:t>f</w:t>
      </w:r>
      <w:r>
        <w:rPr>
          <w:spacing w:val="-4"/>
          <w:u w:val="thick"/>
        </w:rPr>
        <w:t xml:space="preserve"> </w:t>
      </w:r>
      <w:r>
        <w:rPr>
          <w:spacing w:val="-8"/>
          <w:u w:val="thick"/>
        </w:rPr>
        <w:t xml:space="preserve">78 </w:t>
      </w:r>
      <w:r>
        <w:rPr>
          <w:spacing w:val="-4"/>
        </w:rPr>
        <w:t xml:space="preserve">with dried beans </w:t>
      </w:r>
      <w:r>
        <w:rPr>
          <w:spacing w:val="-3"/>
        </w:rPr>
        <w:t xml:space="preserve">or </w:t>
      </w:r>
      <w:r>
        <w:rPr>
          <w:spacing w:val="-4"/>
        </w:rPr>
        <w:t xml:space="preserve">plastic beads. </w:t>
      </w:r>
      <w:r>
        <w:t xml:space="preserve">It </w:t>
      </w:r>
      <w:r>
        <w:rPr>
          <w:spacing w:val="-5"/>
        </w:rPr>
        <w:t xml:space="preserve">was </w:t>
      </w:r>
      <w:r>
        <w:rPr>
          <w:spacing w:val="-4"/>
        </w:rPr>
        <w:t xml:space="preserve">especially popular </w:t>
      </w:r>
      <w:r>
        <w:rPr>
          <w:spacing w:val="-3"/>
        </w:rPr>
        <w:t xml:space="preserve">for </w:t>
      </w:r>
      <w:r>
        <w:rPr>
          <w:spacing w:val="-4"/>
        </w:rPr>
        <w:t xml:space="preserve">kids </w:t>
      </w:r>
      <w:r>
        <w:t xml:space="preserve">to </w:t>
      </w:r>
      <w:r>
        <w:rPr>
          <w:spacing w:val="-4"/>
        </w:rPr>
        <w:t xml:space="preserve">play during lunch </w:t>
      </w:r>
      <w:r>
        <w:rPr>
          <w:spacing w:val="-5"/>
        </w:rPr>
        <w:t>b</w:t>
      </w:r>
      <w:r>
        <w:rPr>
          <w:spacing w:val="-5"/>
          <w:u w:val="thick"/>
        </w:rPr>
        <w:t xml:space="preserve"> </w:t>
      </w:r>
      <w:r>
        <w:rPr>
          <w:spacing w:val="-8"/>
          <w:u w:val="thick"/>
        </w:rPr>
        <w:t xml:space="preserve">79 </w:t>
      </w:r>
      <w:r>
        <w:rPr>
          <w:spacing w:val="-5"/>
        </w:rPr>
        <w:t xml:space="preserve">when </w:t>
      </w:r>
      <w:r>
        <w:t xml:space="preserve">I </w:t>
      </w:r>
      <w:r>
        <w:rPr>
          <w:spacing w:val="-5"/>
        </w:rPr>
        <w:t xml:space="preserve">was </w:t>
      </w:r>
      <w:r>
        <w:rPr>
          <w:spacing w:val="-3"/>
        </w:rPr>
        <w:t xml:space="preserve">still </w:t>
      </w:r>
      <w:r>
        <w:t xml:space="preserve">in </w:t>
      </w:r>
      <w:r>
        <w:rPr>
          <w:spacing w:val="-4"/>
        </w:rPr>
        <w:t>high school.</w:t>
      </w:r>
    </w:p>
    <w:p>
      <w:pPr>
        <w:pStyle w:val="BodyText"/>
        <w:tabs>
          <w:tab w:val="left" w:pos="7038"/>
        </w:tabs>
        <w:spacing w:before="28" w:line="208" w:lineRule="auto"/>
        <w:ind w:right="285" w:firstLine="420"/>
      </w:pPr>
      <w:r>
        <w:rPr>
          <w:spacing w:val="-5"/>
        </w:rPr>
        <w:t xml:space="preserve">There </w:t>
      </w:r>
      <w:r>
        <w:rPr>
          <w:spacing w:val="-3"/>
        </w:rPr>
        <w:t xml:space="preserve">are lots of </w:t>
      </w:r>
      <w:r>
        <w:rPr>
          <w:spacing w:val="-4"/>
        </w:rPr>
        <w:t xml:space="preserve">other casual </w:t>
      </w:r>
      <w:r>
        <w:rPr>
          <w:spacing w:val="-5"/>
        </w:rPr>
        <w:t xml:space="preserve">games </w:t>
      </w:r>
      <w:r>
        <w:rPr>
          <w:spacing w:val="-3"/>
        </w:rPr>
        <w:t xml:space="preserve">like this </w:t>
      </w:r>
      <w:r>
        <w:rPr>
          <w:spacing w:val="-4"/>
        </w:rPr>
        <w:t xml:space="preserve">that </w:t>
      </w:r>
      <w:r>
        <w:rPr>
          <w:spacing w:val="-3"/>
        </w:rPr>
        <w:t xml:space="preserve">are </w:t>
      </w:r>
      <w:r>
        <w:rPr>
          <w:spacing w:val="-4"/>
        </w:rPr>
        <w:t xml:space="preserve">played both </w:t>
      </w:r>
      <w:r>
        <w:t xml:space="preserve">in </w:t>
      </w:r>
      <w:r>
        <w:rPr>
          <w:spacing w:val="-4"/>
        </w:rPr>
        <w:t xml:space="preserve">China and other countries. For </w:t>
      </w:r>
      <w:r>
        <w:rPr>
          <w:spacing w:val="-5"/>
        </w:rPr>
        <w:t xml:space="preserve">example, </w:t>
      </w:r>
      <w:r>
        <w:rPr>
          <w:spacing w:val="-3"/>
        </w:rPr>
        <w:t xml:space="preserve">the </w:t>
      </w:r>
      <w:r>
        <w:rPr>
          <w:spacing w:val="-4"/>
        </w:rPr>
        <w:t xml:space="preserve">diabolo, </w:t>
      </w:r>
      <w:r>
        <w:rPr>
          <w:spacing w:val="-3"/>
        </w:rPr>
        <w:t xml:space="preserve">or </w:t>
      </w:r>
      <w:r>
        <w:rPr>
          <w:spacing w:val="-5"/>
        </w:rPr>
        <w:t xml:space="preserve">doukongzhu, </w:t>
      </w:r>
      <w:r>
        <w:t xml:space="preserve">is p </w:t>
      </w:r>
      <w:r>
        <w:rPr>
          <w:spacing w:val="-8"/>
          <w:u w:val="thick"/>
        </w:rPr>
        <w:t xml:space="preserve">80  </w:t>
      </w:r>
      <w:r>
        <w:rPr>
          <w:spacing w:val="-8"/>
        </w:rPr>
        <w:t xml:space="preserve">  </w:t>
      </w:r>
      <w:r>
        <w:rPr>
          <w:spacing w:val="-4"/>
        </w:rPr>
        <w:t xml:space="preserve">around </w:t>
      </w:r>
      <w:r>
        <w:rPr>
          <w:spacing w:val="-3"/>
        </w:rPr>
        <w:t xml:space="preserve">the </w:t>
      </w:r>
      <w:r>
        <w:rPr>
          <w:spacing w:val="-5"/>
        </w:rPr>
        <w:t xml:space="preserve">world. </w:t>
      </w:r>
      <w:r>
        <w:t xml:space="preserve">It </w:t>
      </w:r>
      <w:r>
        <w:rPr>
          <w:spacing w:val="-4"/>
        </w:rPr>
        <w:t xml:space="preserve">takes </w:t>
      </w:r>
      <w:r>
        <w:t xml:space="preserve">a </w:t>
      </w:r>
      <w:r>
        <w:rPr>
          <w:spacing w:val="-3"/>
        </w:rPr>
        <w:t xml:space="preserve">lot of skill </w:t>
      </w:r>
      <w:r>
        <w:t xml:space="preserve">to </w:t>
      </w:r>
      <w:r>
        <w:rPr>
          <w:spacing w:val="-8"/>
        </w:rPr>
        <w:t>m</w:t>
      </w:r>
      <w:r>
        <w:rPr>
          <w:spacing w:val="-8"/>
          <w:u w:val="thick"/>
        </w:rPr>
        <w:t>81</w:t>
      </w:r>
      <w:r>
        <w:rPr>
          <w:spacing w:val="7"/>
          <w:u w:val="thick"/>
        </w:rPr>
        <w:t xml:space="preserve"> </w:t>
      </w:r>
      <w:r>
        <w:rPr>
          <w:spacing w:val="-5"/>
        </w:rPr>
        <w:t xml:space="preserve">.Circus( </w:t>
      </w:r>
      <w:r>
        <w:rPr>
          <w:rFonts w:ascii="Microsoft JhengHei UI" w:eastAsia="Microsoft JhengHei UI" w:hint="eastAsia"/>
        </w:rPr>
        <w:t>⻢</w:t>
      </w:r>
      <w:r>
        <w:rPr>
          <w:rFonts w:ascii="Microsoft JhengHei UI" w:eastAsia="Microsoft JhengHei UI" w:hint="eastAsia"/>
          <w:spacing w:val="-10"/>
        </w:rPr>
        <w:t>戏团</w:t>
      </w:r>
      <w:r>
        <w:t>)</w:t>
      </w:r>
      <w:r>
        <w:rPr>
          <w:spacing w:val="-6"/>
        </w:rPr>
        <w:t xml:space="preserve"> </w:t>
      </w:r>
      <w:r>
        <w:rPr>
          <w:spacing w:val="-5"/>
        </w:rPr>
        <w:t>performers</w:t>
      </w:r>
      <w:r>
        <w:rPr>
          <w:spacing w:val="-6"/>
        </w:rPr>
        <w:t xml:space="preserve"> </w:t>
      </w:r>
      <w:r>
        <w:rPr>
          <w:spacing w:val="-5"/>
        </w:rPr>
        <w:t>sometimes</w:t>
      </w:r>
      <w:r>
        <w:rPr>
          <w:spacing w:val="-6"/>
        </w:rPr>
        <w:t xml:space="preserve"> </w:t>
      </w:r>
      <w:r>
        <w:rPr>
          <w:spacing w:val="-3"/>
        </w:rPr>
        <w:t>use</w:t>
      </w:r>
      <w:r>
        <w:rPr>
          <w:spacing w:val="-6"/>
        </w:rPr>
        <w:t xml:space="preserve"> </w:t>
      </w:r>
      <w:r>
        <w:rPr>
          <w:spacing w:val="-3"/>
        </w:rPr>
        <w:t>the</w:t>
      </w:r>
      <w:r>
        <w:rPr>
          <w:spacing w:val="-5"/>
        </w:rPr>
        <w:t xml:space="preserve"> </w:t>
      </w:r>
      <w:r>
        <w:rPr>
          <w:spacing w:val="-3"/>
        </w:rPr>
        <w:t>toy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5"/>
        </w:rPr>
        <w:t>make</w:t>
      </w:r>
      <w:r>
        <w:rPr>
          <w:spacing w:val="-6"/>
        </w:rPr>
        <w:t xml:space="preserve"> </w:t>
      </w:r>
      <w:r>
        <w:rPr>
          <w:spacing w:val="-4"/>
        </w:rPr>
        <w:t>their</w:t>
      </w:r>
      <w:r>
        <w:rPr>
          <w:spacing w:val="-6"/>
        </w:rPr>
        <w:t xml:space="preserve"> </w:t>
      </w:r>
      <w:r>
        <w:rPr>
          <w:spacing w:val="-5"/>
        </w:rPr>
        <w:t>performances more</w:t>
      </w:r>
      <w:r>
        <w:rPr>
          <w:spacing w:val="-6"/>
        </w:rPr>
        <w:t xml:space="preserve"> </w:t>
      </w:r>
      <w:r>
        <w:rPr>
          <w:spacing w:val="-3"/>
        </w:rPr>
        <w:t>l</w:t>
      </w:r>
      <w:r>
        <w:rPr>
          <w:spacing w:val="-1"/>
          <w:u w:val="thick"/>
        </w:rPr>
        <w:t xml:space="preserve"> </w:t>
      </w:r>
      <w:r>
        <w:rPr>
          <w:spacing w:val="-8"/>
          <w:u w:val="thick"/>
        </w:rPr>
        <w:t>82</w:t>
      </w:r>
      <w:r>
        <w:rPr>
          <w:spacing w:val="-8"/>
          <w:u w:val="thick"/>
        </w:rPr>
        <w:tab/>
      </w:r>
      <w:r>
        <w:rPr>
          <w:u w:val="thick"/>
        </w:rPr>
        <w:t>.</w:t>
      </w:r>
    </w:p>
    <w:p>
      <w:pPr>
        <w:pStyle w:val="BodyText"/>
        <w:tabs>
          <w:tab w:val="left" w:pos="6759"/>
        </w:tabs>
        <w:spacing w:before="19" w:line="228" w:lineRule="auto"/>
        <w:ind w:right="306" w:firstLine="420"/>
      </w:pPr>
      <w:r>
        <w:rPr>
          <w:spacing w:val="-5"/>
        </w:rPr>
        <w:t xml:space="preserve">And </w:t>
      </w:r>
      <w:r>
        <w:rPr>
          <w:spacing w:val="-3"/>
        </w:rPr>
        <w:t xml:space="preserve">of </w:t>
      </w:r>
      <w:r>
        <w:rPr>
          <w:spacing w:val="-4"/>
        </w:rPr>
        <w:t xml:space="preserve">course, </w:t>
      </w:r>
      <w:r>
        <w:rPr>
          <w:spacing w:val="-6"/>
        </w:rPr>
        <w:t xml:space="preserve">there’s </w:t>
      </w:r>
      <w:r>
        <w:rPr>
          <w:spacing w:val="-5"/>
        </w:rPr>
        <w:t xml:space="preserve">always </w:t>
      </w:r>
      <w:r>
        <w:rPr>
          <w:spacing w:val="-4"/>
        </w:rPr>
        <w:t xml:space="preserve">chess. </w:t>
      </w:r>
      <w:r>
        <w:rPr>
          <w:spacing w:val="-5"/>
        </w:rPr>
        <w:t xml:space="preserve">Chinese </w:t>
      </w:r>
      <w:r>
        <w:rPr>
          <w:spacing w:val="-4"/>
        </w:rPr>
        <w:t xml:space="preserve">chess, </w:t>
      </w:r>
      <w:r>
        <w:rPr>
          <w:spacing w:val="-3"/>
        </w:rPr>
        <w:t xml:space="preserve">or </w:t>
      </w:r>
      <w:r>
        <w:rPr>
          <w:spacing w:val="-4"/>
        </w:rPr>
        <w:t xml:space="preserve">xiangqi, </w:t>
      </w:r>
      <w:r>
        <w:t>is</w:t>
      </w:r>
      <w:r>
        <w:rPr>
          <w:spacing w:val="-14"/>
        </w:rPr>
        <w:t xml:space="preserve"> </w:t>
      </w:r>
      <w:r>
        <w:rPr>
          <w:spacing w:val="-5"/>
        </w:rPr>
        <w:t>s</w:t>
      </w:r>
      <w:r>
        <w:rPr>
          <w:spacing w:val="-1"/>
          <w:u w:val="thick"/>
        </w:rPr>
        <w:t xml:space="preserve"> </w:t>
      </w:r>
      <w:r>
        <w:rPr>
          <w:spacing w:val="-8"/>
          <w:u w:val="thick"/>
        </w:rPr>
        <w:t>83</w:t>
      </w:r>
      <w:r>
        <w:rPr>
          <w:spacing w:val="-8"/>
          <w:u w:val="thick"/>
        </w:rPr>
        <w:tab/>
      </w:r>
      <w:r>
        <w:t xml:space="preserve">to </w:t>
      </w:r>
      <w:r>
        <w:rPr>
          <w:spacing w:val="-7"/>
        </w:rPr>
        <w:t xml:space="preserve">Western </w:t>
      </w:r>
      <w:r>
        <w:rPr>
          <w:spacing w:val="-4"/>
        </w:rPr>
        <w:t xml:space="preserve">chess </w:t>
      </w:r>
      <w:r>
        <w:t xml:space="preserve">in </w:t>
      </w:r>
      <w:r>
        <w:rPr>
          <w:spacing w:val="-4"/>
        </w:rPr>
        <w:t>that</w:t>
      </w:r>
      <w:r>
        <w:rPr>
          <w:spacing w:val="-29"/>
        </w:rPr>
        <w:t xml:space="preserve"> </w:t>
      </w:r>
      <w:r>
        <w:rPr>
          <w:spacing w:val="-3"/>
        </w:rPr>
        <w:t xml:space="preserve">the </w:t>
      </w:r>
      <w:r>
        <w:rPr>
          <w:spacing w:val="-4"/>
        </w:rPr>
        <w:t>goal</w:t>
      </w:r>
      <w:r>
        <w:rPr>
          <w:spacing w:val="-6"/>
        </w:rPr>
        <w:t xml:space="preserve"> </w:t>
      </w:r>
      <w:r>
        <w:t>is</w:t>
      </w:r>
      <w:r>
        <w:rPr>
          <w:spacing w:val="-7"/>
        </w:rPr>
        <w:t xml:space="preserve"> </w:t>
      </w:r>
      <w:r>
        <w:t>to</w:t>
      </w:r>
      <w:r>
        <w:rPr>
          <w:spacing w:val="-7"/>
        </w:rPr>
        <w:t xml:space="preserve"> </w:t>
      </w:r>
      <w:r>
        <w:rPr>
          <w:spacing w:val="-4"/>
        </w:rPr>
        <w:t>catch</w:t>
      </w:r>
      <w:r>
        <w:rPr>
          <w:spacing w:val="-8"/>
        </w:rPr>
        <w:t xml:space="preserve"> </w:t>
      </w:r>
      <w:r>
        <w:rPr>
          <w:spacing w:val="-4"/>
        </w:rPr>
        <w:t>your</w:t>
      </w:r>
      <w:r>
        <w:rPr>
          <w:spacing w:val="-6"/>
        </w:rPr>
        <w:t xml:space="preserve"> opponent’s(</w:t>
      </w:r>
      <w:r>
        <w:rPr>
          <w:rFonts w:ascii="Microsoft JhengHei UI" w:eastAsia="Microsoft JhengHei UI" w:hAnsi="Microsoft JhengHei UI" w:hint="eastAsia"/>
          <w:spacing w:val="-10"/>
        </w:rPr>
        <w:t>对⼿的</w:t>
      </w:r>
      <w:r>
        <w:rPr>
          <w:spacing w:val="-3"/>
        </w:rPr>
        <w:t xml:space="preserve">) </w:t>
      </w:r>
      <w:r>
        <w:rPr>
          <w:spacing w:val="-4"/>
        </w:rPr>
        <w:t>king</w:t>
      </w:r>
      <w:r>
        <w:rPr>
          <w:spacing w:val="-5"/>
        </w:rPr>
        <w:t xml:space="preserve">. </w:t>
      </w:r>
      <w:r>
        <w:rPr>
          <w:spacing w:val="-4"/>
        </w:rPr>
        <w:t>But</w:t>
      </w:r>
      <w:r>
        <w:rPr>
          <w:spacing w:val="-6"/>
        </w:rPr>
        <w:t xml:space="preserve"> </w:t>
      </w:r>
      <w:r>
        <w:rPr>
          <w:spacing w:val="-4"/>
        </w:rPr>
        <w:t xml:space="preserve">xiangqi </w:t>
      </w:r>
      <w:r>
        <w:t>is</w:t>
      </w:r>
      <w:r>
        <w:rPr>
          <w:spacing w:val="-7"/>
        </w:rPr>
        <w:t xml:space="preserve"> </w:t>
      </w:r>
      <w:r>
        <w:rPr>
          <w:spacing w:val="-3"/>
        </w:rPr>
        <w:t>full</w:t>
      </w:r>
      <w:r>
        <w:rPr>
          <w:spacing w:val="-6"/>
        </w:rPr>
        <w:t xml:space="preserve"> </w:t>
      </w:r>
      <w:r>
        <w:rPr>
          <w:spacing w:val="-3"/>
        </w:rPr>
        <w:t>of</w:t>
      </w:r>
      <w:r>
        <w:rPr>
          <w:spacing w:val="-5"/>
        </w:rPr>
        <w:t xml:space="preserve"> Chinese</w:t>
      </w:r>
      <w:r>
        <w:rPr>
          <w:spacing w:val="-7"/>
        </w:rPr>
        <w:t xml:space="preserve"> </w:t>
      </w:r>
      <w:r>
        <w:t>c</w:t>
      </w:r>
      <w:r>
        <w:rPr>
          <w:spacing w:val="-8"/>
        </w:rPr>
        <w:t xml:space="preserve"> </w:t>
      </w:r>
      <w:r>
        <w:rPr>
          <w:spacing w:val="-8"/>
          <w:u w:val="thick"/>
        </w:rPr>
        <w:t>84</w:t>
      </w:r>
      <w:r>
        <w:rPr>
          <w:spacing w:val="12"/>
        </w:rPr>
        <w:t xml:space="preserve"> </w:t>
      </w:r>
      <w:r>
        <w:rPr>
          <w:spacing w:val="-5"/>
        </w:rPr>
        <w:t>references(</w:t>
      </w:r>
      <w:r>
        <w:rPr>
          <w:rFonts w:ascii="Microsoft JhengHei UI" w:eastAsia="Microsoft JhengHei UI" w:hAnsi="Microsoft JhengHei UI" w:hint="eastAsia"/>
          <w:spacing w:val="-10"/>
        </w:rPr>
        <w:t>典故</w:t>
      </w:r>
      <w:r>
        <w:t>).</w:t>
      </w:r>
    </w:p>
    <w:p>
      <w:pPr>
        <w:pStyle w:val="BodyText"/>
        <w:tabs>
          <w:tab w:val="left" w:pos="5125"/>
        </w:tabs>
        <w:spacing w:before="1" w:line="295" w:lineRule="auto"/>
        <w:ind w:right="654" w:firstLine="420"/>
      </w:pPr>
      <w:r>
        <w:rPr>
          <w:spacing w:val="-4"/>
        </w:rPr>
        <w:t xml:space="preserve">For </w:t>
      </w:r>
      <w:r>
        <w:rPr>
          <w:spacing w:val="-5"/>
        </w:rPr>
        <w:t xml:space="preserve">example, </w:t>
      </w:r>
      <w:r>
        <w:rPr>
          <w:spacing w:val="-4"/>
        </w:rPr>
        <w:t xml:space="preserve">one part </w:t>
      </w:r>
      <w:r>
        <w:rPr>
          <w:spacing w:val="-3"/>
        </w:rPr>
        <w:t xml:space="preserve">of the </w:t>
      </w:r>
      <w:r>
        <w:rPr>
          <w:spacing w:val="-4"/>
        </w:rPr>
        <w:t xml:space="preserve">xiangqi board </w:t>
      </w:r>
      <w:r>
        <w:t xml:space="preserve">is </w:t>
      </w:r>
      <w:r>
        <w:rPr>
          <w:spacing w:val="-4"/>
        </w:rPr>
        <w:t xml:space="preserve">called </w:t>
      </w:r>
      <w:r>
        <w:rPr>
          <w:spacing w:val="-3"/>
        </w:rPr>
        <w:t xml:space="preserve">the </w:t>
      </w:r>
      <w:r>
        <w:rPr>
          <w:spacing w:val="-5"/>
        </w:rPr>
        <w:t xml:space="preserve">“Chu </w:t>
      </w:r>
      <w:r>
        <w:rPr>
          <w:spacing w:val="-4"/>
        </w:rPr>
        <w:t xml:space="preserve">River and </w:t>
      </w:r>
      <w:r>
        <w:rPr>
          <w:spacing w:val="-3"/>
        </w:rPr>
        <w:t xml:space="preserve">the </w:t>
      </w:r>
      <w:r>
        <w:rPr>
          <w:spacing w:val="-5"/>
        </w:rPr>
        <w:t xml:space="preserve">Han Border”.This </w:t>
      </w:r>
      <w:r>
        <w:t>is</w:t>
      </w:r>
      <w:r>
        <w:rPr>
          <w:spacing w:val="-37"/>
        </w:rPr>
        <w:t xml:space="preserve"> </w:t>
      </w:r>
      <w:r>
        <w:t xml:space="preserve">a </w:t>
      </w:r>
      <w:r>
        <w:rPr>
          <w:spacing w:val="-5"/>
        </w:rPr>
        <w:t xml:space="preserve">reference </w:t>
      </w:r>
      <w:r>
        <w:t xml:space="preserve">to </w:t>
      </w:r>
      <w:r>
        <w:rPr>
          <w:spacing w:val="-3"/>
        </w:rPr>
        <w:t xml:space="preserve">the </w:t>
      </w:r>
      <w:r>
        <w:rPr>
          <w:spacing w:val="-5"/>
        </w:rPr>
        <w:t xml:space="preserve">Chu-Han </w:t>
      </w:r>
      <w:r>
        <w:rPr>
          <w:spacing w:val="-11"/>
        </w:rPr>
        <w:t xml:space="preserve">War, </w:t>
      </w:r>
      <w:r>
        <w:rPr>
          <w:spacing w:val="-5"/>
        </w:rPr>
        <w:t xml:space="preserve">which </w:t>
      </w:r>
      <w:r>
        <w:rPr>
          <w:spacing w:val="-4"/>
        </w:rPr>
        <w:t xml:space="preserve">took place </w:t>
      </w:r>
      <w:r>
        <w:t>in</w:t>
      </w:r>
      <w:r>
        <w:rPr>
          <w:spacing w:val="-27"/>
        </w:rPr>
        <w:t xml:space="preserve"> </w:t>
      </w:r>
      <w:r>
        <w:rPr>
          <w:spacing w:val="-5"/>
        </w:rPr>
        <w:t>a</w:t>
      </w:r>
      <w:r>
        <w:rPr>
          <w:spacing w:val="-1"/>
          <w:u w:val="thick"/>
        </w:rPr>
        <w:t xml:space="preserve"> </w:t>
      </w:r>
      <w:r>
        <w:rPr>
          <w:spacing w:val="-8"/>
          <w:u w:val="thick"/>
        </w:rPr>
        <w:t>85</w:t>
      </w:r>
      <w:r>
        <w:rPr>
          <w:spacing w:val="-8"/>
          <w:u w:val="thick"/>
        </w:rPr>
        <w:tab/>
      </w:r>
      <w:r>
        <w:rPr>
          <w:spacing w:val="-5"/>
        </w:rPr>
        <w:t>China.</w:t>
      </w:r>
    </w:p>
    <w:p>
      <w:pPr>
        <w:pStyle w:val="BodyText"/>
        <w:tabs>
          <w:tab w:val="left" w:pos="1919"/>
          <w:tab w:val="left" w:pos="3157"/>
          <w:tab w:val="left" w:pos="4500"/>
          <w:tab w:val="left" w:pos="5948"/>
          <w:tab w:val="left" w:pos="6976"/>
        </w:tabs>
        <w:spacing w:before="2"/>
        <w:ind w:left="577"/>
      </w:pPr>
      <w:r>
        <w:rPr>
          <w:spacing w:val="-16"/>
        </w:rPr>
        <w:t>76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77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78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79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80</w:t>
      </w:r>
      <w:r>
        <w:rPr>
          <w:u w:val="thick"/>
        </w:rPr>
        <w:t xml:space="preserve"> </w:t>
      </w:r>
      <w:r>
        <w:rPr>
          <w:u w:val="thick"/>
        </w:rPr>
        <w:tab/>
      </w:r>
    </w:p>
    <w:p>
      <w:pPr>
        <w:pStyle w:val="BodyText"/>
        <w:tabs>
          <w:tab w:val="left" w:pos="1919"/>
          <w:tab w:val="left" w:pos="3157"/>
          <w:tab w:val="left" w:pos="4500"/>
          <w:tab w:val="left" w:pos="5948"/>
          <w:tab w:val="left" w:pos="6976"/>
        </w:tabs>
        <w:spacing w:before="59"/>
        <w:ind w:left="577"/>
      </w:pPr>
      <w:r>
        <w:rPr>
          <w:spacing w:val="-16"/>
        </w:rPr>
        <w:t>81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82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83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84</w:t>
      </w:r>
      <w:r>
        <w:rPr>
          <w:spacing w:val="-16"/>
          <w:u w:val="thick"/>
        </w:rPr>
        <w:t xml:space="preserve"> </w:t>
      </w:r>
      <w:r>
        <w:rPr>
          <w:spacing w:val="-16"/>
          <w:u w:val="thick"/>
        </w:rPr>
        <w:tab/>
      </w:r>
      <w:r>
        <w:rPr>
          <w:spacing w:val="-16"/>
        </w:rPr>
        <w:t>85</w:t>
      </w:r>
      <w:r>
        <w:rPr>
          <w:u w:val="thick"/>
        </w:rPr>
        <w:t xml:space="preserve"> </w:t>
      </w:r>
      <w:r>
        <w:rPr>
          <w:u w:val="thick"/>
        </w:rPr>
        <w:tab/>
      </w:r>
    </w:p>
    <w:p>
      <w:pPr>
        <w:pStyle w:val="BodyText"/>
        <w:ind w:left="0"/>
        <w:rPr>
          <w:sz w:val="23"/>
        </w:rPr>
      </w:pPr>
    </w:p>
    <w:p>
      <w:pPr>
        <w:pStyle w:val="Heading2"/>
        <w:spacing w:before="34" w:line="341" w:lineRule="exact"/>
        <w:ind w:left="159"/>
        <w:rPr>
          <w:rFonts w:ascii="Times New Roman" w:eastAsia="Times New Roman"/>
        </w:rPr>
      </w:pPr>
      <w:r>
        <w:rPr>
          <w:color w:val="000008"/>
        </w:rPr>
        <w:t>七、书⾯表达</w:t>
      </w:r>
      <w:r>
        <w:rPr>
          <w:rFonts w:ascii="Times New Roman" w:eastAsia="Times New Roman"/>
          <w:color w:val="000008"/>
        </w:rPr>
        <w:t>(</w:t>
      </w:r>
      <w:r>
        <w:rPr>
          <w:color w:val="000008"/>
        </w:rPr>
        <w:t xml:space="preserve">共 </w:t>
      </w:r>
      <w:r>
        <w:rPr>
          <w:rFonts w:ascii="Times New Roman" w:eastAsia="Times New Roman"/>
          <w:color w:val="000008"/>
        </w:rPr>
        <w:t xml:space="preserve">1 </w:t>
      </w:r>
      <w:r>
        <w:rPr>
          <w:color w:val="000008"/>
        </w:rPr>
        <w:t xml:space="preserve">题，满分 </w:t>
      </w:r>
      <w:r>
        <w:rPr>
          <w:rFonts w:ascii="Times New Roman" w:eastAsia="Times New Roman"/>
          <w:color w:val="000008"/>
        </w:rPr>
        <w:t xml:space="preserve">15 </w:t>
      </w:r>
      <w:r>
        <w:rPr>
          <w:color w:val="000008"/>
        </w:rPr>
        <w:t>分</w:t>
      </w:r>
      <w:r>
        <w:rPr>
          <w:rFonts w:ascii="Times New Roman" w:eastAsia="Times New Roman"/>
          <w:color w:val="000008"/>
        </w:rPr>
        <w:t>)</w:t>
      </w:r>
    </w:p>
    <w:p>
      <w:pPr>
        <w:pStyle w:val="BodyText"/>
        <w:spacing w:before="34" w:line="168" w:lineRule="auto"/>
        <w:ind w:right="212"/>
        <w:rPr>
          <w:rFonts w:ascii="Microsoft JhengHei UI" w:eastAsia="Microsoft JhengHei UI" w:hAnsi="Microsoft JhengHei UI" w:hint="eastAsia"/>
        </w:rPr>
      </w:pPr>
      <w:r>
        <w:rPr>
          <w:rFonts w:ascii="Microsoft JhengHei UI" w:eastAsia="Microsoft JhengHei UI" w:hAnsi="Microsoft JhengHei UI" w:hint="eastAsia"/>
          <w:color w:val="000008"/>
          <w:spacing w:val="-12"/>
        </w:rPr>
        <w:t>假设你是班⻓李明，本周五晚上你班同学将去参加</w:t>
      </w:r>
      <w:r>
        <w:rPr>
          <w:color w:val="000008"/>
          <w:spacing w:val="-4"/>
        </w:rPr>
        <w:t>“</w:t>
      </w:r>
      <w:r>
        <w:rPr>
          <w:rFonts w:ascii="Microsoft JhengHei UI" w:eastAsia="Microsoft JhengHei UI" w:hAnsi="Microsoft JhengHei UI" w:hint="eastAsia"/>
          <w:color w:val="000008"/>
          <w:spacing w:val="-10"/>
        </w:rPr>
        <w:t>地球⼀⼩时</w:t>
      </w:r>
      <w:r>
        <w:rPr>
          <w:rFonts w:ascii="Microsoft JhengHei UI" w:eastAsia="Microsoft JhengHei UI" w:hAnsi="Microsoft JhengHei UI" w:hint="eastAsia"/>
          <w:color w:val="000008"/>
          <w:spacing w:val="-7"/>
        </w:rPr>
        <w:t>（</w:t>
      </w:r>
      <w:r>
        <w:rPr>
          <w:color w:val="000008"/>
          <w:spacing w:val="-7"/>
        </w:rPr>
        <w:t xml:space="preserve">Earth </w:t>
      </w:r>
      <w:r>
        <w:rPr>
          <w:color w:val="000008"/>
          <w:spacing w:val="-8"/>
        </w:rPr>
        <w:t>Hour</w:t>
      </w:r>
      <w:r>
        <w:rPr>
          <w:rFonts w:ascii="Microsoft JhengHei UI" w:eastAsia="Microsoft JhengHei UI" w:hAnsi="Microsoft JhengHei UI" w:hint="eastAsia"/>
          <w:color w:val="000008"/>
          <w:spacing w:val="-8"/>
        </w:rPr>
        <w:t>）</w:t>
      </w:r>
      <w:r>
        <w:rPr>
          <w:color w:val="000008"/>
          <w:spacing w:val="-8"/>
        </w:rPr>
        <w:t>”</w:t>
      </w:r>
      <w:r>
        <w:rPr>
          <w:rFonts w:ascii="Microsoft JhengHei UI" w:eastAsia="Microsoft JhengHei UI" w:hAnsi="Microsoft JhengHei UI" w:hint="eastAsia"/>
          <w:color w:val="000008"/>
          <w:spacing w:val="-13"/>
        </w:rPr>
        <w:t>活动。请你⽤英语草</w:t>
      </w:r>
      <w:r>
        <w:rPr>
          <w:rFonts w:ascii="Microsoft JhengHei UI" w:eastAsia="Microsoft JhengHei UI" w:hAnsi="Microsoft JhengHei UI" w:hint="eastAsia"/>
          <w:color w:val="000008"/>
          <w:spacing w:val="-12"/>
        </w:rPr>
        <w:t>拟⼀则通知。要点如下：</w:t>
      </w:r>
    </w:p>
    <w:p>
      <w:pPr>
        <w:pStyle w:val="ListParagraph"/>
        <w:numPr>
          <w:ilvl w:val="0"/>
          <w:numId w:val="6"/>
        </w:numPr>
        <w:tabs>
          <w:tab w:val="left" w:pos="472"/>
        </w:tabs>
        <w:spacing w:before="0" w:after="0" w:line="245" w:lineRule="exact"/>
        <w:ind w:left="472" w:right="0" w:hanging="315"/>
        <w:jc w:val="left"/>
        <w:rPr>
          <w:rFonts w:ascii="Microsoft JhengHei UI" w:eastAsia="Microsoft JhengHei UI" w:hint="eastAsia"/>
          <w:sz w:val="22"/>
        </w:rPr>
      </w:pPr>
      <w:r>
        <w:rPr>
          <w:rFonts w:ascii="Microsoft JhengHei UI" w:eastAsia="Microsoft JhengHei UI" w:hint="eastAsia"/>
          <w:color w:val="000008"/>
          <w:spacing w:val="-12"/>
          <w:sz w:val="22"/>
        </w:rPr>
        <w:t>晚上六点在各班教室集合。离开教室时记得关灯。</w:t>
      </w:r>
    </w:p>
    <w:p>
      <w:pPr>
        <w:pStyle w:val="ListParagraph"/>
        <w:numPr>
          <w:ilvl w:val="0"/>
          <w:numId w:val="6"/>
        </w:numPr>
        <w:tabs>
          <w:tab w:val="left" w:pos="472"/>
        </w:tabs>
        <w:spacing w:before="0" w:after="0" w:line="273" w:lineRule="exact"/>
        <w:ind w:left="472" w:right="0" w:hanging="315"/>
        <w:jc w:val="left"/>
        <w:rPr>
          <w:rFonts w:ascii="Microsoft JhengHei UI" w:eastAsia="Microsoft JhengHei UI" w:hint="eastAsia"/>
          <w:sz w:val="22"/>
        </w:rPr>
      </w:pPr>
      <w:r>
        <w:rPr>
          <w:rFonts w:ascii="Microsoft JhengHei UI" w:eastAsia="Microsoft JhengHei UI" w:hint="eastAsia"/>
          <w:color w:val="000008"/>
          <w:spacing w:val="-13"/>
          <w:sz w:val="22"/>
        </w:rPr>
        <w:t xml:space="preserve">步⾏前往江滩公园。⼤约需要 </w:t>
      </w:r>
      <w:r>
        <w:rPr>
          <w:color w:val="000008"/>
          <w:spacing w:val="-8"/>
          <w:sz w:val="22"/>
        </w:rPr>
        <w:t>15</w:t>
      </w:r>
      <w:r>
        <w:rPr>
          <w:color w:val="000008"/>
          <w:spacing w:val="-19"/>
          <w:sz w:val="22"/>
        </w:rPr>
        <w:t xml:space="preserve"> </w:t>
      </w:r>
      <w:r>
        <w:rPr>
          <w:rFonts w:ascii="Microsoft JhengHei UI" w:eastAsia="Microsoft JhengHei UI" w:hint="eastAsia"/>
          <w:color w:val="000008"/>
          <w:spacing w:val="-7"/>
          <w:sz w:val="22"/>
        </w:rPr>
        <w:t>分钟。</w:t>
      </w:r>
    </w:p>
    <w:p>
      <w:pPr>
        <w:pStyle w:val="ListParagraph"/>
        <w:numPr>
          <w:ilvl w:val="0"/>
          <w:numId w:val="6"/>
        </w:numPr>
        <w:tabs>
          <w:tab w:val="left" w:pos="472"/>
        </w:tabs>
        <w:spacing w:before="0" w:after="0" w:line="273" w:lineRule="exact"/>
        <w:ind w:left="472" w:right="0" w:hanging="315"/>
        <w:jc w:val="left"/>
        <w:rPr>
          <w:rFonts w:ascii="Microsoft JhengHei UI" w:eastAsia="Microsoft JhengHei UI" w:hint="eastAsia"/>
          <w:sz w:val="22"/>
        </w:rPr>
      </w:pPr>
      <w:r>
        <w:rPr>
          <w:rFonts w:ascii="Microsoft JhengHei UI" w:eastAsia="Microsoft JhengHei UI" w:hint="eastAsia"/>
          <w:color w:val="000008"/>
          <w:spacing w:val="-12"/>
          <w:sz w:val="22"/>
        </w:rPr>
        <w:t xml:space="preserve">我们可以粘贴海报和发放⼴告来号召⼈们关爱我们的环境。活动约 </w:t>
      </w:r>
      <w:r>
        <w:rPr>
          <w:color w:val="000008"/>
          <w:sz w:val="22"/>
        </w:rPr>
        <w:t>1</w:t>
      </w:r>
      <w:r>
        <w:rPr>
          <w:color w:val="000008"/>
          <w:spacing w:val="-19"/>
          <w:sz w:val="22"/>
        </w:rPr>
        <w:t xml:space="preserve"> </w:t>
      </w:r>
      <w:r>
        <w:rPr>
          <w:rFonts w:ascii="Microsoft JhengHei UI" w:eastAsia="Microsoft JhengHei UI" w:hint="eastAsia"/>
          <w:color w:val="000008"/>
          <w:spacing w:val="-7"/>
          <w:sz w:val="22"/>
        </w:rPr>
        <w:t>⼩时。</w:t>
      </w:r>
    </w:p>
    <w:p>
      <w:pPr>
        <w:pStyle w:val="ListParagraph"/>
        <w:numPr>
          <w:ilvl w:val="0"/>
          <w:numId w:val="6"/>
        </w:numPr>
        <w:tabs>
          <w:tab w:val="left" w:pos="472"/>
        </w:tabs>
        <w:spacing w:before="0" w:after="0" w:line="272" w:lineRule="exact"/>
        <w:ind w:left="472" w:right="0" w:hanging="315"/>
        <w:jc w:val="left"/>
        <w:rPr>
          <w:rFonts w:ascii="Microsoft JhengHei UI" w:eastAsia="Microsoft JhengHei UI" w:hint="eastAsia"/>
          <w:sz w:val="22"/>
        </w:rPr>
      </w:pPr>
      <w:r>
        <w:rPr>
          <w:rFonts w:ascii="Microsoft JhengHei UI" w:eastAsia="Microsoft JhengHei UI" w:hint="eastAsia"/>
          <w:color w:val="000008"/>
          <w:spacing w:val="-12"/>
          <w:sz w:val="22"/>
        </w:rPr>
        <w:t>请准时到。注意安全。</w:t>
      </w:r>
    </w:p>
    <w:p>
      <w:pPr>
        <w:pStyle w:val="ListParagraph"/>
        <w:numPr>
          <w:ilvl w:val="0"/>
          <w:numId w:val="6"/>
        </w:numPr>
        <w:tabs>
          <w:tab w:val="left" w:pos="472"/>
        </w:tabs>
        <w:spacing w:before="0" w:after="0" w:line="273" w:lineRule="exact"/>
        <w:ind w:left="472" w:right="0" w:hanging="315"/>
        <w:jc w:val="left"/>
        <w:rPr>
          <w:rFonts w:ascii="Microsoft JhengHei UI" w:eastAsia="Microsoft JhengHei UI" w:hint="eastAsia"/>
          <w:sz w:val="22"/>
        </w:rPr>
      </w:pPr>
      <w:r>
        <w:rPr>
          <w:rFonts w:ascii="Microsoft JhengHei UI" w:eastAsia="Microsoft JhengHei UI" w:hint="eastAsia"/>
          <w:color w:val="000008"/>
          <w:spacing w:val="-14"/>
          <w:sz w:val="22"/>
        </w:rPr>
        <w:t>关于环境保护，写⼀、两点个⼈看法或建议。</w:t>
      </w:r>
    </w:p>
    <w:p>
      <w:pPr>
        <w:pStyle w:val="BodyText"/>
        <w:spacing w:line="273" w:lineRule="exact"/>
        <w:rPr>
          <w:rFonts w:ascii="Microsoft JhengHei UI" w:eastAsia="Microsoft JhengHei UI" w:hint="eastAsia"/>
        </w:rPr>
      </w:pPr>
      <w:r>
        <w:rPr>
          <w:rFonts w:ascii="Microsoft JhengHei UI" w:eastAsia="Microsoft JhengHei UI" w:hint="eastAsia"/>
          <w:color w:val="000008"/>
        </w:rPr>
        <w:t>注意：</w:t>
      </w:r>
      <w:r>
        <w:rPr>
          <w:color w:val="000008"/>
        </w:rPr>
        <w:t xml:space="preserve">1. </w:t>
      </w:r>
      <w:r>
        <w:rPr>
          <w:rFonts w:ascii="Microsoft JhengHei UI" w:eastAsia="Microsoft JhengHei UI" w:hint="eastAsia"/>
          <w:color w:val="000008"/>
        </w:rPr>
        <w:t>要求包括所有内容要点，语句通顺，意思连贯。</w:t>
      </w:r>
    </w:p>
    <w:p>
      <w:pPr>
        <w:pStyle w:val="BodyText"/>
        <w:spacing w:before="26" w:line="165" w:lineRule="auto"/>
        <w:ind w:right="6820" w:firstLine="600"/>
        <w:rPr>
          <w:rFonts w:ascii="Microsoft JhengHei UI" w:eastAsia="Microsoft JhengHei UI" w:hint="eastAsia"/>
        </w:rPr>
      </w:pPr>
      <w:r>
        <w:rPr>
          <w:color w:val="000008"/>
        </w:rPr>
        <w:t xml:space="preserve">2. </w:t>
      </w:r>
      <w:r>
        <w:rPr>
          <w:rFonts w:ascii="Microsoft JhengHei UI" w:eastAsia="Microsoft JhengHei UI" w:hint="eastAsia"/>
          <w:color w:val="000008"/>
        </w:rPr>
        <w:t xml:space="preserve">词数 </w:t>
      </w:r>
      <w:r>
        <w:rPr>
          <w:color w:val="000008"/>
        </w:rPr>
        <w:t xml:space="preserve">70 </w:t>
      </w:r>
      <w:r>
        <w:rPr>
          <w:rFonts w:ascii="Microsoft JhengHei UI" w:eastAsia="Microsoft JhengHei UI" w:hint="eastAsia"/>
          <w:color w:val="000008"/>
        </w:rPr>
        <w:t>字左右。参考词汇：</w:t>
      </w:r>
    </w:p>
    <w:p>
      <w:pPr>
        <w:pStyle w:val="BodyText"/>
        <w:tabs>
          <w:tab w:val="left" w:pos="1543"/>
          <w:tab w:val="left" w:pos="2950"/>
          <w:tab w:val="left" w:pos="4846"/>
        </w:tabs>
        <w:spacing w:line="327" w:lineRule="exact"/>
        <w:rPr>
          <w:rFonts w:ascii="Microsoft JhengHei UI" w:eastAsia="Microsoft JhengHei UI" w:hint="eastAsia"/>
        </w:rPr>
      </w:pPr>
      <w:r>
        <w:rPr>
          <w:color w:val="000008"/>
          <w:spacing w:val="-5"/>
        </w:rPr>
        <w:t>advertisement</w:t>
      </w:r>
      <w:r>
        <w:rPr>
          <w:color w:val="000008"/>
          <w:spacing w:val="-5"/>
        </w:rPr>
        <w:tab/>
      </w:r>
      <w:r>
        <w:rPr>
          <w:color w:val="000008"/>
          <w:spacing w:val="-3"/>
        </w:rPr>
        <w:t>n.</w:t>
      </w:r>
      <w:r>
        <w:rPr>
          <w:color w:val="000008"/>
          <w:spacing w:val="3"/>
        </w:rPr>
        <w:t xml:space="preserve"> </w:t>
      </w:r>
      <w:r>
        <w:rPr>
          <w:rFonts w:ascii="Microsoft JhengHei UI" w:eastAsia="Microsoft JhengHei UI" w:hint="eastAsia"/>
          <w:color w:val="000008"/>
          <w:spacing w:val="-10"/>
        </w:rPr>
        <w:t>⼴ 告</w:t>
      </w:r>
      <w:r>
        <w:rPr>
          <w:rFonts w:ascii="Microsoft JhengHei UI" w:eastAsia="Microsoft JhengHei UI" w:hint="eastAsia"/>
          <w:color w:val="000008"/>
        </w:rPr>
        <w:t>；</w:t>
      </w:r>
      <w:r>
        <w:rPr>
          <w:rFonts w:ascii="Microsoft JhengHei UI" w:eastAsia="Microsoft JhengHei UI" w:hint="eastAsia"/>
          <w:color w:val="000008"/>
        </w:rPr>
        <w:tab/>
      </w:r>
      <w:r>
        <w:rPr>
          <w:color w:val="000008"/>
          <w:spacing w:val="-4"/>
        </w:rPr>
        <w:t xml:space="preserve">care </w:t>
      </w:r>
      <w:r>
        <w:rPr>
          <w:color w:val="000008"/>
          <w:spacing w:val="-3"/>
        </w:rPr>
        <w:t>for</w:t>
      </w:r>
      <w:r>
        <w:rPr>
          <w:color w:val="000008"/>
          <w:spacing w:val="-1"/>
        </w:rPr>
        <w:t xml:space="preserve"> </w:t>
      </w:r>
      <w:r>
        <w:rPr>
          <w:rFonts w:ascii="Microsoft JhengHei UI" w:eastAsia="Microsoft JhengHei UI" w:hint="eastAsia"/>
          <w:color w:val="000008"/>
          <w:spacing w:val="-10"/>
        </w:rPr>
        <w:t>关 爱</w:t>
      </w:r>
      <w:r>
        <w:rPr>
          <w:rFonts w:ascii="Microsoft JhengHei UI" w:eastAsia="Microsoft JhengHei UI" w:hint="eastAsia"/>
          <w:color w:val="000008"/>
        </w:rPr>
        <w:t>；</w:t>
      </w:r>
      <w:r>
        <w:rPr>
          <w:rFonts w:ascii="Microsoft JhengHei UI" w:eastAsia="Microsoft JhengHei UI" w:hint="eastAsia"/>
          <w:color w:val="000008"/>
        </w:rPr>
        <w:tab/>
      </w:r>
      <w:r>
        <w:rPr>
          <w:color w:val="000008"/>
          <w:spacing w:val="-4"/>
        </w:rPr>
        <w:t>Jiangtan</w:t>
      </w:r>
      <w:r>
        <w:rPr>
          <w:color w:val="000008"/>
          <w:spacing w:val="-8"/>
        </w:rPr>
        <w:t xml:space="preserve"> </w:t>
      </w:r>
      <w:r>
        <w:rPr>
          <w:color w:val="000008"/>
          <w:spacing w:val="-4"/>
        </w:rPr>
        <w:t>Park</w:t>
      </w:r>
      <w:r>
        <w:rPr>
          <w:color w:val="000008"/>
          <w:spacing w:val="45"/>
        </w:rPr>
        <w:t xml:space="preserve"> </w:t>
      </w:r>
      <w:r>
        <w:rPr>
          <w:rFonts w:ascii="Microsoft JhengHei UI" w:eastAsia="Microsoft JhengHei UI" w:hint="eastAsia"/>
          <w:color w:val="000008"/>
          <w:spacing w:val="-10"/>
        </w:rPr>
        <w:t>江滩公</w:t>
      </w:r>
      <w:r>
        <w:rPr>
          <w:rFonts w:ascii="Microsoft JhengHei UI" w:eastAsia="Microsoft JhengHei UI" w:hint="eastAsia"/>
          <w:color w:val="000008"/>
        </w:rPr>
        <w:t>园</w:t>
      </w:r>
    </w:p>
    <w:p>
      <w:pPr>
        <w:pStyle w:val="BodyText"/>
        <w:spacing w:line="250" w:lineRule="exact"/>
      </w:pPr>
      <w:r>
        <w:rPr>
          <w:color w:val="000008"/>
        </w:rPr>
        <w:t>Fellow students,</w:t>
      </w:r>
    </w:p>
    <w:p>
      <w:pPr>
        <w:pStyle w:val="BodyText"/>
        <w:spacing w:before="60"/>
        <w:ind w:left="592"/>
      </w:pPr>
      <w:r>
        <w:rPr>
          <w:color w:val="000008"/>
        </w:rPr>
        <w:t>We are going to Jiangtan Park to take part in the Earth Hour activity this Friday evening.</w:t>
      </w:r>
    </w:p>
    <w:p>
      <w:pPr>
        <w:pStyle w:val="BodyText"/>
        <w:spacing w:before="7"/>
        <w:ind w:left="0"/>
        <w:rPr>
          <w:sz w:val="21"/>
        </w:rPr>
      </w:pPr>
      <w:r>
        <w:pict>
          <v:line id="_x0000_s1027" o:spid="_x0000_s1027" style="mso-height-relative:page;mso-position-horizontal-relative:page;mso-width-relative:page;mso-wrap-distance-bottom:0;mso-wrap-distance-top:0;position:absolute;z-index:-251656192" from="70.8pt,14.9pt" to="522.3pt,14.9pt" coordsize="21600,21600" stroked="t" strokecolor="#000008">
            <w10:wrap type="topAndBottom"/>
          </v:line>
        </w:pict>
      </w:r>
      <w:r>
        <w:pict>
          <v:line id="_x0000_s1028" o:spid="_x0000_s1028" style="mso-height-relative:page;mso-position-horizontal-relative:page;mso-width-relative:page;mso-wrap-distance-bottom:0;mso-wrap-distance-top:0;position:absolute;z-index:-251655168" from="70.8pt,30.5pt" to="524.4pt,30.5pt" coordsize="21600,21600" stroked="t" strokecolor="#000008">
            <w10:wrap type="topAndBottom"/>
          </v:line>
        </w:pict>
      </w:r>
      <w:r>
        <w:pict>
          <v:line id="_x0000_s1029" o:spid="_x0000_s1029" style="mso-height-relative:page;mso-position-horizontal-relative:page;mso-width-relative:page;mso-wrap-distance-bottom:0;mso-wrap-distance-top:0;position:absolute;z-index:-251654144" from="70.8pt,46.1pt" to="522.3pt,46.1pt" coordsize="21600,21600" stroked="t" strokecolor="#000008">
            <w10:wrap type="topAndBottom"/>
          </v:line>
        </w:pict>
      </w:r>
      <w:r>
        <w:pict>
          <v:line id="_x0000_s1030" o:spid="_x0000_s1030" style="mso-height-relative:page;mso-position-horizontal-relative:page;mso-width-relative:page;mso-wrap-distance-bottom:0;mso-wrap-distance-top:0;position:absolute;z-index:-251653120" from="70.8pt,61.7pt" to="524.4pt,61.7pt" coordsize="21600,21600" stroked="t" strokecolor="#000008">
            <w10:wrap type="topAndBottom"/>
          </v:line>
        </w:pict>
      </w:r>
      <w:r>
        <w:pict>
          <v:line id="_x0000_s1031" o:spid="_x0000_s1031" style="mso-height-relative:page;mso-position-horizontal-relative:page;mso-width-relative:page;mso-wrap-distance-bottom:0;mso-wrap-distance-top:0;position:absolute;z-index:-251652096" from="70.8pt,77.3pt" to="522.3pt,77.3pt" coordsize="21600,21600" stroked="t" strokecolor="#000008">
            <w10:wrap type="topAndBottom"/>
          </v:line>
        </w:pict>
      </w:r>
      <w:r>
        <w:pict>
          <v:line id="_x0000_s1032" o:spid="_x0000_s1032" style="mso-height-relative:page;mso-position-horizontal-relative:page;mso-width-relative:page;mso-wrap-distance-bottom:0;mso-wrap-distance-top:0;position:absolute;z-index:-251651072" from="70.8pt,92.9pt" to="522.3pt,92.9pt" coordsize="21600,21600" stroked="t" strokecolor="#000008">
            <w10:wrap type="topAndBottom"/>
          </v:line>
        </w:pict>
      </w:r>
      <w:r>
        <w:pict>
          <v:line id="_x0000_s1033" o:spid="_x0000_s1033" style="mso-height-relative:page;mso-position-horizontal-relative:page;mso-width-relative:page;mso-wrap-distance-bottom:0;mso-wrap-distance-top:0;position:absolute;z-index:-251650048" from="70.8pt,108.5pt" to="524.4pt,108.5pt" coordsize="21600,21600" stroked="t" strokecolor="#000008">
            <w10:wrap type="topAndBottom"/>
          </v:line>
        </w:pict>
      </w: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5"/>
        <w:ind w:left="0"/>
        <w:rPr>
          <w:sz w:val="19"/>
        </w:rPr>
      </w:pPr>
    </w:p>
    <w:p>
      <w:pPr>
        <w:pStyle w:val="BodyText"/>
        <w:spacing w:before="33"/>
        <w:ind w:left="577"/>
      </w:pPr>
      <w:r>
        <w:rPr>
          <w:color w:val="000008"/>
        </w:rPr>
        <w:t>Thank you for your attention.</w:t>
      </w:r>
    </w:p>
    <w:p>
      <w:pPr>
        <w:pStyle w:val="BodyText"/>
        <w:spacing w:before="5"/>
        <w:ind w:left="0"/>
        <w:rPr>
          <w:sz w:val="24"/>
        </w:rPr>
      </w:pPr>
    </w:p>
    <w:p>
      <w:pPr>
        <w:pStyle w:val="BodyText"/>
        <w:spacing w:before="90" w:line="295" w:lineRule="auto"/>
        <w:ind w:left="7927" w:right="785"/>
      </w:pPr>
      <w:r>
        <w:rPr>
          <w:color w:val="000008"/>
        </w:rPr>
        <w:t>Yours, Li Ming</w:t>
      </w:r>
    </w:p>
    <w:sectPr>
      <w:pgSz w:w="11900" w:h="16820"/>
      <w:pgMar w:top="1360" w:right="1180" w:bottom="1160" w:left="1260" w:header="0" w:footer="97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503050405090304"/>
    <w:charset w:val="A2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4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JhengHei UI">
    <w:altName w:val="苹方-简"/>
    <w:panose1 w:val="020B0604030504040204"/>
    <w:charset w:val="88"/>
    <w:family w:val="swiss"/>
    <w:pitch w:val="default"/>
    <w:sig w:usb0="00000000" w:usb1="00000000" w:usb2="00000016" w:usb3="00000000" w:csb0="00100009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KW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Body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width:8.5pt;height:12pt;margin-top:781.15pt;margin-left:293.6pt;mso-height-relative:page;mso-position-horizontal-relative:page;mso-position-vertical-relative:page;mso-width-relative:page;position:absolute;z-index:-251658240" coordsize="21600,21600" filled="f" stroked="f">
          <v:stroke joinstyle="miter"/>
          <v:textbox inset="0,0,0,0">
            <w:txbxContent>
              <w:p>
                <w:pPr>
                  <w:spacing w:before="12"/>
                  <w:ind w:left="40" w:right="0" w:firstLine="0"/>
                  <w:jc w:val="left"/>
                  <w:rPr>
                    <w:sz w:val="18"/>
                  </w:rPr>
                </w:pPr>
                <w:r>
                  <w:fldChar w:fldCharType="begin"/>
                </w:r>
                <w:r>
                  <w:rPr>
                    <w:color w:val="000008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firstLine="1800" w:firstLineChars="10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56"/>
      <w:numFmt w:val="decimal"/>
      <w:lvlText w:val="%1."/>
      <w:lvlJc w:val="left"/>
      <w:pPr>
        <w:ind w:left="469" w:hanging="312"/>
        <w:jc w:val="left"/>
      </w:pPr>
      <w:rPr>
        <w:rFonts w:ascii="Times New Roman" w:eastAsia="Times New Roman" w:hAnsi="Times New Roman" w:cs="Times New Roman" w:hint="default"/>
        <w:color w:val="000008"/>
        <w:spacing w:val="-16"/>
        <w:w w:val="100"/>
        <w:sz w:val="22"/>
        <w:szCs w:val="22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892" w:hanging="256"/>
        <w:jc w:val="left"/>
      </w:pPr>
      <w:rPr>
        <w:rFonts w:ascii="Times New Roman" w:eastAsia="Times New Roman" w:hAnsi="Times New Roman" w:cs="Times New Roman" w:hint="default"/>
        <w:color w:val="000008"/>
        <w:spacing w:val="-8"/>
        <w:w w:val="100"/>
        <w:sz w:val="22"/>
        <w:szCs w:val="22"/>
        <w:lang w:val="zh-CN" w:eastAsia="zh-CN" w:bidi="zh-CN"/>
      </w:rPr>
    </w:lvl>
    <w:lvl w:ilvl="2">
      <w:start w:val="0"/>
      <w:numFmt w:val="bullet"/>
      <w:lvlText w:val="•"/>
      <w:lvlJc w:val="left"/>
      <w:pPr>
        <w:ind w:left="820" w:hanging="25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840" w:hanging="25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880" w:hanging="25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900" w:hanging="25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612" w:hanging="25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324" w:hanging="25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036" w:hanging="256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34"/>
      <w:numFmt w:val="decimal"/>
      <w:lvlText w:val="%1."/>
      <w:lvlJc w:val="left"/>
      <w:pPr>
        <w:ind w:left="450" w:hanging="293"/>
        <w:jc w:val="left"/>
      </w:pPr>
      <w:rPr>
        <w:rFonts w:hint="default"/>
        <w:spacing w:val="-16"/>
        <w:w w:val="10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720" w:hanging="293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40" w:hanging="293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940" w:hanging="293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000" w:hanging="293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060" w:hanging="293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2740" w:hanging="293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4420" w:hanging="293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6100" w:hanging="293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2"/>
      <w:numFmt w:val="upperLetter"/>
      <w:lvlText w:val="%1."/>
      <w:lvlJc w:val="left"/>
      <w:pPr>
        <w:ind w:left="563" w:hanging="197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50" w:hanging="19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0" w:hanging="19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0" w:hanging="19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20" w:hanging="19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10" w:hanging="19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0" w:hanging="19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90" w:hanging="19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80" w:hanging="197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344" w:hanging="187"/>
        <w:jc w:val="left"/>
      </w:pPr>
      <w:rPr>
        <w:rFonts w:hint="default"/>
        <w:spacing w:val="-16"/>
        <w:w w:val="100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413" w:hanging="256"/>
        <w:jc w:val="left"/>
      </w:pPr>
      <w:rPr>
        <w:rFonts w:hint="default"/>
        <w:spacing w:val="-8"/>
        <w:w w:val="100"/>
        <w:lang w:val="zh-CN" w:eastAsia="zh-CN" w:bidi="zh-CN"/>
      </w:rPr>
    </w:lvl>
    <w:lvl w:ilvl="2">
      <w:start w:val="0"/>
      <w:numFmt w:val="bullet"/>
      <w:lvlText w:val="•"/>
      <w:lvlJc w:val="left"/>
      <w:pPr>
        <w:ind w:left="400" w:hanging="25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420" w:hanging="25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580" w:hanging="25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620" w:hanging="25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720" w:hanging="25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2905" w:hanging="25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5090" w:hanging="256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472" w:hanging="315"/>
        <w:jc w:val="left"/>
      </w:pPr>
      <w:rPr>
        <w:rFonts w:ascii="Times New Roman" w:eastAsia="Times New Roman" w:hAnsi="Times New Roman" w:cs="Times New Roman" w:hint="default"/>
        <w:color w:val="000008"/>
        <w:spacing w:val="-22"/>
        <w:w w:val="100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480" w:hanging="315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77" w:hanging="315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475" w:hanging="315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473" w:hanging="315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471" w:hanging="315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468" w:hanging="315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466" w:hanging="315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464" w:hanging="315"/>
      </w:pPr>
      <w:rPr>
        <w:rFonts w:hint="default"/>
        <w:lang w:val="zh-CN" w:eastAsia="zh-CN" w:bidi="zh-CN"/>
      </w:rPr>
    </w:lvl>
  </w:abstractNum>
  <w:abstractNum w:abstractNumId="5">
    <w:nsid w:val="59ADCABA"/>
    <w:multiLevelType w:val="multilevel"/>
    <w:tmpl w:val="59ADCABA"/>
    <w:lvl w:ilvl="0">
      <w:start w:val="2"/>
      <w:numFmt w:val="upperLetter"/>
      <w:lvlText w:val="%1."/>
      <w:lvlJc w:val="left"/>
      <w:pPr>
        <w:ind w:left="563" w:hanging="197"/>
        <w:jc w:val="left"/>
      </w:pPr>
      <w:rPr>
        <w:rFonts w:ascii="Times New Roman" w:eastAsia="Times New Roman" w:hAnsi="Times New Roman" w:cs="Times New Roman" w:hint="default"/>
        <w:spacing w:val="-7"/>
        <w:w w:val="100"/>
        <w:sz w:val="20"/>
        <w:szCs w:val="20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450" w:hanging="19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40" w:hanging="19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230" w:hanging="19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20" w:hanging="19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010" w:hanging="19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900" w:hanging="19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790" w:hanging="19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680" w:hanging="197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E6DBA449"/>
    <w:rsid w:val="50CA1EC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eastAsia="Times New Roman" w:hAnsi="Times New Roman" w:cs="Times New Roman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2242" w:right="2307"/>
      <w:jc w:val="center"/>
      <w:outlineLvl w:val="1"/>
    </w:pPr>
    <w:rPr>
      <w:rFonts w:ascii="Microsoft JhengHei UI" w:eastAsia="Microsoft JhengHei UI" w:hAnsi="Microsoft JhengHei UI" w:cs="Microsoft JhengHei UI"/>
      <w:b/>
      <w:bCs/>
      <w:sz w:val="28"/>
      <w:szCs w:val="28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outlineLvl w:val="2"/>
    </w:pPr>
    <w:rPr>
      <w:rFonts w:ascii="Microsoft JhengHei UI" w:eastAsia="Microsoft JhengHei UI" w:hAnsi="Microsoft JhengHei UI" w:cs="Microsoft JhengHei UI"/>
      <w:b/>
      <w:bCs/>
      <w:sz w:val="22"/>
      <w:szCs w:val="22"/>
      <w:lang w:val="zh-CN" w:eastAsia="zh-CN" w:bidi="zh-CN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ind w:left="157"/>
    </w:pPr>
    <w:rPr>
      <w:rFonts w:ascii="Times New Roman" w:eastAsia="Times New Roman" w:hAnsi="Times New Roman" w:cs="Times New Roman"/>
      <w:sz w:val="22"/>
      <w:szCs w:val="22"/>
      <w:lang w:val="zh-CN" w:eastAsia="zh-CN" w:bidi="zh-CN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TableNormal0">
    <w:name w:val="Table Normal_0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Paragraph">
    <w:name w:val="List Paragraph"/>
    <w:basedOn w:val="Normal"/>
    <w:uiPriority w:val="1"/>
    <w:qFormat/>
    <w:pPr>
      <w:spacing w:before="59"/>
      <w:ind w:left="446" w:hanging="245"/>
    </w:pPr>
    <w:rPr>
      <w:rFonts w:ascii="Times New Roman" w:eastAsia="Times New Roman" w:hAnsi="Times New Roman" w:cs="Times New Roman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line="292" w:lineRule="exact"/>
      <w:ind w:left="50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2049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武汉叁个幺</dc:creator>
  <cp:lastModifiedBy>anita</cp:lastModifiedBy>
  <cp:revision>0</cp:revision>
  <dcterms:created xsi:type="dcterms:W3CDTF">2020-04-08T19:35:00Z</dcterms:created>
  <dcterms:modified xsi:type="dcterms:W3CDTF">2020-04-10T18:35:31Z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2020-04-05T00:00:00Z</vt:filetime>
  </property>
  <property fmtid="{D5CDD505-2E9C-101B-9397-08002B2CF9AE}" pid="3" name="Creator">
    <vt:lpwstr>WPS 文字</vt:lpwstr>
  </property>
  <property fmtid="{D5CDD505-2E9C-101B-9397-08002B2CF9AE}" pid="4" name="KSOProductBuildVer">
    <vt:lpwstr>2052-1.9.1.2994</vt:lpwstr>
  </property>
  <property fmtid="{D5CDD505-2E9C-101B-9397-08002B2CF9AE}" pid="5" name="LastSaved">
    <vt:filetime>2020-04-08T00:00:00Z</vt:filetime>
  </property>
</Properties>
</file>