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before="43" w:line="388" w:lineRule="auto"/>
        <w:ind w:left="1203" w:right="609" w:firstLine="0"/>
        <w:jc w:val="center"/>
        <w:rPr>
          <w:rFonts w:ascii="黑体" w:eastAsia="黑体" w:hint="eastAsia"/>
          <w:b/>
          <w:sz w:val="30"/>
        </w:rPr>
      </w:pPr>
      <w:r>
        <w:rPr>
          <w:rFonts w:ascii="黑体" w:eastAsia="黑体" w:hint="eastAsia"/>
          <w:b/>
          <w:spacing w:val="-9"/>
          <w:sz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8pt;height:20pt;margin-top:801pt;margin-left:889pt;mso-position-horizontal-relative:page;mso-position-vertical-relative:top-margin-area;position:absolute;z-index:251658240">
            <v:imagedata r:id="rId5" o:title=""/>
            <o:lock v:ext="edit" aspectratio="t"/>
          </v:shape>
        </w:pict>
      </w:r>
      <w:r>
        <w:rPr>
          <w:rFonts w:ascii="黑体" w:eastAsia="黑体" w:hint="eastAsia"/>
          <w:b/>
          <w:spacing w:val="-9"/>
          <w:sz w:val="30"/>
        </w:rPr>
        <w:t xml:space="preserve">厦门一中集美分校 </w:t>
      </w:r>
      <w:r>
        <w:rPr>
          <w:rFonts w:ascii="黑体" w:eastAsia="黑体" w:hint="eastAsia"/>
          <w:b/>
          <w:sz w:val="30"/>
        </w:rPr>
        <w:t>2019-2020</w:t>
      </w:r>
      <w:r>
        <w:rPr>
          <w:rFonts w:ascii="黑体" w:eastAsia="黑体" w:hint="eastAsia"/>
          <w:b/>
          <w:spacing w:val="-11"/>
          <w:sz w:val="30"/>
        </w:rPr>
        <w:t xml:space="preserve"> 学年第二学期第一次月考</w:t>
      </w:r>
      <w:r>
        <w:rPr>
          <w:rFonts w:ascii="黑体" w:eastAsia="黑体" w:hint="eastAsia"/>
          <w:b/>
          <w:sz w:val="30"/>
        </w:rPr>
        <w:t>九年级英语学科试卷</w:t>
      </w:r>
    </w:p>
    <w:p>
      <w:pPr>
        <w:pStyle w:val="Heading2"/>
        <w:spacing w:line="269" w:lineRule="exact"/>
        <w:ind w:left="1203" w:right="597"/>
        <w:jc w:val="center"/>
      </w:pPr>
      <w:r>
        <w:t>（答卷时间：90 分钟 卷面总分：100 分）</w:t>
      </w:r>
    </w:p>
    <w:p>
      <w:pPr>
        <w:tabs>
          <w:tab w:val="left" w:pos="4049"/>
          <w:tab w:val="left" w:pos="6219"/>
        </w:tabs>
        <w:spacing w:before="160"/>
        <w:ind w:left="557" w:right="0" w:firstLine="0"/>
        <w:jc w:val="left"/>
        <w:rPr>
          <w:rFonts w:ascii="宋体" w:eastAsia="宋体" w:hint="eastAsia"/>
          <w:b/>
          <w:sz w:val="24"/>
        </w:rPr>
      </w:pPr>
      <w:bookmarkStart w:id="0" w:name="_GoBack"/>
      <w:bookmarkEnd w:id="0"/>
      <w:r>
        <w:rPr>
          <w:rFonts w:ascii="宋体" w:eastAsia="宋体" w:hint="eastAsia"/>
          <w:b/>
          <w:sz w:val="24"/>
        </w:rPr>
        <w:tab/>
      </w:r>
      <w:r>
        <w:rPr>
          <w:rFonts w:ascii="宋体" w:eastAsia="宋体" w:hint="eastAsia"/>
          <w:b/>
          <w:sz w:val="24"/>
        </w:rPr>
        <w:t>考试时间：2020.03.27</w:t>
      </w:r>
    </w:p>
    <w:p>
      <w:pPr>
        <w:pStyle w:val="BodyText"/>
        <w:spacing w:before="0"/>
        <w:ind w:left="0"/>
        <w:rPr>
          <w:rFonts w:ascii="宋体"/>
          <w:b/>
          <w:sz w:val="8"/>
        </w:rPr>
      </w:pPr>
    </w:p>
    <w:p>
      <w:pPr>
        <w:spacing w:after="0"/>
        <w:rPr>
          <w:rFonts w:ascii="宋体"/>
          <w:sz w:val="8"/>
        </w:rPr>
        <w:sectPr>
          <w:footerReference w:type="default" r:id="rId6"/>
          <w:type w:val="continuous"/>
          <w:pgSz w:w="11910" w:h="16840"/>
          <w:pgMar w:top="1500" w:right="1320" w:bottom="1100" w:left="1540" w:header="720" w:footer="905" w:gutter="0"/>
          <w:pgNumType w:start="1"/>
          <w:cols w:space="708"/>
        </w:sectPr>
      </w:pPr>
    </w:p>
    <w:p>
      <w:pPr>
        <w:pStyle w:val="BodyText"/>
        <w:tabs>
          <w:tab w:val="left" w:pos="3255"/>
        </w:tabs>
        <w:spacing w:before="76"/>
        <w:ind w:left="579"/>
      </w:pPr>
      <w:bookmarkStart w:id="1" w:name="  班级_____________________ 姓名____________"/>
      <w:bookmarkEnd w:id="1"/>
      <w:r>
        <w:rPr>
          <w:rFonts w:ascii="宋体" w:eastAsia="宋体" w:hint="eastAsia"/>
          <w:w w:val="95"/>
        </w:rPr>
        <w:t>班级</w:t>
      </w:r>
      <w:r>
        <w:rPr>
          <w:w w:val="95"/>
          <w:u w:val="single"/>
        </w:rPr>
        <w:t xml:space="preserve"> </w:t>
      </w:r>
      <w:r>
        <w:rPr>
          <w:u w:val="single"/>
        </w:rPr>
        <w:tab/>
      </w:r>
    </w:p>
    <w:p>
      <w:pPr>
        <w:pStyle w:val="BodyText"/>
        <w:tabs>
          <w:tab w:val="left" w:pos="2902"/>
        </w:tabs>
        <w:spacing w:before="76"/>
        <w:ind w:left="120"/>
      </w:pPr>
      <w:r>
        <w:br w:type="column"/>
      </w:r>
      <w:r>
        <w:rPr>
          <w:rFonts w:ascii="宋体" w:eastAsia="宋体" w:hint="eastAsia"/>
          <w:w w:val="95"/>
        </w:rPr>
        <w:t>姓名</w:t>
      </w:r>
      <w:r>
        <w:rPr>
          <w:w w:val="95"/>
          <w:u w:val="single"/>
        </w:rPr>
        <w:t xml:space="preserve"> </w:t>
      </w:r>
      <w:r>
        <w:rPr>
          <w:u w:val="single"/>
        </w:rPr>
        <w:tab/>
      </w:r>
    </w:p>
    <w:p>
      <w:pPr>
        <w:pStyle w:val="BodyText"/>
        <w:tabs>
          <w:tab w:val="left" w:pos="2268"/>
        </w:tabs>
        <w:spacing w:before="76"/>
        <w:ind w:left="326"/>
      </w:pPr>
      <w:r>
        <w:br w:type="column"/>
      </w:r>
      <w:r>
        <w:rPr>
          <w:rFonts w:ascii="宋体" w:eastAsia="宋体" w:hint="eastAsia"/>
          <w:w w:val="95"/>
        </w:rPr>
        <w:t>座号</w:t>
      </w:r>
      <w:r>
        <w:rPr>
          <w:w w:val="95"/>
          <w:u w:val="single"/>
        </w:rPr>
        <w:t xml:space="preserve"> </w:t>
      </w:r>
      <w:r>
        <w:rPr>
          <w:u w:val="single"/>
        </w:rPr>
        <w:tab/>
      </w:r>
    </w:p>
    <w:p>
      <w:pPr>
        <w:spacing w:after="0"/>
        <w:sectPr>
          <w:type w:val="continuous"/>
          <w:pgSz w:w="11910" w:h="16840"/>
          <w:pgMar w:top="1500" w:right="1320" w:bottom="1100" w:left="1540" w:header="720" w:footer="720" w:gutter="0"/>
          <w:cols w:num="3" w:space="708" w:equalWidth="0">
            <w:col w:w="3256" w:space="40"/>
            <w:col w:w="2903" w:space="39"/>
            <w:col w:w="2812"/>
          </w:cols>
        </w:sectPr>
      </w:pPr>
    </w:p>
    <w:p>
      <w:pPr>
        <w:pStyle w:val="BodyText"/>
        <w:spacing w:before="3"/>
        <w:ind w:left="0"/>
        <w:rPr>
          <w:sz w:val="11"/>
        </w:rPr>
      </w:pPr>
    </w:p>
    <w:p>
      <w:pPr>
        <w:pStyle w:val="Heading3"/>
        <w:spacing w:before="70"/>
        <w:ind w:left="260"/>
      </w:pPr>
      <w:bookmarkStart w:id="2" w:name="考生注意："/>
      <w:bookmarkEnd w:id="2"/>
      <w:r>
        <w:t>考生注意：</w:t>
      </w:r>
    </w:p>
    <w:p>
      <w:pPr>
        <w:pStyle w:val="BodyText"/>
        <w:spacing w:before="6"/>
        <w:ind w:left="0"/>
        <w:rPr>
          <w:rFonts w:ascii="宋体"/>
          <w:b/>
          <w:sz w:val="15"/>
        </w:rPr>
      </w:pPr>
    </w:p>
    <w:p>
      <w:pPr>
        <w:pStyle w:val="BodyText"/>
        <w:spacing w:before="0" w:line="417" w:lineRule="auto"/>
        <w:ind w:right="388" w:firstLine="420"/>
        <w:rPr>
          <w:rFonts w:ascii="宋体" w:eastAsia="宋体" w:hint="eastAsia"/>
        </w:rPr>
      </w:pPr>
      <w:bookmarkStart w:id="3" w:name="本试卷分为两大部分，第一部分为选择题，请考生将答案用2B铅笔填涂在答题卡上；第二"/>
      <w:bookmarkEnd w:id="3"/>
      <w:r>
        <w:rPr>
          <w:rFonts w:ascii="宋体" w:eastAsia="宋体" w:hint="eastAsia"/>
        </w:rPr>
        <w:t xml:space="preserve">本试卷分为两大部分，第一部分为选择题，请考生将答案用 </w:t>
      </w:r>
      <w:r>
        <w:t xml:space="preserve">2B </w:t>
      </w:r>
      <w:r>
        <w:rPr>
          <w:rFonts w:ascii="宋体" w:eastAsia="宋体" w:hint="eastAsia"/>
        </w:rPr>
        <w:t>铅笔</w:t>
      </w:r>
      <w:r>
        <w:rPr>
          <w:rFonts w:ascii="宋体" w:eastAsia="宋体" w:hint="eastAsia"/>
          <w:b/>
        </w:rPr>
        <w:t>填涂</w:t>
      </w:r>
      <w:r>
        <w:rPr>
          <w:rFonts w:ascii="宋体" w:eastAsia="宋体" w:hint="eastAsia"/>
        </w:rPr>
        <w:t xml:space="preserve">在答题卡上； 第二部分为非选择题，请考生将答案用 </w:t>
      </w:r>
      <w:r>
        <w:t xml:space="preserve">0.5 </w:t>
      </w:r>
      <w:r>
        <w:rPr>
          <w:rFonts w:ascii="宋体" w:eastAsia="宋体" w:hint="eastAsia"/>
        </w:rPr>
        <w:t>毫米的黑色签字笔</w:t>
      </w:r>
      <w:r>
        <w:rPr>
          <w:rFonts w:ascii="宋体" w:eastAsia="宋体" w:hint="eastAsia"/>
          <w:b/>
        </w:rPr>
        <w:t>书写</w:t>
      </w:r>
      <w:r>
        <w:rPr>
          <w:rFonts w:ascii="宋体" w:eastAsia="宋体" w:hint="eastAsia"/>
        </w:rPr>
        <w:t>在答题卡上。</w:t>
      </w:r>
    </w:p>
    <w:p>
      <w:pPr>
        <w:pStyle w:val="Heading1"/>
        <w:spacing w:line="269" w:lineRule="exact"/>
      </w:pPr>
      <w:bookmarkStart w:id="4" w:name="第一部分（选择题）"/>
      <w:bookmarkEnd w:id="4"/>
      <w:r>
        <w:t>第一部分（选择题）</w:t>
      </w:r>
    </w:p>
    <w:p>
      <w:pPr>
        <w:pStyle w:val="ListParagraph"/>
        <w:numPr>
          <w:ilvl w:val="0"/>
          <w:numId w:val="1"/>
        </w:numPr>
        <w:tabs>
          <w:tab w:val="left" w:pos="415"/>
          <w:tab w:val="left" w:pos="1464"/>
        </w:tabs>
        <w:spacing w:before="5" w:after="0" w:line="271" w:lineRule="auto"/>
        <w:ind w:left="260" w:right="532" w:firstLine="0"/>
        <w:jc w:val="left"/>
        <w:rPr>
          <w:sz w:val="22"/>
        </w:rPr>
      </w:pPr>
      <w:bookmarkStart w:id="5" w:name="I.单项选择  从每小题所给的A、B、C三个选项中，选出可以填入空白处的正确答案"/>
      <w:bookmarkEnd w:id="5"/>
      <w:r>
        <w:rPr>
          <w:rFonts w:ascii="宋体" w:eastAsia="宋体" w:hint="eastAsia"/>
          <w:b/>
          <w:sz w:val="21"/>
        </w:rPr>
        <w:t>单项选择</w:t>
      </w:r>
      <w:r>
        <w:rPr>
          <w:rFonts w:ascii="宋体" w:eastAsia="宋体" w:hint="eastAsia"/>
          <w:b/>
          <w:sz w:val="21"/>
        </w:rPr>
        <w:tab/>
      </w:r>
      <w:r>
        <w:rPr>
          <w:rFonts w:ascii="宋体" w:eastAsia="宋体" w:hint="eastAsia"/>
          <w:sz w:val="21"/>
        </w:rPr>
        <w:t>从每小题所给的</w:t>
      </w:r>
      <w:r>
        <w:rPr>
          <w:rFonts w:ascii="宋体" w:eastAsia="宋体" w:hint="eastAsia"/>
          <w:spacing w:val="-59"/>
          <w:sz w:val="21"/>
        </w:rPr>
        <w:t xml:space="preserve"> </w:t>
      </w:r>
      <w:r>
        <w:rPr>
          <w:sz w:val="21"/>
        </w:rPr>
        <w:t>A</w:t>
      </w:r>
      <w:r>
        <w:rPr>
          <w:rFonts w:ascii="宋体" w:eastAsia="宋体" w:hint="eastAsia"/>
          <w:sz w:val="21"/>
        </w:rPr>
        <w:t>、</w:t>
      </w:r>
      <w:r>
        <w:rPr>
          <w:sz w:val="21"/>
        </w:rPr>
        <w:t>B</w:t>
      </w:r>
      <w:r>
        <w:rPr>
          <w:rFonts w:ascii="宋体" w:eastAsia="宋体" w:hint="eastAsia"/>
          <w:sz w:val="21"/>
        </w:rPr>
        <w:t>、</w:t>
      </w:r>
      <w:r>
        <w:rPr>
          <w:sz w:val="21"/>
        </w:rPr>
        <w:t>C</w:t>
      </w:r>
      <w:r>
        <w:rPr>
          <w:spacing w:val="-7"/>
          <w:sz w:val="21"/>
        </w:rPr>
        <w:t xml:space="preserve"> </w:t>
      </w:r>
      <w:r>
        <w:rPr>
          <w:rFonts w:ascii="宋体" w:eastAsia="宋体" w:hint="eastAsia"/>
          <w:sz w:val="21"/>
        </w:rPr>
        <w:t>三个选项中，选出可以填入空白处的正确答案（每小题</w:t>
      </w:r>
      <w:r>
        <w:rPr>
          <w:rFonts w:ascii="宋体" w:eastAsia="宋体" w:hint="eastAsia"/>
          <w:spacing w:val="-51"/>
          <w:sz w:val="21"/>
        </w:rPr>
        <w:t xml:space="preserve"> </w:t>
      </w:r>
      <w:r>
        <w:rPr>
          <w:sz w:val="21"/>
        </w:rPr>
        <w:t>1</w:t>
      </w:r>
      <w:r>
        <w:rPr>
          <w:spacing w:val="-1"/>
          <w:sz w:val="21"/>
        </w:rPr>
        <w:t xml:space="preserve"> </w:t>
      </w:r>
      <w:r>
        <w:rPr>
          <w:rFonts w:ascii="宋体" w:eastAsia="宋体" w:hint="eastAsia"/>
          <w:sz w:val="21"/>
        </w:rPr>
        <w:t>分，满分</w:t>
      </w:r>
      <w:r>
        <w:rPr>
          <w:rFonts w:ascii="宋体" w:eastAsia="宋体" w:hint="eastAsia"/>
          <w:spacing w:val="-50"/>
          <w:sz w:val="21"/>
        </w:rPr>
        <w:t xml:space="preserve"> </w:t>
      </w:r>
      <w:r>
        <w:rPr>
          <w:sz w:val="21"/>
        </w:rPr>
        <w:t>15</w:t>
      </w:r>
      <w:r>
        <w:rPr>
          <w:spacing w:val="1"/>
          <w:sz w:val="21"/>
        </w:rPr>
        <w:t xml:space="preserve"> </w:t>
      </w:r>
      <w:r>
        <w:rPr>
          <w:rFonts w:ascii="宋体" w:eastAsia="宋体" w:hint="eastAsia"/>
          <w:sz w:val="21"/>
        </w:rPr>
        <w:t>分）</w:t>
      </w:r>
    </w:p>
    <w:p>
      <w:pPr>
        <w:pStyle w:val="BodyText"/>
        <w:tabs>
          <w:tab w:val="left" w:pos="749"/>
          <w:tab w:val="left" w:pos="6593"/>
        </w:tabs>
        <w:spacing w:before="24"/>
      </w:pPr>
      <w:r>
        <w:t>(</w:t>
      </w:r>
      <w:r>
        <w:tab/>
      </w:r>
      <w:r>
        <w:t>)1. I enjoy the countryside very much, so I plan to</w:t>
      </w:r>
      <w:r>
        <w:rPr>
          <w:spacing w:val="-15"/>
        </w:rPr>
        <w:t xml:space="preserve"> </w:t>
      </w:r>
      <w:r>
        <w:t>stay</w:t>
      </w:r>
      <w:r>
        <w:rPr>
          <w:spacing w:val="-1"/>
        </w:rPr>
        <w:t xml:space="preserve"> </w:t>
      </w:r>
      <w:r>
        <w:t>here</w:t>
      </w:r>
      <w:r>
        <w:rPr>
          <w:u w:val="single"/>
        </w:rPr>
        <w:t xml:space="preserve"> </w:t>
      </w:r>
      <w:r>
        <w:rPr>
          <w:u w:val="single"/>
        </w:rPr>
        <w:tab/>
      </w:r>
      <w:r>
        <w:t>next</w:t>
      </w:r>
      <w:r>
        <w:rPr>
          <w:spacing w:val="-1"/>
        </w:rPr>
        <w:t xml:space="preserve"> </w:t>
      </w:r>
      <w:r>
        <w:t>week.</w:t>
      </w:r>
    </w:p>
    <w:p>
      <w:pPr>
        <w:pStyle w:val="BodyText"/>
        <w:tabs>
          <w:tab w:val="left" w:pos="2779"/>
          <w:tab w:val="left" w:pos="5299"/>
        </w:tabs>
        <w:spacing w:before="70"/>
      </w:pPr>
      <w:r>
        <w:t>A.</w:t>
      </w:r>
      <w:r>
        <w:rPr>
          <w:spacing w:val="-2"/>
        </w:rPr>
        <w:t xml:space="preserve"> </w:t>
      </w:r>
      <w:r>
        <w:t>till</w:t>
      </w:r>
      <w:r>
        <w:tab/>
      </w:r>
      <w:r>
        <w:t>B.</w:t>
      </w:r>
      <w:r>
        <w:rPr>
          <w:spacing w:val="-1"/>
        </w:rPr>
        <w:t xml:space="preserve"> </w:t>
      </w:r>
      <w:r>
        <w:t>over</w:t>
      </w:r>
      <w:r>
        <w:tab/>
      </w:r>
      <w:r>
        <w:t>C.</w:t>
      </w:r>
      <w:r>
        <w:rPr>
          <w:spacing w:val="-1"/>
        </w:rPr>
        <w:t xml:space="preserve"> </w:t>
      </w:r>
      <w:r>
        <w:t>since</w:t>
      </w:r>
    </w:p>
    <w:p>
      <w:pPr>
        <w:pStyle w:val="BodyText"/>
        <w:tabs>
          <w:tab w:val="left" w:pos="802"/>
          <w:tab w:val="left" w:pos="3145"/>
        </w:tabs>
        <w:spacing w:line="309" w:lineRule="auto"/>
        <w:ind w:right="476"/>
      </w:pPr>
      <w:r>
        <w:t>(</w:t>
      </w:r>
      <w:r>
        <w:tab/>
      </w:r>
      <w:r>
        <w:t>)2. Let</w:t>
      </w:r>
      <w:r>
        <w:rPr>
          <w:spacing w:val="18"/>
        </w:rPr>
        <w:t xml:space="preserve"> </w:t>
      </w:r>
      <w:r>
        <w:rPr>
          <w:spacing w:val="-5"/>
        </w:rPr>
        <w:t>Tom</w:t>
      </w:r>
      <w:r>
        <w:rPr>
          <w:spacing w:val="11"/>
        </w:rPr>
        <w:t xml:space="preserve"> </w:t>
      </w:r>
      <w:r>
        <w:t>walk</w:t>
      </w:r>
      <w:r>
        <w:rPr>
          <w:u w:val="single"/>
        </w:rPr>
        <w:t xml:space="preserve"> </w:t>
      </w:r>
      <w:r>
        <w:rPr>
          <w:u w:val="single"/>
        </w:rPr>
        <w:tab/>
      </w:r>
      <w:r>
        <w:t>us and we walk behind — he is a guide in this park and knows this way well.</w:t>
      </w:r>
    </w:p>
    <w:p>
      <w:pPr>
        <w:pStyle w:val="BodyText"/>
        <w:tabs>
          <w:tab w:val="left" w:pos="749"/>
          <w:tab w:val="left" w:pos="2779"/>
          <w:tab w:val="left" w:pos="5299"/>
        </w:tabs>
        <w:spacing w:before="1" w:line="309" w:lineRule="auto"/>
        <w:ind w:right="2781"/>
      </w:pPr>
      <w:r>
        <w:t>A.</w:t>
      </w:r>
      <w:r>
        <w:rPr>
          <w:spacing w:val="-2"/>
        </w:rPr>
        <w:t xml:space="preserve"> </w:t>
      </w:r>
      <w:r>
        <w:t>close</w:t>
      </w:r>
      <w:r>
        <w:rPr>
          <w:spacing w:val="-3"/>
        </w:rPr>
        <w:t xml:space="preserve"> </w:t>
      </w:r>
      <w:r>
        <w:t>to</w:t>
      </w:r>
      <w:r>
        <w:tab/>
      </w:r>
      <w:r>
        <w:t>B.</w:t>
      </w:r>
      <w:r>
        <w:rPr>
          <w:spacing w:val="-1"/>
        </w:rPr>
        <w:t xml:space="preserve"> </w:t>
      </w:r>
      <w:r>
        <w:t>along</w:t>
      </w:r>
      <w:r>
        <w:rPr>
          <w:spacing w:val="-3"/>
        </w:rPr>
        <w:t xml:space="preserve"> </w:t>
      </w:r>
      <w:r>
        <w:t>with</w:t>
      </w:r>
      <w:r>
        <w:tab/>
      </w:r>
      <w:r>
        <w:t xml:space="preserve">C. ahead </w:t>
      </w:r>
      <w:r>
        <w:rPr>
          <w:spacing w:val="-7"/>
        </w:rPr>
        <w:t xml:space="preserve">of </w:t>
      </w:r>
      <w:r>
        <w:t>(</w:t>
      </w:r>
      <w:r>
        <w:tab/>
      </w:r>
      <w:r>
        <w:t>)3. —How can I use this washing</w:t>
      </w:r>
      <w:r>
        <w:rPr>
          <w:spacing w:val="-4"/>
        </w:rPr>
        <w:t xml:space="preserve"> </w:t>
      </w:r>
      <w:r>
        <w:t>machine?</w:t>
      </w:r>
    </w:p>
    <w:p>
      <w:pPr>
        <w:pStyle w:val="BodyText"/>
        <w:tabs>
          <w:tab w:val="left" w:pos="3187"/>
        </w:tabs>
        <w:spacing w:before="1"/>
      </w:pPr>
      <w:r>
        <w:rPr>
          <w:spacing w:val="-3"/>
        </w:rPr>
        <w:t xml:space="preserve">—Well, </w:t>
      </w:r>
      <w:r>
        <w:t>you can</w:t>
      </w:r>
      <w:r>
        <w:rPr>
          <w:spacing w:val="-2"/>
        </w:rPr>
        <w:t xml:space="preserve"> </w:t>
      </w:r>
      <w:r>
        <w:t>read</w:t>
      </w:r>
      <w:r>
        <w:rPr>
          <w:spacing w:val="-1"/>
        </w:rPr>
        <w:t xml:space="preserve"> </w:t>
      </w:r>
      <w:r>
        <w:t>the</w:t>
      </w:r>
      <w:r>
        <w:rPr>
          <w:u w:val="single"/>
        </w:rPr>
        <w:t xml:space="preserve"> </w:t>
      </w:r>
      <w:r>
        <w:rPr>
          <w:u w:val="single"/>
        </w:rPr>
        <w:tab/>
      </w:r>
      <w:r>
        <w:t>on the box</w:t>
      </w:r>
      <w:r>
        <w:rPr>
          <w:spacing w:val="-1"/>
        </w:rPr>
        <w:t xml:space="preserve"> </w:t>
      </w:r>
      <w:r>
        <w:t>first.</w:t>
      </w:r>
    </w:p>
    <w:p>
      <w:pPr>
        <w:pStyle w:val="BodyText"/>
        <w:tabs>
          <w:tab w:val="left" w:pos="2779"/>
          <w:tab w:val="left" w:pos="5299"/>
        </w:tabs>
        <w:spacing w:before="70"/>
      </w:pPr>
      <w:r>
        <w:t>A.</w:t>
      </w:r>
      <w:r>
        <w:rPr>
          <w:spacing w:val="-2"/>
        </w:rPr>
        <w:t xml:space="preserve"> </w:t>
      </w:r>
      <w:r>
        <w:t>directions</w:t>
      </w:r>
      <w:r>
        <w:tab/>
      </w:r>
      <w:r>
        <w:t>B.</w:t>
      </w:r>
      <w:r>
        <w:rPr>
          <w:spacing w:val="-2"/>
        </w:rPr>
        <w:t xml:space="preserve"> </w:t>
      </w:r>
      <w:r>
        <w:t>instructions</w:t>
      </w:r>
      <w:r>
        <w:tab/>
      </w:r>
      <w:r>
        <w:t>C. relations</w:t>
      </w:r>
    </w:p>
    <w:p>
      <w:pPr>
        <w:pStyle w:val="BodyText"/>
        <w:tabs>
          <w:tab w:val="left" w:pos="790"/>
          <w:tab w:val="left" w:pos="3521"/>
        </w:tabs>
        <w:spacing w:line="309" w:lineRule="auto"/>
        <w:ind w:right="476"/>
      </w:pPr>
      <w:r>
        <w:t>(</w:t>
      </w:r>
      <w:r>
        <w:tab/>
      </w:r>
      <w:r>
        <w:t xml:space="preserve">)4. </w:t>
      </w:r>
      <w:r>
        <w:rPr>
          <w:spacing w:val="-7"/>
        </w:rPr>
        <w:t xml:space="preserve">We </w:t>
      </w:r>
      <w:r>
        <w:t>met</w:t>
      </w:r>
      <w:r>
        <w:rPr>
          <w:spacing w:val="25"/>
        </w:rPr>
        <w:t xml:space="preserve"> </w:t>
      </w:r>
      <w:r>
        <w:t>with</w:t>
      </w:r>
      <w:r>
        <w:rPr>
          <w:spacing w:val="11"/>
        </w:rPr>
        <w:t xml:space="preserve"> </w:t>
      </w:r>
      <w:r>
        <w:t>some</w:t>
      </w:r>
      <w:r>
        <w:rPr>
          <w:u w:val="single"/>
        </w:rPr>
        <w:t xml:space="preserve"> </w:t>
      </w:r>
      <w:r>
        <w:rPr>
          <w:u w:val="single"/>
        </w:rPr>
        <w:tab/>
      </w:r>
      <w:r>
        <w:t>difficulties at the beginning. However, we finished our task at</w:t>
      </w:r>
      <w:r>
        <w:rPr>
          <w:spacing w:val="-2"/>
        </w:rPr>
        <w:t xml:space="preserve"> </w:t>
      </w:r>
      <w:r>
        <w:t>last.</w:t>
      </w:r>
    </w:p>
    <w:p>
      <w:pPr>
        <w:pStyle w:val="BodyText"/>
        <w:tabs>
          <w:tab w:val="left" w:pos="749"/>
          <w:tab w:val="left" w:pos="1186"/>
          <w:tab w:val="left" w:pos="2779"/>
          <w:tab w:val="left" w:pos="5299"/>
        </w:tabs>
        <w:spacing w:before="1" w:line="273" w:lineRule="auto"/>
        <w:ind w:right="2473"/>
      </w:pPr>
      <w:r>
        <w:t>A.</w:t>
      </w:r>
      <w:r>
        <w:rPr>
          <w:spacing w:val="-2"/>
        </w:rPr>
        <w:t xml:space="preserve"> </w:t>
      </w:r>
      <w:r>
        <w:t>unexpected</w:t>
      </w:r>
      <w:r>
        <w:tab/>
      </w:r>
      <w:r>
        <w:t>B.</w:t>
      </w:r>
      <w:r>
        <w:rPr>
          <w:spacing w:val="-2"/>
        </w:rPr>
        <w:t xml:space="preserve"> </w:t>
      </w:r>
      <w:r>
        <w:t>uncomfortable</w:t>
      </w:r>
      <w:r>
        <w:tab/>
      </w:r>
      <w:r>
        <w:t>C. unimportant (</w:t>
      </w:r>
      <w:r>
        <w:tab/>
      </w:r>
      <w:r>
        <w:t>)5.</w:t>
      </w:r>
      <w:r>
        <w:tab/>
      </w:r>
      <w:r>
        <w:t>—We muse be careful as we</w:t>
      </w:r>
      <w:r>
        <w:rPr>
          <w:spacing w:val="-4"/>
        </w:rPr>
        <w:t xml:space="preserve"> </w:t>
      </w:r>
      <w:r>
        <w:t>work.</w:t>
      </w:r>
    </w:p>
    <w:p>
      <w:pPr>
        <w:pStyle w:val="BodyText"/>
        <w:tabs>
          <w:tab w:val="left" w:pos="4731"/>
        </w:tabs>
        <w:spacing w:before="88"/>
        <w:ind w:left="1100"/>
      </w:pPr>
      <w:r>
        <w:t>—Yes. The more careful we</w:t>
      </w:r>
      <w:r>
        <w:rPr>
          <w:spacing w:val="-8"/>
        </w:rPr>
        <w:t xml:space="preserve"> </w:t>
      </w:r>
      <w:r>
        <w:t>are,</w:t>
      </w:r>
      <w:r>
        <w:rPr>
          <w:spacing w:val="-1"/>
        </w:rPr>
        <w:t xml:space="preserve"> </w:t>
      </w:r>
      <w:r>
        <w:t>the</w:t>
      </w:r>
      <w:r>
        <w:rPr>
          <w:u w:val="single"/>
        </w:rPr>
        <w:t xml:space="preserve"> </w:t>
      </w:r>
      <w:r>
        <w:rPr>
          <w:u w:val="single"/>
        </w:rPr>
        <w:tab/>
      </w:r>
      <w:r>
        <w:t>mistakes we’ll</w:t>
      </w:r>
      <w:r>
        <w:rPr>
          <w:spacing w:val="4"/>
        </w:rPr>
        <w:t xml:space="preserve"> </w:t>
      </w:r>
      <w:r>
        <w:t>make.</w:t>
      </w:r>
    </w:p>
    <w:p>
      <w:pPr>
        <w:pStyle w:val="BodyText"/>
        <w:tabs>
          <w:tab w:val="left" w:pos="2779"/>
          <w:tab w:val="left" w:pos="5299"/>
        </w:tabs>
        <w:spacing w:before="154"/>
      </w:pPr>
      <w:r>
        <w:t>A.</w:t>
      </w:r>
      <w:r>
        <w:rPr>
          <w:spacing w:val="-2"/>
        </w:rPr>
        <w:t xml:space="preserve"> </w:t>
      </w:r>
      <w:r>
        <w:t>more</w:t>
      </w:r>
      <w:r>
        <w:tab/>
      </w:r>
      <w:r>
        <w:t>B.</w:t>
      </w:r>
      <w:r>
        <w:rPr>
          <w:spacing w:val="-1"/>
        </w:rPr>
        <w:t xml:space="preserve"> </w:t>
      </w:r>
      <w:r>
        <w:t>fewer</w:t>
      </w:r>
      <w:r>
        <w:tab/>
      </w:r>
      <w:r>
        <w:t>C. less</w:t>
      </w:r>
    </w:p>
    <w:p>
      <w:pPr>
        <w:pStyle w:val="BodyText"/>
        <w:tabs>
          <w:tab w:val="left" w:pos="819"/>
          <w:tab w:val="left" w:pos="6523"/>
        </w:tabs>
        <w:spacing w:line="309" w:lineRule="auto"/>
        <w:ind w:right="476"/>
      </w:pPr>
      <w:r>
        <w:t>(</w:t>
      </w:r>
      <w:r>
        <w:tab/>
      </w:r>
      <w:r>
        <w:t>)6.</w:t>
      </w:r>
      <w:r>
        <w:rPr>
          <w:spacing w:val="16"/>
        </w:rPr>
        <w:t xml:space="preserve"> </w:t>
      </w:r>
      <w:r>
        <w:t>–How</w:t>
      </w:r>
      <w:r>
        <w:rPr>
          <w:spacing w:val="16"/>
        </w:rPr>
        <w:t xml:space="preserve"> </w:t>
      </w:r>
      <w:r>
        <w:t>did</w:t>
      </w:r>
      <w:r>
        <w:rPr>
          <w:spacing w:val="17"/>
        </w:rPr>
        <w:t xml:space="preserve"> </w:t>
      </w:r>
      <w:r>
        <w:t>you</w:t>
      </w:r>
      <w:r>
        <w:rPr>
          <w:spacing w:val="17"/>
        </w:rPr>
        <w:t xml:space="preserve"> </w:t>
      </w:r>
      <w:r>
        <w:t>get</w:t>
      </w:r>
      <w:r>
        <w:rPr>
          <w:spacing w:val="18"/>
        </w:rPr>
        <w:t xml:space="preserve"> </w:t>
      </w:r>
      <w:r>
        <w:t>the</w:t>
      </w:r>
      <w:r>
        <w:rPr>
          <w:spacing w:val="16"/>
        </w:rPr>
        <w:t xml:space="preserve"> </w:t>
      </w:r>
      <w:r>
        <w:t>MP4,</w:t>
      </w:r>
      <w:r>
        <w:rPr>
          <w:spacing w:val="20"/>
        </w:rPr>
        <w:t xml:space="preserve"> </w:t>
      </w:r>
      <w:r>
        <w:t>from</w:t>
      </w:r>
      <w:r>
        <w:rPr>
          <w:spacing w:val="16"/>
        </w:rPr>
        <w:t xml:space="preserve"> </w:t>
      </w:r>
      <w:r>
        <w:t>a</w:t>
      </w:r>
      <w:r>
        <w:rPr>
          <w:spacing w:val="16"/>
        </w:rPr>
        <w:t xml:space="preserve"> </w:t>
      </w:r>
      <w:r>
        <w:t>shop</w:t>
      </w:r>
      <w:r>
        <w:rPr>
          <w:spacing w:val="14"/>
        </w:rPr>
        <w:t xml:space="preserve"> </w:t>
      </w:r>
      <w:r>
        <w:t>or</w:t>
      </w:r>
      <w:r>
        <w:rPr>
          <w:spacing w:val="16"/>
        </w:rPr>
        <w:t xml:space="preserve"> </w:t>
      </w:r>
      <w:r>
        <w:t>by</w:t>
      </w:r>
      <w:r>
        <w:rPr>
          <w:spacing w:val="17"/>
        </w:rPr>
        <w:t xml:space="preserve"> </w:t>
      </w:r>
      <w:r>
        <w:t>plane?</w:t>
      </w:r>
      <w:r>
        <w:rPr>
          <w:spacing w:val="15"/>
        </w:rPr>
        <w:t xml:space="preserve"> </w:t>
      </w:r>
      <w:r>
        <w:t>--</w:t>
      </w:r>
      <w:r>
        <w:rPr>
          <w:u w:val="single"/>
        </w:rPr>
        <w:t xml:space="preserve"> </w:t>
      </w:r>
      <w:r>
        <w:rPr>
          <w:u w:val="single"/>
        </w:rPr>
        <w:tab/>
      </w:r>
      <w:r>
        <w:t>. I always like shopping online.</w:t>
      </w:r>
    </w:p>
    <w:p>
      <w:pPr>
        <w:pStyle w:val="BodyText"/>
        <w:tabs>
          <w:tab w:val="left" w:pos="2885"/>
          <w:tab w:val="left" w:pos="5299"/>
        </w:tabs>
        <w:spacing w:before="1"/>
      </w:pPr>
      <w:r>
        <w:t>A.None</w:t>
      </w:r>
      <w:r>
        <w:tab/>
      </w:r>
      <w:r>
        <w:t>B.</w:t>
      </w:r>
      <w:r>
        <w:rPr>
          <w:spacing w:val="-2"/>
        </w:rPr>
        <w:t xml:space="preserve"> </w:t>
      </w:r>
      <w:r>
        <w:t>Neither</w:t>
      </w:r>
      <w:r>
        <w:tab/>
      </w:r>
      <w:r>
        <w:t>C. Both</w:t>
      </w:r>
    </w:p>
    <w:p>
      <w:pPr>
        <w:pStyle w:val="BodyText"/>
        <w:tabs>
          <w:tab w:val="left" w:pos="749"/>
        </w:tabs>
        <w:spacing w:before="70"/>
      </w:pPr>
      <w:r>
        <w:t>(</w:t>
      </w:r>
      <w:r>
        <w:tab/>
      </w:r>
      <w:r>
        <w:t>)7. —Why don't you buy a car and then travel to Shanghai during the summer</w:t>
      </w:r>
      <w:r>
        <w:rPr>
          <w:spacing w:val="-12"/>
        </w:rPr>
        <w:t xml:space="preserve"> </w:t>
      </w:r>
      <w:r>
        <w:t>vacation?</w:t>
      </w:r>
    </w:p>
    <w:p>
      <w:pPr>
        <w:pStyle w:val="BodyText"/>
        <w:tabs>
          <w:tab w:val="left" w:pos="3603"/>
        </w:tabs>
      </w:pPr>
      <w:r>
        <w:t>—I'd like to, but I</w:t>
      </w:r>
      <w:r>
        <w:rPr>
          <w:spacing w:val="-9"/>
        </w:rPr>
        <w:t xml:space="preserve"> </w:t>
      </w:r>
      <w:r>
        <w:t>can't afford</w:t>
      </w:r>
      <w:r>
        <w:rPr>
          <w:u w:val="single"/>
        </w:rPr>
        <w:t xml:space="preserve"> </w:t>
      </w:r>
      <w:r>
        <w:rPr>
          <w:u w:val="single"/>
        </w:rPr>
        <w:tab/>
      </w:r>
      <w:r>
        <w:t>both.</w:t>
      </w:r>
    </w:p>
    <w:p>
      <w:pPr>
        <w:pStyle w:val="BodyText"/>
        <w:tabs>
          <w:tab w:val="left" w:pos="2779"/>
          <w:tab w:val="left" w:pos="5299"/>
        </w:tabs>
        <w:spacing w:before="70"/>
      </w:pPr>
      <w:r>
        <w:t>A. to</w:t>
      </w:r>
      <w:r>
        <w:rPr>
          <w:spacing w:val="-1"/>
        </w:rPr>
        <w:t xml:space="preserve"> </w:t>
      </w:r>
      <w:r>
        <w:t>pay</w:t>
      </w:r>
      <w:r>
        <w:rPr>
          <w:spacing w:val="-1"/>
        </w:rPr>
        <w:t xml:space="preserve"> </w:t>
      </w:r>
      <w:r>
        <w:t>for</w:t>
      </w:r>
      <w:r>
        <w:tab/>
      </w:r>
      <w:r>
        <w:t>B.</w:t>
      </w:r>
      <w:r>
        <w:rPr>
          <w:spacing w:val="-2"/>
        </w:rPr>
        <w:t xml:space="preserve"> </w:t>
      </w:r>
      <w:r>
        <w:t>paying for</w:t>
      </w:r>
      <w:r>
        <w:tab/>
      </w:r>
      <w:r>
        <w:t>C. pay</w:t>
      </w:r>
      <w:r>
        <w:rPr>
          <w:spacing w:val="-1"/>
        </w:rPr>
        <w:t xml:space="preserve"> </w:t>
      </w:r>
      <w:r>
        <w:t>for</w:t>
      </w:r>
    </w:p>
    <w:p>
      <w:pPr>
        <w:pStyle w:val="BodyText"/>
        <w:tabs>
          <w:tab w:val="left" w:pos="749"/>
        </w:tabs>
      </w:pPr>
      <w:r>
        <w:t>(</w:t>
      </w:r>
      <w:r>
        <w:tab/>
      </w:r>
      <w:r>
        <w:t>)8. —I called you yesterday evening, but nobody answered. Where were you</w:t>
      </w:r>
      <w:r>
        <w:rPr>
          <w:spacing w:val="-11"/>
        </w:rPr>
        <w:t xml:space="preserve"> </w:t>
      </w:r>
      <w:r>
        <w:t>then?</w:t>
      </w:r>
    </w:p>
    <w:p>
      <w:pPr>
        <w:spacing w:after="0"/>
        <w:sectPr>
          <w:type w:val="continuous"/>
          <w:pgSz w:w="11910" w:h="16840"/>
          <w:pgMar w:top="1500" w:right="1320" w:bottom="1100" w:left="1540" w:header="720" w:footer="720" w:gutter="0"/>
          <w:cols w:space="708"/>
        </w:sectPr>
      </w:pPr>
    </w:p>
    <w:p>
      <w:pPr>
        <w:pStyle w:val="BodyText"/>
        <w:tabs>
          <w:tab w:val="left" w:pos="1740"/>
        </w:tabs>
        <w:spacing w:before="70"/>
      </w:pPr>
      <w:r>
        <w:pict>
          <v:line id="_x0000_s1026" o:spid="_x0000_s1026" style="mso-height-relative:page;mso-position-horizontal-relative:page;mso-width-relative:page;position:absolute;z-index:251662336" from="270.8pt,15.35pt" to="307.55pt,15.35pt" coordsize="21600,21600" stroked="t" strokecolor="black"/>
        </w:pict>
      </w:r>
      <w:r>
        <w:t>—Oh,</w:t>
      </w:r>
      <w:r>
        <w:rPr>
          <w:spacing w:val="-1"/>
        </w:rPr>
        <w:t xml:space="preserve"> </w:t>
      </w:r>
      <w:r>
        <w:t>I</w:t>
      </w:r>
      <w:r>
        <w:rPr>
          <w:u w:val="single"/>
        </w:rPr>
        <w:t xml:space="preserve"> </w:t>
      </w:r>
      <w:r>
        <w:rPr>
          <w:u w:val="single"/>
        </w:rPr>
        <w:tab/>
      </w:r>
      <w:r>
        <w:t>my pet dog in my yard.</w:t>
      </w:r>
      <w:r>
        <w:rPr>
          <w:spacing w:val="-5"/>
        </w:rPr>
        <w:t xml:space="preserve"> </w:t>
      </w:r>
      <w:r>
        <w:t>I</w:t>
      </w:r>
    </w:p>
    <w:p>
      <w:pPr>
        <w:pStyle w:val="ListParagraph"/>
        <w:numPr>
          <w:ilvl w:val="0"/>
          <w:numId w:val="2"/>
        </w:numPr>
        <w:tabs>
          <w:tab w:val="left" w:pos="517"/>
        </w:tabs>
        <w:spacing w:before="71" w:after="0" w:line="240" w:lineRule="auto"/>
        <w:ind w:left="516" w:right="0" w:hanging="257"/>
        <w:jc w:val="left"/>
        <w:rPr>
          <w:sz w:val="21"/>
        </w:rPr>
      </w:pPr>
      <w:r>
        <w:rPr>
          <w:sz w:val="21"/>
        </w:rPr>
        <w:t>was walking; have</w:t>
      </w:r>
      <w:r>
        <w:rPr>
          <w:spacing w:val="4"/>
          <w:sz w:val="21"/>
        </w:rPr>
        <w:t xml:space="preserve"> </w:t>
      </w:r>
      <w:r>
        <w:rPr>
          <w:sz w:val="21"/>
        </w:rPr>
        <w:t>had</w:t>
      </w:r>
    </w:p>
    <w:p>
      <w:pPr>
        <w:pStyle w:val="ListParagraph"/>
        <w:numPr>
          <w:ilvl w:val="0"/>
          <w:numId w:val="2"/>
        </w:numPr>
        <w:tabs>
          <w:tab w:val="left" w:pos="505"/>
        </w:tabs>
        <w:spacing w:before="70" w:after="0" w:line="240" w:lineRule="auto"/>
        <w:ind w:left="504" w:right="0" w:hanging="245"/>
        <w:jc w:val="left"/>
        <w:rPr>
          <w:sz w:val="21"/>
        </w:rPr>
      </w:pPr>
      <w:r>
        <w:rPr>
          <w:sz w:val="21"/>
        </w:rPr>
        <w:t>walked; have</w:t>
      </w:r>
      <w:r>
        <w:rPr>
          <w:spacing w:val="-1"/>
          <w:sz w:val="21"/>
        </w:rPr>
        <w:t xml:space="preserve"> </w:t>
      </w:r>
      <w:r>
        <w:rPr>
          <w:sz w:val="21"/>
        </w:rPr>
        <w:t>bought</w:t>
      </w:r>
    </w:p>
    <w:p>
      <w:pPr>
        <w:pStyle w:val="ListParagraph"/>
        <w:numPr>
          <w:ilvl w:val="0"/>
          <w:numId w:val="2"/>
        </w:numPr>
        <w:tabs>
          <w:tab w:val="left" w:pos="505"/>
        </w:tabs>
        <w:spacing w:before="71" w:after="0" w:line="240" w:lineRule="auto"/>
        <w:ind w:left="504" w:right="0" w:hanging="245"/>
        <w:jc w:val="left"/>
        <w:rPr>
          <w:sz w:val="21"/>
        </w:rPr>
      </w:pPr>
      <w:r>
        <w:rPr>
          <w:sz w:val="21"/>
        </w:rPr>
        <w:t>was walking; have</w:t>
      </w:r>
      <w:r>
        <w:rPr>
          <w:spacing w:val="2"/>
          <w:sz w:val="21"/>
        </w:rPr>
        <w:t xml:space="preserve"> </w:t>
      </w:r>
      <w:r>
        <w:rPr>
          <w:sz w:val="21"/>
        </w:rPr>
        <w:t>bought</w:t>
      </w:r>
    </w:p>
    <w:p>
      <w:pPr>
        <w:pStyle w:val="BodyText"/>
        <w:tabs>
          <w:tab w:val="left" w:pos="749"/>
        </w:tabs>
      </w:pPr>
      <w:r>
        <w:t>(</w:t>
      </w:r>
      <w:r>
        <w:tab/>
      </w:r>
      <w:r>
        <w:t>)9. By the time he graduated from college,</w:t>
      </w:r>
      <w:r>
        <w:rPr>
          <w:spacing w:val="-18"/>
        </w:rPr>
        <w:t xml:space="preserve"> </w:t>
      </w:r>
      <w:r>
        <w:t>he</w:t>
      </w:r>
    </w:p>
    <w:p>
      <w:pPr>
        <w:pStyle w:val="BodyText"/>
        <w:spacing w:before="70"/>
        <w:ind w:left="61"/>
      </w:pPr>
      <w:r>
        <w:br w:type="column"/>
      </w:r>
      <w:r>
        <w:t>this dog for two months.</w:t>
      </w:r>
    </w:p>
    <w:p>
      <w:pPr>
        <w:pStyle w:val="BodyText"/>
        <w:spacing w:before="0"/>
        <w:ind w:left="0"/>
        <w:rPr>
          <w:sz w:val="22"/>
        </w:rPr>
      </w:pPr>
    </w:p>
    <w:p>
      <w:pPr>
        <w:pStyle w:val="BodyText"/>
        <w:spacing w:before="0"/>
        <w:ind w:left="0"/>
        <w:rPr>
          <w:sz w:val="22"/>
        </w:rPr>
      </w:pPr>
    </w:p>
    <w:p>
      <w:pPr>
        <w:pStyle w:val="BodyText"/>
        <w:spacing w:before="0"/>
        <w:ind w:left="0"/>
        <w:rPr>
          <w:sz w:val="22"/>
        </w:rPr>
      </w:pPr>
    </w:p>
    <w:p>
      <w:pPr>
        <w:pStyle w:val="BodyText"/>
        <w:spacing w:before="6"/>
        <w:ind w:left="0"/>
      </w:pPr>
    </w:p>
    <w:p>
      <w:pPr>
        <w:pStyle w:val="BodyText"/>
        <w:spacing w:before="1"/>
        <w:ind w:left="800"/>
      </w:pPr>
      <w:r>
        <w:t>five short novels on his childhood.</w:t>
      </w:r>
    </w:p>
    <w:p>
      <w:pPr>
        <w:pStyle w:val="BodyText"/>
        <w:spacing w:before="0" w:line="20" w:lineRule="exact"/>
        <w:ind w:left="8"/>
        <w:rPr>
          <w:sz w:val="2"/>
        </w:rPr>
      </w:pPr>
      <w:r>
        <w:rPr>
          <w:sz w:val="2"/>
        </w:rPr>
        <w:pict>
          <v:group id="_x0000_s1027" o:spid="_x0000_i1027" style="width:36.8pt;height:0.45pt" coordsize="736,9">
            <v:line id="_x0000_s1028" o:spid="_x0000_s1028" style="position:absolute" from="0,80" to="14720,80" coordsize="21600,21600" stroked="t" strokecolor="black"/>
            <w10:anchorlock/>
          </v:group>
        </w:pict>
      </w:r>
    </w:p>
    <w:p>
      <w:pPr>
        <w:spacing w:after="0" w:line="20" w:lineRule="exact"/>
        <w:rPr>
          <w:sz w:val="2"/>
        </w:rPr>
        <w:sectPr>
          <w:type w:val="continuous"/>
          <w:pgSz w:w="11910" w:h="16840"/>
          <w:pgMar w:top="1500" w:right="1320" w:bottom="1100" w:left="1540" w:header="720" w:footer="720" w:gutter="0"/>
          <w:cols w:num="2" w:space="708" w:equalWidth="0">
            <w:col w:w="4563" w:space="40"/>
            <w:col w:w="4447"/>
          </w:cols>
        </w:sectPr>
      </w:pPr>
    </w:p>
    <w:p>
      <w:pPr>
        <w:pStyle w:val="BodyText"/>
        <w:tabs>
          <w:tab w:val="left" w:pos="749"/>
          <w:tab w:val="left" w:pos="2779"/>
          <w:tab w:val="left" w:pos="5299"/>
        </w:tabs>
        <w:spacing w:before="50" w:line="309" w:lineRule="auto"/>
        <w:ind w:right="2513"/>
      </w:pPr>
      <w:r>
        <w:t>A.</w:t>
      </w:r>
      <w:r>
        <w:rPr>
          <w:spacing w:val="-2"/>
        </w:rPr>
        <w:t xml:space="preserve"> </w:t>
      </w:r>
      <w:r>
        <w:t>has</w:t>
      </w:r>
      <w:r>
        <w:rPr>
          <w:spacing w:val="-3"/>
        </w:rPr>
        <w:t xml:space="preserve"> </w:t>
      </w:r>
      <w:r>
        <w:t>written</w:t>
      </w:r>
      <w:r>
        <w:tab/>
      </w:r>
      <w:r>
        <w:t>B.</w:t>
      </w:r>
      <w:r>
        <w:rPr>
          <w:spacing w:val="-1"/>
        </w:rPr>
        <w:t xml:space="preserve"> </w:t>
      </w:r>
      <w:r>
        <w:t>had</w:t>
      </w:r>
      <w:r>
        <w:rPr>
          <w:spacing w:val="-3"/>
        </w:rPr>
        <w:t xml:space="preserve"> </w:t>
      </w:r>
      <w:r>
        <w:t>written</w:t>
      </w:r>
      <w:r>
        <w:tab/>
      </w:r>
      <w:r>
        <w:t>C. was writing (</w:t>
      </w:r>
      <w:r>
        <w:tab/>
      </w:r>
      <w:r>
        <w:t>)10. —How clean your car</w:t>
      </w:r>
      <w:r>
        <w:rPr>
          <w:spacing w:val="-4"/>
        </w:rPr>
        <w:t xml:space="preserve"> </w:t>
      </w:r>
      <w:r>
        <w:t>is!</w:t>
      </w:r>
    </w:p>
    <w:p>
      <w:pPr>
        <w:spacing w:after="0" w:line="309" w:lineRule="auto"/>
        <w:sectPr>
          <w:type w:val="continuous"/>
          <w:pgSz w:w="11910" w:h="16840"/>
          <w:pgMar w:top="1500" w:right="1320" w:bottom="1100" w:left="1540" w:header="720" w:footer="720" w:gutter="0"/>
          <w:cols w:space="708"/>
        </w:sectPr>
      </w:pPr>
    </w:p>
    <w:p>
      <w:pPr>
        <w:pStyle w:val="BodyText"/>
        <w:tabs>
          <w:tab w:val="left" w:pos="2446"/>
        </w:tabs>
        <w:spacing w:before="77"/>
      </w:pPr>
      <w:r>
        <w:t>—Thank</w:t>
      </w:r>
      <w:r>
        <w:rPr>
          <w:spacing w:val="-3"/>
        </w:rPr>
        <w:t xml:space="preserve"> </w:t>
      </w:r>
      <w:r>
        <w:t>you.</w:t>
      </w:r>
      <w:r>
        <w:rPr>
          <w:spacing w:val="-1"/>
        </w:rPr>
        <w:t xml:space="preserve"> </w:t>
      </w:r>
      <w:r>
        <w:t>It</w:t>
      </w:r>
      <w:r>
        <w:tab/>
      </w:r>
      <w:r>
        <w:t>just</w:t>
      </w:r>
      <w:r>
        <w:rPr>
          <w:spacing w:val="2"/>
        </w:rPr>
        <w:t xml:space="preserve"> </w:t>
      </w:r>
      <w:r>
        <w:rPr>
          <w:spacing w:val="-3"/>
        </w:rPr>
        <w:t>now.</w:t>
      </w:r>
    </w:p>
    <w:p>
      <w:pPr>
        <w:pStyle w:val="BodyText"/>
        <w:spacing w:before="0" w:line="20" w:lineRule="exact"/>
        <w:ind w:left="1654"/>
        <w:rPr>
          <w:sz w:val="2"/>
        </w:rPr>
      </w:pPr>
      <w:r>
        <w:rPr>
          <w:sz w:val="2"/>
        </w:rPr>
        <w:pict>
          <v:group id="_x0000_s1029" o:spid="_x0000_i1029" style="width:36.8pt;height:0.45pt" coordsize="736,9">
            <v:line id="_x0000_s1030" o:spid="_x0000_s1030" style="position:absolute" from="0,80" to="14720,80" coordsize="21600,21600" stroked="t" strokecolor="black"/>
            <w10:anchorlock/>
          </v:group>
        </w:pict>
      </w:r>
    </w:p>
    <w:p>
      <w:pPr>
        <w:pStyle w:val="BodyText"/>
        <w:tabs>
          <w:tab w:val="left" w:pos="2779"/>
          <w:tab w:val="left" w:pos="5299"/>
        </w:tabs>
        <w:spacing w:before="51"/>
      </w:pPr>
      <w:r>
        <w:t>A.</w:t>
      </w:r>
      <w:r>
        <w:rPr>
          <w:spacing w:val="-1"/>
        </w:rPr>
        <w:t xml:space="preserve"> </w:t>
      </w:r>
      <w:r>
        <w:t>washes</w:t>
      </w:r>
      <w:r>
        <w:tab/>
      </w:r>
      <w:r>
        <w:t>B.</w:t>
      </w:r>
      <w:r>
        <w:rPr>
          <w:spacing w:val="-2"/>
        </w:rPr>
        <w:t xml:space="preserve"> </w:t>
      </w:r>
      <w:r>
        <w:t>was</w:t>
      </w:r>
      <w:r>
        <w:rPr>
          <w:spacing w:val="-1"/>
        </w:rPr>
        <w:t xml:space="preserve"> </w:t>
      </w:r>
      <w:r>
        <w:t>washed</w:t>
      </w:r>
      <w:r>
        <w:tab/>
      </w:r>
      <w:r>
        <w:t>C. washed</w:t>
      </w:r>
    </w:p>
    <w:p>
      <w:pPr>
        <w:pStyle w:val="BodyText"/>
        <w:tabs>
          <w:tab w:val="left" w:pos="749"/>
          <w:tab w:val="left" w:pos="3159"/>
        </w:tabs>
        <w:spacing w:before="70"/>
      </w:pPr>
      <w:r>
        <w:t>(</w:t>
      </w:r>
      <w:r>
        <w:tab/>
      </w:r>
      <w:r>
        <w:t>)11.</w:t>
      </w:r>
      <w:r>
        <w:rPr>
          <w:spacing w:val="-6"/>
        </w:rPr>
        <w:t xml:space="preserve"> </w:t>
      </w:r>
      <w:r>
        <w:t>—Susan</w:t>
      </w:r>
      <w:r>
        <w:rPr>
          <w:spacing w:val="-3"/>
        </w:rPr>
        <w:t xml:space="preserve"> </w:t>
      </w:r>
      <w:r>
        <w:t>hasn't</w:t>
      </w:r>
      <w:r>
        <w:tab/>
      </w:r>
      <w:r>
        <w:t>. It's already half past</w:t>
      </w:r>
      <w:r>
        <w:rPr>
          <w:spacing w:val="-1"/>
        </w:rPr>
        <w:t xml:space="preserve"> </w:t>
      </w:r>
      <w:r>
        <w:t>eight.</w:t>
      </w:r>
    </w:p>
    <w:p>
      <w:pPr>
        <w:pStyle w:val="BodyText"/>
        <w:spacing w:before="0" w:line="20" w:lineRule="exact"/>
        <w:ind w:left="2419"/>
        <w:rPr>
          <w:sz w:val="2"/>
        </w:rPr>
      </w:pPr>
      <w:r>
        <w:rPr>
          <w:sz w:val="2"/>
        </w:rPr>
        <w:pict>
          <v:group id="_x0000_s1031" o:spid="_x0000_i1031" style="width:36.8pt;height:0.45pt" coordsize="736,9">
            <v:line id="_x0000_s1032" o:spid="_x0000_s1032" style="position:absolute" from="0,80" to="14720,80" coordsize="21600,21600" stroked="t" strokecolor="black"/>
            <w10:anchorlock/>
          </v:group>
        </w:pict>
      </w:r>
    </w:p>
    <w:p>
      <w:pPr>
        <w:pStyle w:val="BodyText"/>
        <w:spacing w:before="51"/>
      </w:pPr>
      <w:r>
        <w:t>—We have waited for her so long time. I want to go now.</w:t>
      </w:r>
    </w:p>
    <w:p>
      <w:pPr>
        <w:pStyle w:val="BodyText"/>
        <w:tabs>
          <w:tab w:val="left" w:pos="2779"/>
          <w:tab w:val="left" w:pos="5299"/>
        </w:tabs>
        <w:spacing w:before="70"/>
      </w:pPr>
      <w:r>
        <w:t>A.</w:t>
      </w:r>
      <w:r>
        <w:rPr>
          <w:spacing w:val="-1"/>
        </w:rPr>
        <w:t xml:space="preserve"> </w:t>
      </w:r>
      <w:r>
        <w:t>shown</w:t>
      </w:r>
      <w:r>
        <w:rPr>
          <w:spacing w:val="-1"/>
        </w:rPr>
        <w:t xml:space="preserve"> </w:t>
      </w:r>
      <w:r>
        <w:t>up</w:t>
      </w:r>
      <w:r>
        <w:tab/>
      </w:r>
      <w:r>
        <w:t>B.</w:t>
      </w:r>
      <w:r>
        <w:rPr>
          <w:spacing w:val="-1"/>
        </w:rPr>
        <w:t xml:space="preserve"> </w:t>
      </w:r>
      <w:r>
        <w:t>tried</w:t>
      </w:r>
      <w:r>
        <w:rPr>
          <w:spacing w:val="-1"/>
        </w:rPr>
        <w:t xml:space="preserve"> </w:t>
      </w:r>
      <w:r>
        <w:t>out</w:t>
      </w:r>
      <w:r>
        <w:tab/>
      </w:r>
      <w:r>
        <w:t>C. dropped</w:t>
      </w:r>
      <w:r>
        <w:rPr>
          <w:spacing w:val="-1"/>
        </w:rPr>
        <w:t xml:space="preserve"> </w:t>
      </w:r>
      <w:r>
        <w:t>by</w:t>
      </w:r>
    </w:p>
    <w:p>
      <w:pPr>
        <w:pStyle w:val="BodyText"/>
        <w:tabs>
          <w:tab w:val="left" w:pos="749"/>
          <w:tab w:val="left" w:pos="6272"/>
        </w:tabs>
      </w:pPr>
      <w:r>
        <w:t>(</w:t>
      </w:r>
      <w:r>
        <w:tab/>
      </w:r>
      <w:r>
        <w:t>)12. The breakfast in the hotel was free, while</w:t>
      </w:r>
      <w:r>
        <w:rPr>
          <w:spacing w:val="-19"/>
        </w:rPr>
        <w:t xml:space="preserve"> </w:t>
      </w:r>
      <w:r>
        <w:t>the</w:t>
      </w:r>
      <w:r>
        <w:rPr>
          <w:spacing w:val="-1"/>
        </w:rPr>
        <w:t xml:space="preserve"> </w:t>
      </w:r>
      <w:r>
        <w:t>lunch</w:t>
      </w:r>
      <w:r>
        <w:rPr>
          <w:u w:val="single"/>
        </w:rPr>
        <w:t xml:space="preserve"> </w:t>
      </w:r>
      <w:r>
        <w:rPr>
          <w:u w:val="single"/>
        </w:rPr>
        <w:tab/>
      </w:r>
      <w:r>
        <w:t>us 50</w:t>
      </w:r>
      <w:r>
        <w:rPr>
          <w:spacing w:val="-1"/>
        </w:rPr>
        <w:t xml:space="preserve"> </w:t>
      </w:r>
      <w:r>
        <w:t>dollars.</w:t>
      </w:r>
    </w:p>
    <w:p>
      <w:pPr>
        <w:pStyle w:val="BodyText"/>
        <w:tabs>
          <w:tab w:val="left" w:pos="2779"/>
          <w:tab w:val="left" w:pos="5299"/>
        </w:tabs>
        <w:spacing w:before="70"/>
      </w:pPr>
      <w:r>
        <w:t>A.</w:t>
      </w:r>
      <w:r>
        <w:rPr>
          <w:spacing w:val="-1"/>
        </w:rPr>
        <w:t xml:space="preserve"> </w:t>
      </w:r>
      <w:r>
        <w:t>spent</w:t>
      </w:r>
      <w:r>
        <w:tab/>
      </w:r>
      <w:r>
        <w:t>B.</w:t>
      </w:r>
      <w:r>
        <w:rPr>
          <w:spacing w:val="-1"/>
        </w:rPr>
        <w:t xml:space="preserve"> </w:t>
      </w:r>
      <w:r>
        <w:t>cost</w:t>
      </w:r>
      <w:r>
        <w:tab/>
      </w:r>
      <w:r>
        <w:t>C. took</w:t>
      </w:r>
    </w:p>
    <w:p>
      <w:pPr>
        <w:pStyle w:val="BodyText"/>
        <w:tabs>
          <w:tab w:val="left" w:pos="749"/>
          <w:tab w:val="left" w:pos="4644"/>
        </w:tabs>
      </w:pPr>
      <w:r>
        <w:t>(</w:t>
      </w:r>
      <w:r>
        <w:tab/>
      </w:r>
      <w:r>
        <w:t>)13. —The careless driver</w:t>
      </w:r>
      <w:r>
        <w:rPr>
          <w:spacing w:val="-7"/>
        </w:rPr>
        <w:t xml:space="preserve"> </w:t>
      </w:r>
      <w:r>
        <w:t>should</w:t>
      </w:r>
      <w:r>
        <w:rPr>
          <w:spacing w:val="-1"/>
        </w:rPr>
        <w:t xml:space="preserve"> </w:t>
      </w:r>
      <w:r>
        <w:t>be</w:t>
      </w:r>
      <w:r>
        <w:rPr>
          <w:u w:val="single"/>
        </w:rPr>
        <w:t xml:space="preserve"> </w:t>
      </w:r>
      <w:r>
        <w:rPr>
          <w:u w:val="single"/>
        </w:rPr>
        <w:tab/>
      </w:r>
      <w:r>
        <w:t>the terrible</w:t>
      </w:r>
      <w:r>
        <w:rPr>
          <w:spacing w:val="2"/>
        </w:rPr>
        <w:t xml:space="preserve"> </w:t>
      </w:r>
      <w:r>
        <w:t>accident.</w:t>
      </w:r>
    </w:p>
    <w:p>
      <w:pPr>
        <w:pStyle w:val="BodyText"/>
        <w:spacing w:before="70"/>
      </w:pPr>
      <w:r>
        <w:t>—Yes. Also, the rain was heavy.</w:t>
      </w:r>
    </w:p>
    <w:p>
      <w:pPr>
        <w:pStyle w:val="BodyText"/>
        <w:tabs>
          <w:tab w:val="left" w:pos="749"/>
          <w:tab w:val="left" w:pos="2779"/>
          <w:tab w:val="left" w:pos="3694"/>
          <w:tab w:val="left" w:pos="5299"/>
        </w:tabs>
        <w:spacing w:line="309" w:lineRule="auto"/>
        <w:ind w:right="2666"/>
      </w:pPr>
      <w:r>
        <w:t>A.</w:t>
      </w:r>
      <w:r>
        <w:rPr>
          <w:spacing w:val="-2"/>
        </w:rPr>
        <w:t xml:space="preserve"> </w:t>
      </w:r>
      <w:r>
        <w:t>responsible</w:t>
      </w:r>
      <w:r>
        <w:rPr>
          <w:spacing w:val="-1"/>
        </w:rPr>
        <w:t xml:space="preserve"> </w:t>
      </w:r>
      <w:r>
        <w:t>for</w:t>
      </w:r>
      <w:r>
        <w:tab/>
      </w:r>
      <w:r>
        <w:t>B. ready</w:t>
      </w:r>
      <w:r>
        <w:rPr>
          <w:spacing w:val="-2"/>
        </w:rPr>
        <w:t xml:space="preserve"> </w:t>
      </w:r>
      <w:r>
        <w:t>for</w:t>
      </w:r>
      <w:r>
        <w:tab/>
      </w:r>
      <w:r>
        <w:t xml:space="preserve">C. thirsty </w:t>
      </w:r>
      <w:r>
        <w:rPr>
          <w:spacing w:val="-5"/>
        </w:rPr>
        <w:t xml:space="preserve">for </w:t>
      </w:r>
      <w:r>
        <w:t>(</w:t>
      </w:r>
      <w:r>
        <w:tab/>
      </w:r>
      <w:r>
        <w:t>)14. —Could you</w:t>
      </w:r>
      <w:r>
        <w:rPr>
          <w:spacing w:val="-6"/>
        </w:rPr>
        <w:t xml:space="preserve"> </w:t>
      </w:r>
      <w:r>
        <w:t>tell me</w:t>
      </w:r>
      <w:r>
        <w:rPr>
          <w:u w:val="single"/>
        </w:rPr>
        <w:t xml:space="preserve"> </w:t>
      </w:r>
      <w:r>
        <w:rPr>
          <w:u w:val="single"/>
        </w:rPr>
        <w:tab/>
      </w:r>
      <w:r>
        <w:t>every</w:t>
      </w:r>
      <w:r>
        <w:rPr>
          <w:spacing w:val="1"/>
        </w:rPr>
        <w:t xml:space="preserve"> </w:t>
      </w:r>
      <w:r>
        <w:t>morning?</w:t>
      </w:r>
    </w:p>
    <w:p>
      <w:pPr>
        <w:pStyle w:val="BodyText"/>
        <w:spacing w:before="1"/>
      </w:pPr>
      <w:r>
        <w:t>—Sure. I have to catch the school bus.</w:t>
      </w:r>
    </w:p>
    <w:p>
      <w:pPr>
        <w:pStyle w:val="ListParagraph"/>
        <w:numPr>
          <w:ilvl w:val="0"/>
          <w:numId w:val="3"/>
        </w:numPr>
        <w:tabs>
          <w:tab w:val="left" w:pos="517"/>
        </w:tabs>
        <w:spacing w:before="70" w:after="0" w:line="240" w:lineRule="auto"/>
        <w:ind w:left="516" w:right="0" w:hanging="257"/>
        <w:jc w:val="left"/>
        <w:rPr>
          <w:sz w:val="21"/>
        </w:rPr>
      </w:pPr>
      <w:r>
        <w:rPr>
          <w:sz w:val="21"/>
        </w:rPr>
        <w:t>why you get up early</w:t>
      </w:r>
    </w:p>
    <w:p>
      <w:pPr>
        <w:pStyle w:val="ListParagraph"/>
        <w:numPr>
          <w:ilvl w:val="0"/>
          <w:numId w:val="3"/>
        </w:numPr>
        <w:tabs>
          <w:tab w:val="left" w:pos="505"/>
        </w:tabs>
        <w:spacing w:before="71" w:after="0" w:line="240" w:lineRule="auto"/>
        <w:ind w:left="504" w:right="0" w:hanging="245"/>
        <w:jc w:val="left"/>
        <w:rPr>
          <w:sz w:val="21"/>
        </w:rPr>
      </w:pPr>
      <w:r>
        <w:rPr>
          <w:sz w:val="21"/>
        </w:rPr>
        <w:t>why do you get up</w:t>
      </w:r>
      <w:r>
        <w:rPr>
          <w:spacing w:val="1"/>
          <w:sz w:val="21"/>
        </w:rPr>
        <w:t xml:space="preserve"> </w:t>
      </w:r>
      <w:r>
        <w:rPr>
          <w:sz w:val="21"/>
        </w:rPr>
        <w:t>early</w:t>
      </w:r>
    </w:p>
    <w:p>
      <w:pPr>
        <w:pStyle w:val="ListParagraph"/>
        <w:numPr>
          <w:ilvl w:val="0"/>
          <w:numId w:val="3"/>
        </w:numPr>
        <w:tabs>
          <w:tab w:val="left" w:pos="505"/>
        </w:tabs>
        <w:spacing w:before="70" w:after="0" w:line="240" w:lineRule="auto"/>
        <w:ind w:left="504" w:right="0" w:hanging="245"/>
        <w:jc w:val="left"/>
        <w:rPr>
          <w:sz w:val="21"/>
        </w:rPr>
      </w:pPr>
      <w:r>
        <w:rPr>
          <w:sz w:val="21"/>
        </w:rPr>
        <w:t>why did you get up</w:t>
      </w:r>
      <w:r>
        <w:rPr>
          <w:spacing w:val="3"/>
          <w:sz w:val="21"/>
        </w:rPr>
        <w:t xml:space="preserve"> </w:t>
      </w:r>
      <w:r>
        <w:rPr>
          <w:sz w:val="21"/>
        </w:rPr>
        <w:t>early</w:t>
      </w:r>
    </w:p>
    <w:p>
      <w:pPr>
        <w:pStyle w:val="BodyText"/>
        <w:tabs>
          <w:tab w:val="left" w:pos="749"/>
        </w:tabs>
      </w:pPr>
      <w:r>
        <w:t>(</w:t>
      </w:r>
      <w:r>
        <w:tab/>
      </w:r>
      <w:r>
        <w:t>)15. —I think it's good to stay at home and watch TV on</w:t>
      </w:r>
      <w:r>
        <w:rPr>
          <w:spacing w:val="-8"/>
        </w:rPr>
        <w:t xml:space="preserve"> </w:t>
      </w:r>
      <w:r>
        <w:t>weekends.</w:t>
      </w:r>
    </w:p>
    <w:p>
      <w:pPr>
        <w:pStyle w:val="BodyText"/>
        <w:tabs>
          <w:tab w:val="left" w:pos="1205"/>
        </w:tabs>
        <w:spacing w:before="70"/>
      </w:pPr>
      <w:r>
        <w:t>—</w:t>
      </w:r>
      <w:r>
        <w:rPr>
          <w:u w:val="single"/>
        </w:rPr>
        <w:t xml:space="preserve"> </w:t>
      </w:r>
      <w:r>
        <w:rPr>
          <w:u w:val="single"/>
        </w:rPr>
        <w:tab/>
      </w:r>
      <w:r>
        <w:t>. I think we should go out and breathe some fresh</w:t>
      </w:r>
      <w:r>
        <w:rPr>
          <w:spacing w:val="-1"/>
        </w:rPr>
        <w:t xml:space="preserve"> </w:t>
      </w:r>
      <w:r>
        <w:rPr>
          <w:spacing w:val="-3"/>
        </w:rPr>
        <w:t>air.</w:t>
      </w:r>
    </w:p>
    <w:p>
      <w:pPr>
        <w:pStyle w:val="BodyText"/>
        <w:tabs>
          <w:tab w:val="left" w:pos="2779"/>
          <w:tab w:val="left" w:pos="5299"/>
        </w:tabs>
      </w:pPr>
      <w:r>
        <w:t>A.</w:t>
      </w:r>
      <w:r>
        <w:rPr>
          <w:spacing w:val="-2"/>
        </w:rPr>
        <w:t xml:space="preserve"> </w:t>
      </w:r>
      <w:r>
        <w:t>I</w:t>
      </w:r>
      <w:r>
        <w:rPr>
          <w:spacing w:val="-2"/>
        </w:rPr>
        <w:t xml:space="preserve"> </w:t>
      </w:r>
      <w:r>
        <w:t>disagree</w:t>
      </w:r>
      <w:r>
        <w:tab/>
      </w:r>
      <w:r>
        <w:t>B. I hope</w:t>
      </w:r>
      <w:r>
        <w:rPr>
          <w:spacing w:val="-2"/>
        </w:rPr>
        <w:t xml:space="preserve"> </w:t>
      </w:r>
      <w:r>
        <w:t>not</w:t>
      </w:r>
      <w:r>
        <w:tab/>
      </w:r>
      <w:r>
        <w:t>C. I'm not sure</w:t>
      </w:r>
    </w:p>
    <w:p>
      <w:pPr>
        <w:pStyle w:val="ListParagraph"/>
        <w:numPr>
          <w:ilvl w:val="0"/>
          <w:numId w:val="1"/>
        </w:numPr>
        <w:tabs>
          <w:tab w:val="left" w:pos="477"/>
        </w:tabs>
        <w:spacing w:before="56" w:after="0" w:line="278" w:lineRule="auto"/>
        <w:ind w:left="260" w:right="472" w:firstLine="0"/>
        <w:jc w:val="left"/>
        <w:rPr>
          <w:sz w:val="19"/>
        </w:rPr>
      </w:pPr>
      <w:r>
        <w:rPr>
          <w:rFonts w:ascii="宋体" w:eastAsia="宋体" w:hint="eastAsia"/>
          <w:b/>
          <w:spacing w:val="2"/>
          <w:sz w:val="21"/>
        </w:rPr>
        <w:t xml:space="preserve">完形填空 </w:t>
      </w:r>
      <w:r>
        <w:rPr>
          <w:rFonts w:ascii="宋体" w:eastAsia="宋体" w:hint="eastAsia"/>
          <w:sz w:val="21"/>
        </w:rPr>
        <w:t>（</w:t>
      </w:r>
      <w:r>
        <w:rPr>
          <w:rFonts w:ascii="宋体" w:eastAsia="宋体" w:hint="eastAsia"/>
          <w:spacing w:val="-6"/>
          <w:sz w:val="21"/>
        </w:rPr>
        <w:t xml:space="preserve">从每小题所给的 </w:t>
      </w:r>
      <w:r>
        <w:rPr>
          <w:sz w:val="21"/>
        </w:rPr>
        <w:t>A</w:t>
      </w:r>
      <w:r>
        <w:rPr>
          <w:rFonts w:ascii="宋体" w:eastAsia="宋体" w:hint="eastAsia"/>
          <w:sz w:val="21"/>
        </w:rPr>
        <w:t>、</w:t>
      </w:r>
      <w:r>
        <w:rPr>
          <w:sz w:val="21"/>
        </w:rPr>
        <w:t>B</w:t>
      </w:r>
      <w:r>
        <w:rPr>
          <w:rFonts w:ascii="宋体" w:eastAsia="宋体" w:hint="eastAsia"/>
          <w:sz w:val="21"/>
        </w:rPr>
        <w:t>、</w:t>
      </w:r>
      <w:r>
        <w:rPr>
          <w:sz w:val="21"/>
        </w:rPr>
        <w:t>C</w:t>
      </w:r>
      <w:r>
        <w:rPr>
          <w:spacing w:val="6"/>
          <w:sz w:val="21"/>
        </w:rPr>
        <w:t xml:space="preserve"> </w:t>
      </w:r>
      <w:r>
        <w:rPr>
          <w:rFonts w:ascii="宋体" w:eastAsia="宋体" w:hint="eastAsia"/>
          <w:sz w:val="21"/>
        </w:rPr>
        <w:t>三个选项中</w:t>
      </w:r>
      <w:r>
        <w:rPr>
          <w:sz w:val="21"/>
        </w:rPr>
        <w:t>,</w:t>
      </w:r>
      <w:r>
        <w:rPr>
          <w:rFonts w:ascii="宋体" w:eastAsia="宋体" w:hint="eastAsia"/>
          <w:sz w:val="21"/>
        </w:rPr>
        <w:t>选出可以填入空白处的最佳答案（每</w:t>
      </w:r>
      <w:r>
        <w:rPr>
          <w:rFonts w:ascii="宋体" w:eastAsia="宋体" w:hint="eastAsia"/>
          <w:spacing w:val="-17"/>
          <w:sz w:val="21"/>
        </w:rPr>
        <w:t xml:space="preserve">小题 </w:t>
      </w:r>
      <w:r>
        <w:rPr>
          <w:sz w:val="21"/>
        </w:rPr>
        <w:t>1.5</w:t>
      </w:r>
      <w:r>
        <w:rPr>
          <w:spacing w:val="-2"/>
          <w:sz w:val="21"/>
        </w:rPr>
        <w:t xml:space="preserve"> </w:t>
      </w:r>
      <w:r>
        <w:rPr>
          <w:rFonts w:ascii="宋体" w:eastAsia="宋体" w:hint="eastAsia"/>
          <w:sz w:val="21"/>
        </w:rPr>
        <w:t>分</w:t>
      </w:r>
      <w:r>
        <w:rPr>
          <w:sz w:val="21"/>
        </w:rPr>
        <w:t>,</w:t>
      </w:r>
      <w:r>
        <w:rPr>
          <w:rFonts w:ascii="宋体" w:eastAsia="宋体" w:hint="eastAsia"/>
          <w:spacing w:val="-17"/>
          <w:sz w:val="21"/>
        </w:rPr>
        <w:t xml:space="preserve">满分 </w:t>
      </w:r>
      <w:r>
        <w:rPr>
          <w:sz w:val="21"/>
        </w:rPr>
        <w:t>15</w:t>
      </w:r>
      <w:r>
        <w:rPr>
          <w:spacing w:val="1"/>
          <w:sz w:val="21"/>
        </w:rPr>
        <w:t xml:space="preserve"> </w:t>
      </w:r>
      <w:r>
        <w:rPr>
          <w:rFonts w:ascii="宋体" w:eastAsia="宋体" w:hint="eastAsia"/>
          <w:sz w:val="21"/>
        </w:rPr>
        <w:t>分）</w:t>
      </w:r>
    </w:p>
    <w:p>
      <w:pPr>
        <w:pStyle w:val="BodyText"/>
        <w:spacing w:before="14" w:line="300" w:lineRule="auto"/>
        <w:ind w:right="451" w:firstLine="420"/>
        <w:jc w:val="both"/>
      </w:pPr>
      <w:r>
        <w:t xml:space="preserve">My name is Igor, and today — April 10 — is my name </w:t>
      </w:r>
      <w:r>
        <w:rPr>
          <w:spacing w:val="-3"/>
        </w:rPr>
        <w:t xml:space="preserve">day. </w:t>
      </w:r>
      <w:r>
        <w:t xml:space="preserve">It is </w:t>
      </w:r>
      <w:r>
        <w:rPr>
          <w:u w:val="single"/>
        </w:rPr>
        <w:t xml:space="preserve">   16</w:t>
      </w:r>
      <w:r>
        <w:t xml:space="preserve">    my cousin's name  day</w:t>
      </w:r>
      <w:r>
        <w:rPr>
          <w:spacing w:val="-1"/>
        </w:rPr>
        <w:t xml:space="preserve"> </w:t>
      </w:r>
      <w:r>
        <w:t>because</w:t>
      </w:r>
      <w:r>
        <w:rPr>
          <w:spacing w:val="2"/>
        </w:rPr>
        <w:t xml:space="preserve"> </w:t>
      </w:r>
      <w:r>
        <w:t>his</w:t>
      </w:r>
      <w:r>
        <w:rPr>
          <w:spacing w:val="-1"/>
        </w:rPr>
        <w:t xml:space="preserve"> </w:t>
      </w:r>
      <w:r>
        <w:t>name</w:t>
      </w:r>
      <w:r>
        <w:rPr>
          <w:spacing w:val="4"/>
        </w:rPr>
        <w:t xml:space="preserve"> </w:t>
      </w:r>
      <w:r>
        <w:t>is Igor</w:t>
      </w:r>
      <w:r>
        <w:rPr>
          <w:spacing w:val="-2"/>
        </w:rPr>
        <w:t xml:space="preserve">, </w:t>
      </w:r>
      <w:r>
        <w:t>too</w:t>
      </w:r>
      <w:r>
        <w:rPr>
          <w:spacing w:val="-2"/>
        </w:rPr>
        <w:t xml:space="preserve">. </w:t>
      </w:r>
      <w:r>
        <w:rPr>
          <w:spacing w:val="-7"/>
        </w:rPr>
        <w:t>We</w:t>
      </w:r>
      <w:r>
        <w:rPr>
          <w:spacing w:val="-3"/>
        </w:rPr>
        <w:t xml:space="preserve"> </w:t>
      </w:r>
      <w:r>
        <w:t>live</w:t>
      </w:r>
      <w:r>
        <w:rPr>
          <w:spacing w:val="2"/>
        </w:rPr>
        <w:t xml:space="preserve"> </w:t>
      </w:r>
      <w:r>
        <w:t>in</w:t>
      </w:r>
      <w:r>
        <w:rPr>
          <w:spacing w:val="2"/>
        </w:rPr>
        <w:t xml:space="preserve"> </w:t>
      </w:r>
      <w:r>
        <w:t>Slovakia (</w:t>
      </w:r>
      <w:r>
        <w:rPr>
          <w:rFonts w:ascii="宋体" w:eastAsia="宋体" w:hAnsi="宋体" w:hint="eastAsia"/>
        </w:rPr>
        <w:t>斯洛伐克</w:t>
      </w:r>
      <w:r>
        <w:t>) in</w:t>
      </w:r>
      <w:r>
        <w:rPr>
          <w:spacing w:val="2"/>
        </w:rPr>
        <w:t xml:space="preserve"> </w:t>
      </w:r>
      <w:r>
        <w:t>Europe.</w:t>
      </w:r>
      <w:r>
        <w:rPr>
          <w:spacing w:val="2"/>
        </w:rPr>
        <w:t xml:space="preserve"> </w:t>
      </w:r>
      <w:r>
        <w:t>In</w:t>
      </w:r>
      <w:r>
        <w:rPr>
          <w:spacing w:val="1"/>
        </w:rPr>
        <w:t xml:space="preserve"> </w:t>
      </w:r>
      <w:r>
        <w:t>our</w:t>
      </w:r>
      <w:r>
        <w:rPr>
          <w:spacing w:val="52"/>
          <w:u w:val="single"/>
        </w:rPr>
        <w:t xml:space="preserve"> </w:t>
      </w:r>
      <w:r>
        <w:rPr>
          <w:u w:val="single"/>
        </w:rPr>
        <w:t>17</w:t>
      </w:r>
      <w:r>
        <w:rPr>
          <w:spacing w:val="25"/>
          <w:u w:val="single"/>
        </w:rPr>
        <w:t xml:space="preserve">  </w:t>
      </w:r>
      <w:r>
        <w:rPr>
          <w:spacing w:val="-1"/>
        </w:rPr>
        <w:t xml:space="preserve">, </w:t>
      </w:r>
      <w:r>
        <w:t>each day of the year has a name, and a person's name day is that date on the calendar that has their name. My cousin and I</w:t>
      </w:r>
      <w:r>
        <w:rPr>
          <w:u w:val="single"/>
        </w:rPr>
        <w:t xml:space="preserve"> 18</w:t>
      </w:r>
      <w:r>
        <w:t xml:space="preserve"> our name day with all the other Igors in</w:t>
      </w:r>
      <w:r>
        <w:rPr>
          <w:spacing w:val="-12"/>
        </w:rPr>
        <w:t xml:space="preserve"> </w:t>
      </w:r>
      <w:r>
        <w:t>Slovakia.</w:t>
      </w:r>
    </w:p>
    <w:p>
      <w:pPr>
        <w:pStyle w:val="BodyText"/>
        <w:spacing w:before="6" w:line="307" w:lineRule="auto"/>
        <w:ind w:right="449" w:firstLine="420"/>
        <w:jc w:val="both"/>
      </w:pPr>
      <w:r>
        <w:t xml:space="preserve">A name day is </w:t>
      </w:r>
      <w:r>
        <w:rPr>
          <w:u w:val="single"/>
        </w:rPr>
        <w:t xml:space="preserve"> 19  </w:t>
      </w:r>
      <w:r>
        <w:t xml:space="preserve"> a second birthday but not as important. In one </w:t>
      </w:r>
      <w:r>
        <w:rPr>
          <w:spacing w:val="-3"/>
        </w:rPr>
        <w:t xml:space="preserve">way, </w:t>
      </w:r>
      <w:r>
        <w:t xml:space="preserve">my name day is  better than my birthday, because sometimes my friends don't remember my birthday. But they never  </w:t>
      </w:r>
      <w:r>
        <w:rPr>
          <w:u w:val="single"/>
        </w:rPr>
        <w:t xml:space="preserve"> 20  </w:t>
      </w:r>
      <w:r>
        <w:t xml:space="preserve">  my  name day because it is right  there on the calendar. This morning, my  mother gave me a new book. My sister, Laura, gave me five   </w:t>
      </w:r>
      <w:r>
        <w:rPr>
          <w:u w:val="single"/>
        </w:rPr>
        <w:t xml:space="preserve">   21  </w:t>
      </w:r>
      <w:r>
        <w:t xml:space="preserve">   . She gave me five of them  </w:t>
      </w:r>
      <w:r>
        <w:rPr>
          <w:u w:val="single"/>
        </w:rPr>
        <w:t xml:space="preserve">     22</w:t>
      </w:r>
      <w:r>
        <w:t xml:space="preserve">   an</w:t>
      </w:r>
      <w:r>
        <w:rPr>
          <w:spacing w:val="-2"/>
        </w:rPr>
        <w:t xml:space="preserve"> </w:t>
      </w:r>
      <w:r>
        <w:t>even</w:t>
      </w:r>
      <w:r>
        <w:rPr>
          <w:spacing w:val="1"/>
        </w:rPr>
        <w:t xml:space="preserve"> </w:t>
      </w:r>
      <w:r>
        <w:t>number</w:t>
      </w:r>
      <w:r>
        <w:rPr>
          <w:spacing w:val="-1"/>
        </w:rPr>
        <w:t xml:space="preserve"> (</w:t>
      </w:r>
      <w:r>
        <w:rPr>
          <w:rFonts w:ascii="宋体" w:eastAsia="宋体" w:hint="eastAsia"/>
        </w:rPr>
        <w:t>偶数</w:t>
      </w:r>
      <w:r>
        <w:rPr>
          <w:spacing w:val="-2"/>
        </w:rPr>
        <w:t xml:space="preserve">) </w:t>
      </w:r>
      <w:r>
        <w:t>of flowers</w:t>
      </w:r>
      <w:r>
        <w:rPr>
          <w:spacing w:val="2"/>
        </w:rPr>
        <w:t xml:space="preserve"> </w:t>
      </w:r>
      <w:r>
        <w:t>is considered</w:t>
      </w:r>
      <w:r>
        <w:rPr>
          <w:spacing w:val="-1"/>
        </w:rPr>
        <w:t xml:space="preserve"> </w:t>
      </w:r>
      <w:r>
        <w:t>unlucky.</w:t>
      </w:r>
    </w:p>
    <w:p>
      <w:pPr>
        <w:pStyle w:val="BodyText"/>
        <w:spacing w:before="0" w:line="221" w:lineRule="exact"/>
        <w:ind w:left="680"/>
        <w:jc w:val="both"/>
      </w:pPr>
      <w:r>
        <w:t>At school, my cousin Igor gave me a card he had made himself. I gave</w:t>
      </w:r>
      <w:r>
        <w:rPr>
          <w:u w:val="single"/>
        </w:rPr>
        <w:t xml:space="preserve"> 23</w:t>
      </w:r>
      <w:r>
        <w:t xml:space="preserve"> a box of</w:t>
      </w:r>
    </w:p>
    <w:p>
      <w:pPr>
        <w:pStyle w:val="BodyText"/>
        <w:spacing w:line="300" w:lineRule="auto"/>
        <w:ind w:right="446"/>
        <w:jc w:val="both"/>
      </w:pPr>
      <w:r>
        <w:t>chocolates in return. After school, my father took us both to the zoo. My sister had to stay at home and do her homework. Of course it made her</w:t>
      </w:r>
      <w:r>
        <w:rPr>
          <w:spacing w:val="13"/>
          <w:u w:val="single"/>
        </w:rPr>
        <w:t xml:space="preserve"> </w:t>
      </w:r>
      <w:r>
        <w:rPr>
          <w:u w:val="single"/>
        </w:rPr>
        <w:t>24</w:t>
      </w:r>
      <w:r>
        <w:t xml:space="preserve"> . When she complained</w:t>
      </w:r>
      <w:r>
        <w:rPr>
          <w:spacing w:val="2"/>
        </w:rPr>
        <w:t xml:space="preserve"> ( </w:t>
      </w:r>
      <w:r>
        <w:rPr>
          <w:rFonts w:ascii="宋体" w:eastAsia="宋体" w:hint="eastAsia"/>
          <w:spacing w:val="7"/>
        </w:rPr>
        <w:t xml:space="preserve">抱 怨 </w:t>
      </w:r>
      <w:r>
        <w:t xml:space="preserve">) to my father, he told her that on June 5 she  </w:t>
      </w:r>
      <w:r>
        <w:rPr>
          <w:u w:val="single"/>
        </w:rPr>
        <w:t xml:space="preserve">   25    </w:t>
      </w:r>
      <w:r>
        <w:t xml:space="preserve">  go someplace that is fun, because June 5 is the name day  for</w:t>
      </w:r>
      <w:r>
        <w:rPr>
          <w:spacing w:val="-1"/>
        </w:rPr>
        <w:t xml:space="preserve"> </w:t>
      </w:r>
      <w:r>
        <w:t>Laura.</w:t>
      </w:r>
    </w:p>
    <w:p>
      <w:pPr>
        <w:pStyle w:val="BodyText"/>
        <w:tabs>
          <w:tab w:val="left" w:pos="749"/>
          <w:tab w:val="left" w:pos="2779"/>
          <w:tab w:val="left" w:pos="4039"/>
        </w:tabs>
        <w:spacing w:before="6"/>
      </w:pPr>
      <w:r>
        <w:t>(</w:t>
      </w:r>
      <w:r>
        <w:tab/>
      </w:r>
      <w:r>
        <w:t>)16.</w:t>
      </w:r>
      <w:r>
        <w:rPr>
          <w:spacing w:val="-14"/>
        </w:rPr>
        <w:t xml:space="preserve"> </w:t>
      </w:r>
      <w:r>
        <w:t>A.</w:t>
      </w:r>
      <w:r>
        <w:rPr>
          <w:spacing w:val="-3"/>
        </w:rPr>
        <w:t xml:space="preserve"> </w:t>
      </w:r>
      <w:r>
        <w:t>even</w:t>
      </w:r>
      <w:r>
        <w:tab/>
      </w:r>
      <w:r>
        <w:t>B.</w:t>
      </w:r>
      <w:r>
        <w:rPr>
          <w:spacing w:val="-1"/>
        </w:rPr>
        <w:t xml:space="preserve"> </w:t>
      </w:r>
      <w:r>
        <w:t>also</w:t>
      </w:r>
      <w:r>
        <w:tab/>
      </w:r>
      <w:r>
        <w:t>C. still</w:t>
      </w:r>
    </w:p>
    <w:p>
      <w:pPr>
        <w:pStyle w:val="BodyText"/>
        <w:tabs>
          <w:tab w:val="left" w:pos="749"/>
          <w:tab w:val="left" w:pos="2779"/>
          <w:tab w:val="left" w:pos="4039"/>
        </w:tabs>
        <w:spacing w:before="70" w:line="309" w:lineRule="auto"/>
        <w:ind w:right="4117"/>
      </w:pPr>
      <w:r>
        <w:t>(</w:t>
      </w:r>
      <w:r>
        <w:tab/>
      </w:r>
      <w:r>
        <w:t>)17.</w:t>
      </w:r>
      <w:r>
        <w:rPr>
          <w:spacing w:val="-13"/>
        </w:rPr>
        <w:t xml:space="preserve"> </w:t>
      </w:r>
      <w:r>
        <w:t>A.</w:t>
      </w:r>
      <w:r>
        <w:rPr>
          <w:spacing w:val="-2"/>
        </w:rPr>
        <w:t xml:space="preserve"> </w:t>
      </w:r>
      <w:r>
        <w:t>school</w:t>
      </w:r>
      <w:r>
        <w:tab/>
      </w:r>
      <w:r>
        <w:t>B.</w:t>
      </w:r>
      <w:r>
        <w:rPr>
          <w:spacing w:val="-2"/>
        </w:rPr>
        <w:t xml:space="preserve"> </w:t>
      </w:r>
      <w:r>
        <w:t>city</w:t>
      </w:r>
      <w:r>
        <w:tab/>
      </w:r>
      <w:r>
        <w:t>C. country (</w:t>
      </w:r>
      <w:r>
        <w:tab/>
      </w:r>
      <w:r>
        <w:t>)18.</w:t>
      </w:r>
      <w:r>
        <w:rPr>
          <w:spacing w:val="-13"/>
        </w:rPr>
        <w:t xml:space="preserve"> </w:t>
      </w:r>
      <w:r>
        <w:t>A.</w:t>
      </w:r>
      <w:r>
        <w:rPr>
          <w:spacing w:val="-3"/>
        </w:rPr>
        <w:t xml:space="preserve"> </w:t>
      </w:r>
      <w:r>
        <w:t>describe</w:t>
      </w:r>
      <w:r>
        <w:tab/>
      </w:r>
      <w:r>
        <w:t>B.</w:t>
      </w:r>
      <w:r>
        <w:rPr>
          <w:spacing w:val="-2"/>
        </w:rPr>
        <w:t xml:space="preserve"> </w:t>
      </w:r>
      <w:r>
        <w:t>change</w:t>
      </w:r>
      <w:r>
        <w:tab/>
      </w:r>
      <w:r>
        <w:t>C.</w:t>
      </w:r>
      <w:r>
        <w:rPr>
          <w:spacing w:val="-1"/>
        </w:rPr>
        <w:t xml:space="preserve"> </w:t>
      </w:r>
      <w:r>
        <w:t>share</w:t>
      </w:r>
    </w:p>
    <w:p>
      <w:pPr>
        <w:pStyle w:val="BodyText"/>
        <w:tabs>
          <w:tab w:val="left" w:pos="749"/>
          <w:tab w:val="left" w:pos="2779"/>
          <w:tab w:val="left" w:pos="4039"/>
        </w:tabs>
        <w:spacing w:before="1"/>
      </w:pPr>
      <w:r>
        <w:t>(</w:t>
      </w:r>
      <w:r>
        <w:tab/>
      </w:r>
      <w:r>
        <w:t>)19.</w:t>
      </w:r>
      <w:r>
        <w:rPr>
          <w:spacing w:val="-13"/>
        </w:rPr>
        <w:t xml:space="preserve"> </w:t>
      </w:r>
      <w:r>
        <w:t>A.</w:t>
      </w:r>
      <w:r>
        <w:rPr>
          <w:spacing w:val="-2"/>
        </w:rPr>
        <w:t xml:space="preserve"> </w:t>
      </w:r>
      <w:r>
        <w:t>on</w:t>
      </w:r>
      <w:r>
        <w:tab/>
      </w:r>
      <w:r>
        <w:t>B.</w:t>
      </w:r>
      <w:r>
        <w:rPr>
          <w:spacing w:val="-1"/>
        </w:rPr>
        <w:t xml:space="preserve"> </w:t>
      </w:r>
      <w:r>
        <w:t>for</w:t>
      </w:r>
      <w:r>
        <w:tab/>
      </w:r>
      <w:r>
        <w:t>C. like</w:t>
      </w:r>
    </w:p>
    <w:p>
      <w:pPr>
        <w:pStyle w:val="BodyText"/>
        <w:tabs>
          <w:tab w:val="left" w:pos="749"/>
          <w:tab w:val="left" w:pos="2779"/>
          <w:tab w:val="left" w:pos="4039"/>
        </w:tabs>
        <w:spacing w:line="309" w:lineRule="auto"/>
        <w:ind w:right="4064"/>
      </w:pPr>
      <w:r>
        <w:t>(</w:t>
      </w:r>
      <w:r>
        <w:tab/>
      </w:r>
      <w:r>
        <w:t>)20.</w:t>
      </w:r>
      <w:r>
        <w:rPr>
          <w:spacing w:val="-14"/>
        </w:rPr>
        <w:t xml:space="preserve"> </w:t>
      </w:r>
      <w:r>
        <w:t>A.</w:t>
      </w:r>
      <w:r>
        <w:rPr>
          <w:spacing w:val="-3"/>
        </w:rPr>
        <w:t xml:space="preserve"> </w:t>
      </w:r>
      <w:r>
        <w:t>celebrate</w:t>
      </w:r>
      <w:r>
        <w:tab/>
      </w:r>
      <w:r>
        <w:t>B.</w:t>
      </w:r>
      <w:r>
        <w:rPr>
          <w:spacing w:val="-3"/>
        </w:rPr>
        <w:t xml:space="preserve"> </w:t>
      </w:r>
      <w:r>
        <w:t>forget</w:t>
      </w:r>
      <w:r>
        <w:tab/>
      </w:r>
      <w:r>
        <w:t>C. mention (</w:t>
      </w:r>
      <w:r>
        <w:tab/>
      </w:r>
      <w:r>
        <w:t>)21.</w:t>
      </w:r>
      <w:r>
        <w:rPr>
          <w:spacing w:val="-14"/>
        </w:rPr>
        <w:t xml:space="preserve"> </w:t>
      </w:r>
      <w:r>
        <w:t>A.</w:t>
      </w:r>
      <w:r>
        <w:rPr>
          <w:spacing w:val="-3"/>
        </w:rPr>
        <w:t xml:space="preserve"> </w:t>
      </w:r>
      <w:r>
        <w:t>cookies</w:t>
      </w:r>
      <w:r>
        <w:tab/>
      </w:r>
      <w:r>
        <w:t>B.</w:t>
      </w:r>
      <w:r>
        <w:rPr>
          <w:spacing w:val="-1"/>
        </w:rPr>
        <w:t xml:space="preserve"> </w:t>
      </w:r>
      <w:r>
        <w:t>apples</w:t>
      </w:r>
      <w:r>
        <w:tab/>
      </w:r>
      <w:r>
        <w:t>C. flowers (</w:t>
      </w:r>
      <w:r>
        <w:tab/>
      </w:r>
      <w:r>
        <w:t>)22.</w:t>
      </w:r>
      <w:r>
        <w:rPr>
          <w:spacing w:val="-13"/>
        </w:rPr>
        <w:t xml:space="preserve"> </w:t>
      </w:r>
      <w:r>
        <w:t>A.</w:t>
      </w:r>
      <w:r>
        <w:rPr>
          <w:spacing w:val="-3"/>
        </w:rPr>
        <w:t xml:space="preserve"> </w:t>
      </w:r>
      <w:r>
        <w:t>though</w:t>
      </w:r>
      <w:r>
        <w:tab/>
      </w:r>
      <w:r>
        <w:t>B.</w:t>
      </w:r>
      <w:r>
        <w:rPr>
          <w:spacing w:val="-1"/>
        </w:rPr>
        <w:t xml:space="preserve"> </w:t>
      </w:r>
      <w:r>
        <w:t>because</w:t>
      </w:r>
      <w:r>
        <w:tab/>
      </w:r>
      <w:r>
        <w:t>C.</w:t>
      </w:r>
      <w:r>
        <w:rPr>
          <w:spacing w:val="-1"/>
        </w:rPr>
        <w:t xml:space="preserve"> </w:t>
      </w:r>
      <w:r>
        <w:t>unless</w:t>
      </w:r>
    </w:p>
    <w:p>
      <w:pPr>
        <w:pStyle w:val="BodyText"/>
        <w:tabs>
          <w:tab w:val="left" w:pos="749"/>
          <w:tab w:val="left" w:pos="2779"/>
          <w:tab w:val="left" w:pos="4039"/>
        </w:tabs>
        <w:spacing w:before="1"/>
      </w:pPr>
      <w:r>
        <w:t>(</w:t>
      </w:r>
      <w:r>
        <w:tab/>
      </w:r>
      <w:r>
        <w:t>)23.</w:t>
      </w:r>
      <w:r>
        <w:rPr>
          <w:spacing w:val="-13"/>
        </w:rPr>
        <w:t xml:space="preserve"> </w:t>
      </w:r>
      <w:r>
        <w:t>A.</w:t>
      </w:r>
      <w:r>
        <w:rPr>
          <w:spacing w:val="-3"/>
        </w:rPr>
        <w:t xml:space="preserve"> </w:t>
      </w:r>
      <w:r>
        <w:t>him</w:t>
      </w:r>
      <w:r>
        <w:tab/>
      </w:r>
      <w:r>
        <w:t>B. her</w:t>
      </w:r>
      <w:r>
        <w:tab/>
      </w:r>
      <w:r>
        <w:t>C.</w:t>
      </w:r>
      <w:r>
        <w:rPr>
          <w:spacing w:val="-1"/>
        </w:rPr>
        <w:t xml:space="preserve"> </w:t>
      </w:r>
      <w:r>
        <w:t>them</w:t>
      </w:r>
    </w:p>
    <w:p>
      <w:pPr>
        <w:pStyle w:val="BodyText"/>
        <w:tabs>
          <w:tab w:val="left" w:pos="749"/>
          <w:tab w:val="left" w:pos="2779"/>
          <w:tab w:val="left" w:pos="4039"/>
        </w:tabs>
      </w:pPr>
      <w:r>
        <w:t>(</w:t>
      </w:r>
      <w:r>
        <w:tab/>
      </w:r>
      <w:r>
        <w:t>)24.</w:t>
      </w:r>
      <w:r>
        <w:rPr>
          <w:spacing w:val="-13"/>
        </w:rPr>
        <w:t xml:space="preserve"> </w:t>
      </w:r>
      <w:r>
        <w:t>A.</w:t>
      </w:r>
      <w:r>
        <w:rPr>
          <w:spacing w:val="-2"/>
        </w:rPr>
        <w:t xml:space="preserve"> </w:t>
      </w:r>
      <w:r>
        <w:t>upset</w:t>
      </w:r>
      <w:r>
        <w:tab/>
      </w:r>
      <w:r>
        <w:t>B.</w:t>
      </w:r>
      <w:r>
        <w:rPr>
          <w:spacing w:val="-2"/>
        </w:rPr>
        <w:t xml:space="preserve"> </w:t>
      </w:r>
      <w:r>
        <w:t>worried</w:t>
      </w:r>
      <w:r>
        <w:tab/>
      </w:r>
      <w:r>
        <w:t>C. nervous</w:t>
      </w:r>
    </w:p>
    <w:p>
      <w:pPr>
        <w:pStyle w:val="BodyText"/>
        <w:tabs>
          <w:tab w:val="left" w:pos="749"/>
          <w:tab w:val="left" w:pos="2779"/>
          <w:tab w:val="left" w:pos="4039"/>
        </w:tabs>
        <w:spacing w:before="70"/>
      </w:pPr>
      <w:r>
        <w:t>(</w:t>
      </w:r>
      <w:r>
        <w:tab/>
      </w:r>
      <w:r>
        <w:t>)25.</w:t>
      </w:r>
      <w:r>
        <w:rPr>
          <w:spacing w:val="-13"/>
        </w:rPr>
        <w:t xml:space="preserve"> </w:t>
      </w:r>
      <w:r>
        <w:t>A.</w:t>
      </w:r>
      <w:r>
        <w:rPr>
          <w:spacing w:val="-3"/>
        </w:rPr>
        <w:t xml:space="preserve"> </w:t>
      </w:r>
      <w:r>
        <w:t>must</w:t>
      </w:r>
      <w:r>
        <w:tab/>
      </w:r>
      <w:r>
        <w:t>B.</w:t>
      </w:r>
      <w:r>
        <w:rPr>
          <w:spacing w:val="-1"/>
        </w:rPr>
        <w:t xml:space="preserve"> </w:t>
      </w:r>
      <w:r>
        <w:t>could</w:t>
      </w:r>
      <w:r>
        <w:tab/>
      </w:r>
      <w:r>
        <w:t>C. should</w:t>
      </w:r>
    </w:p>
    <w:p>
      <w:pPr>
        <w:spacing w:after="0"/>
        <w:sectPr>
          <w:pgSz w:w="11910" w:h="16840"/>
          <w:pgMar w:top="1380" w:right="1320" w:bottom="1180" w:left="1540" w:header="0" w:footer="905" w:gutter="0"/>
          <w:cols w:space="708"/>
        </w:sectPr>
      </w:pPr>
    </w:p>
    <w:p>
      <w:pPr>
        <w:pStyle w:val="ListParagraph"/>
        <w:numPr>
          <w:ilvl w:val="0"/>
          <w:numId w:val="1"/>
        </w:numPr>
        <w:tabs>
          <w:tab w:val="left" w:pos="661"/>
        </w:tabs>
        <w:spacing w:before="63" w:after="0" w:line="240" w:lineRule="auto"/>
        <w:ind w:left="660" w:right="0" w:hanging="401"/>
        <w:jc w:val="left"/>
        <w:rPr>
          <w:sz w:val="21"/>
        </w:rPr>
      </w:pPr>
      <w:r>
        <w:rPr>
          <w:rFonts w:ascii="宋体" w:eastAsia="宋体" w:hint="eastAsia"/>
          <w:b/>
          <w:sz w:val="21"/>
        </w:rPr>
        <w:t>阅读理解</w:t>
      </w:r>
      <w:r>
        <w:rPr>
          <w:rFonts w:ascii="宋体" w:eastAsia="宋体" w:hint="eastAsia"/>
          <w:sz w:val="21"/>
        </w:rPr>
        <w:t>（共两节，</w:t>
      </w:r>
      <w:r>
        <w:rPr>
          <w:sz w:val="21"/>
        </w:rPr>
        <w:t xml:space="preserve">15 </w:t>
      </w:r>
      <w:r>
        <w:rPr>
          <w:rFonts w:ascii="宋体" w:eastAsia="宋体" w:hint="eastAsia"/>
          <w:spacing w:val="-9"/>
          <w:sz w:val="21"/>
        </w:rPr>
        <w:t xml:space="preserve">小题，满分 </w:t>
      </w:r>
      <w:r>
        <w:rPr>
          <w:sz w:val="21"/>
        </w:rPr>
        <w:t>25</w:t>
      </w:r>
      <w:r>
        <w:rPr>
          <w:spacing w:val="1"/>
          <w:sz w:val="21"/>
        </w:rPr>
        <w:t xml:space="preserve"> </w:t>
      </w:r>
      <w:r>
        <w:rPr>
          <w:rFonts w:ascii="宋体" w:eastAsia="宋体" w:hint="eastAsia"/>
          <w:sz w:val="21"/>
        </w:rPr>
        <w:t>分）</w:t>
      </w:r>
    </w:p>
    <w:p>
      <w:pPr>
        <w:pStyle w:val="BodyText"/>
        <w:tabs>
          <w:tab w:val="left" w:pos="1102"/>
        </w:tabs>
        <w:spacing w:before="67" w:line="288" w:lineRule="auto"/>
        <w:ind w:right="476"/>
        <w:rPr>
          <w:rFonts w:ascii="宋体" w:eastAsia="宋体" w:hint="eastAsia"/>
        </w:rPr>
      </w:pPr>
      <w:r>
        <w:rPr>
          <w:rFonts w:ascii="宋体" w:eastAsia="宋体" w:hint="eastAsia"/>
          <w:b/>
        </w:rPr>
        <w:t>第一节</w:t>
      </w:r>
      <w:r>
        <w:rPr>
          <w:rFonts w:ascii="宋体" w:eastAsia="宋体" w:hint="eastAsia"/>
          <w:b/>
        </w:rPr>
        <w:tab/>
      </w:r>
      <w:bookmarkStart w:id="6" w:name="第一节 阅读以下A、B、C三篇短文,根据短文内容,从题中所给A、B、C三个选项中"/>
      <w:bookmarkEnd w:id="6"/>
      <w:r>
        <w:rPr>
          <w:rFonts w:ascii="宋体" w:eastAsia="宋体" w:hint="eastAsia"/>
        </w:rPr>
        <w:t>阅读以下</w:t>
      </w:r>
      <w:r>
        <w:rPr>
          <w:rFonts w:ascii="宋体" w:eastAsia="宋体" w:hint="eastAsia"/>
          <w:spacing w:val="-56"/>
        </w:rPr>
        <w:t xml:space="preserve"> </w:t>
      </w:r>
      <w:r>
        <w:t>A</w:t>
      </w:r>
      <w:r>
        <w:rPr>
          <w:rFonts w:ascii="宋体" w:eastAsia="宋体" w:hint="eastAsia"/>
          <w:spacing w:val="-3"/>
        </w:rPr>
        <w:t>、</w:t>
      </w:r>
      <w:r>
        <w:t>B</w:t>
      </w:r>
      <w:r>
        <w:rPr>
          <w:rFonts w:ascii="宋体" w:eastAsia="宋体" w:hint="eastAsia"/>
          <w:spacing w:val="-3"/>
        </w:rPr>
        <w:t>、</w:t>
      </w:r>
      <w:r>
        <w:t>C</w:t>
      </w:r>
      <w:r>
        <w:rPr>
          <w:spacing w:val="-3"/>
        </w:rPr>
        <w:t xml:space="preserve"> </w:t>
      </w:r>
      <w:r>
        <w:rPr>
          <w:rFonts w:ascii="宋体" w:eastAsia="宋体" w:hint="eastAsia"/>
        </w:rPr>
        <w:t>三篇短文</w:t>
      </w:r>
      <w:r>
        <w:t>,</w:t>
      </w:r>
      <w:r>
        <w:rPr>
          <w:rFonts w:ascii="宋体" w:eastAsia="宋体" w:hint="eastAsia"/>
        </w:rPr>
        <w:t>根据短文内容</w:t>
      </w:r>
      <w:r>
        <w:t>,</w:t>
      </w:r>
      <w:r>
        <w:rPr>
          <w:rFonts w:ascii="宋体" w:eastAsia="宋体" w:hint="eastAsia"/>
        </w:rPr>
        <w:t>从题中所给</w:t>
      </w:r>
      <w:r>
        <w:rPr>
          <w:rFonts w:ascii="宋体" w:eastAsia="宋体" w:hint="eastAsia"/>
          <w:spacing w:val="-56"/>
        </w:rPr>
        <w:t xml:space="preserve"> </w:t>
      </w:r>
      <w:r>
        <w:t>A</w:t>
      </w:r>
      <w:r>
        <w:rPr>
          <w:rFonts w:ascii="宋体" w:eastAsia="宋体" w:hint="eastAsia"/>
          <w:spacing w:val="-3"/>
        </w:rPr>
        <w:t>、</w:t>
      </w:r>
      <w:r>
        <w:t>B</w:t>
      </w:r>
      <w:r>
        <w:rPr>
          <w:rFonts w:ascii="宋体" w:eastAsia="宋体" w:hint="eastAsia"/>
          <w:spacing w:val="-3"/>
        </w:rPr>
        <w:t>、</w:t>
      </w:r>
      <w:r>
        <w:t>C</w:t>
      </w:r>
      <w:r>
        <w:rPr>
          <w:spacing w:val="-3"/>
        </w:rPr>
        <w:t xml:space="preserve"> </w:t>
      </w:r>
      <w:r>
        <w:rPr>
          <w:rFonts w:ascii="宋体" w:eastAsia="宋体" w:hint="eastAsia"/>
        </w:rPr>
        <w:t>三个选项中</w:t>
      </w:r>
      <w:r>
        <w:rPr>
          <w:rFonts w:ascii="宋体" w:eastAsia="宋体" w:hint="eastAsia"/>
          <w:spacing w:val="-3"/>
        </w:rPr>
        <w:t>，</w:t>
      </w:r>
      <w:r>
        <w:rPr>
          <w:rFonts w:ascii="宋体" w:eastAsia="宋体" w:hint="eastAsia"/>
        </w:rPr>
        <w:t>选出最佳答案（每小题</w:t>
      </w:r>
      <w:r>
        <w:rPr>
          <w:rFonts w:ascii="宋体" w:eastAsia="宋体" w:hint="eastAsia"/>
          <w:spacing w:val="-54"/>
        </w:rPr>
        <w:t xml:space="preserve"> </w:t>
      </w:r>
      <w:r>
        <w:t>2</w:t>
      </w:r>
      <w:r>
        <w:rPr>
          <w:spacing w:val="1"/>
        </w:rPr>
        <w:t xml:space="preserve"> </w:t>
      </w:r>
      <w:r>
        <w:rPr>
          <w:rFonts w:ascii="宋体" w:eastAsia="宋体" w:hint="eastAsia"/>
        </w:rPr>
        <w:t>分，满分</w:t>
      </w:r>
      <w:r>
        <w:rPr>
          <w:rFonts w:ascii="宋体" w:eastAsia="宋体" w:hint="eastAsia"/>
          <w:spacing w:val="-50"/>
        </w:rPr>
        <w:t xml:space="preserve"> </w:t>
      </w:r>
      <w:r>
        <w:t>40</w:t>
      </w:r>
      <w:r>
        <w:rPr>
          <w:spacing w:val="-1"/>
        </w:rPr>
        <w:t xml:space="preserve"> </w:t>
      </w:r>
      <w:r>
        <w:rPr>
          <w:rFonts w:ascii="宋体" w:eastAsia="宋体" w:hint="eastAsia"/>
        </w:rPr>
        <w:t>分）</w:t>
      </w:r>
    </w:p>
    <w:p>
      <w:pPr>
        <w:pStyle w:val="Heading3"/>
        <w:spacing w:before="9"/>
        <w:ind w:right="217"/>
        <w:jc w:val="center"/>
        <w:rPr>
          <w:rFonts w:ascii="Times New Roman"/>
        </w:rPr>
      </w:pPr>
      <w:r>
        <w:rPr>
          <w:rFonts w:ascii="Times New Roman"/>
          <w:w w:val="99"/>
        </w:rPr>
        <w:t>A</w:t>
      </w:r>
    </w:p>
    <w:p>
      <w:pPr>
        <w:pStyle w:val="BodyText"/>
        <w:spacing w:before="54" w:line="302" w:lineRule="auto"/>
        <w:ind w:right="440" w:firstLine="420"/>
        <w:jc w:val="both"/>
      </w:pPr>
      <w:r>
        <w:t>Something unexpected happened in the summer of my eleventh year. The home I had grown up in burned to the ground in the middle of the night. Thankfully, my mom,  dad, grandma, brothers and I escaped (</w:t>
      </w:r>
      <w:r>
        <w:rPr>
          <w:rFonts w:ascii="宋体" w:eastAsia="宋体" w:hint="eastAsia"/>
        </w:rPr>
        <w:t>幸免于难</w:t>
      </w:r>
      <w:r>
        <w:t>) along with our dogs. Yet, we had nothing but the night clothes we were sleeping in. I spent the rest of that night with a friend of our family. I tried unsuccessfully to sleep in a bed in his house. I was too scared.</w:t>
      </w:r>
    </w:p>
    <w:p>
      <w:pPr>
        <w:pStyle w:val="BodyText"/>
        <w:spacing w:before="4" w:line="309" w:lineRule="auto"/>
        <w:ind w:right="442" w:firstLine="420"/>
        <w:jc w:val="both"/>
      </w:pPr>
      <w:r>
        <w:t xml:space="preserve">The next day my mom brought me a few </w:t>
      </w:r>
      <w:r>
        <w:rPr>
          <w:spacing w:val="-3"/>
        </w:rPr>
        <w:t xml:space="preserve">T-shirts </w:t>
      </w:r>
      <w:r>
        <w:t xml:space="preserve">and pairs of jeans that another friend gave  to </w:t>
      </w:r>
      <w:r>
        <w:rPr>
          <w:spacing w:val="-3"/>
        </w:rPr>
        <w:t xml:space="preserve">her. </w:t>
      </w:r>
      <w:r>
        <w:t>One pair of them was too short and the other pair too long, but I didn't care. At least I had some clothes again. My dad returned to our broken home to see what he could find. The only thing he could save was my mom's</w:t>
      </w:r>
      <w:r>
        <w:rPr>
          <w:spacing w:val="3"/>
        </w:rPr>
        <w:t xml:space="preserve"> </w:t>
      </w:r>
      <w:r>
        <w:t>rings.</w:t>
      </w:r>
    </w:p>
    <w:p>
      <w:pPr>
        <w:pStyle w:val="BodyText"/>
        <w:spacing w:before="0" w:line="283" w:lineRule="auto"/>
        <w:ind w:right="447" w:firstLine="420"/>
        <w:jc w:val="both"/>
      </w:pPr>
      <w:r>
        <w:t>To spend the summer my dad rented (</w:t>
      </w:r>
      <w:r>
        <w:rPr>
          <w:rFonts w:ascii="宋体" w:eastAsia="宋体" w:hint="eastAsia"/>
        </w:rPr>
        <w:t>租借</w:t>
      </w:r>
      <w:r>
        <w:t xml:space="preserve">) us a big house on the same road as our old house had been. As we moved in, our friends and our community continued to donate ( </w:t>
      </w:r>
      <w:r>
        <w:rPr>
          <w:rFonts w:ascii="宋体" w:eastAsia="宋体" w:hint="eastAsia"/>
        </w:rPr>
        <w:t xml:space="preserve">捐 赠 </w:t>
      </w:r>
      <w:r>
        <w:t>) all they could to help us get back on our feet. There were more clothes, furniture (</w:t>
      </w:r>
      <w:r>
        <w:rPr>
          <w:rFonts w:ascii="宋体" w:eastAsia="宋体" w:hint="eastAsia"/>
        </w:rPr>
        <w:t>家具</w:t>
      </w:r>
      <w:r>
        <w:t>), food, money, and even some books for me to read. Love was around us.</w:t>
      </w:r>
    </w:p>
    <w:p>
      <w:pPr>
        <w:pStyle w:val="BodyText"/>
        <w:spacing w:before="12" w:line="309" w:lineRule="auto"/>
        <w:ind w:right="451" w:firstLine="420"/>
        <w:jc w:val="both"/>
      </w:pPr>
      <w:r>
        <w:t>Looking back now I am thankful for all we went through that summer because it taught  me so much about life, love and people. It showed me that when you have nothing left but love, for  the first time you see that love is</w:t>
      </w:r>
      <w:r>
        <w:rPr>
          <w:spacing w:val="3"/>
        </w:rPr>
        <w:t xml:space="preserve"> </w:t>
      </w:r>
      <w:r>
        <w:t>enough.</w:t>
      </w:r>
    </w:p>
    <w:p>
      <w:pPr>
        <w:pStyle w:val="BodyText"/>
        <w:tabs>
          <w:tab w:val="left" w:pos="749"/>
        </w:tabs>
        <w:spacing w:before="2"/>
      </w:pPr>
      <w:r>
        <w:t>(</w:t>
      </w:r>
      <w:r>
        <w:tab/>
      </w:r>
      <w:r>
        <w:t>)26. What can we know about the fire</w:t>
      </w:r>
      <w:r>
        <w:rPr>
          <w:spacing w:val="-5"/>
        </w:rPr>
        <w:t xml:space="preserve"> </w:t>
      </w:r>
      <w:r>
        <w:t>accident?</w:t>
      </w:r>
    </w:p>
    <w:p>
      <w:pPr>
        <w:pStyle w:val="ListParagraph"/>
        <w:numPr>
          <w:ilvl w:val="0"/>
          <w:numId w:val="4"/>
        </w:numPr>
        <w:tabs>
          <w:tab w:val="left" w:pos="517"/>
        </w:tabs>
        <w:spacing w:before="70" w:after="0" w:line="240" w:lineRule="auto"/>
        <w:ind w:left="516" w:right="0" w:hanging="257"/>
        <w:jc w:val="left"/>
        <w:rPr>
          <w:sz w:val="21"/>
        </w:rPr>
      </w:pPr>
      <w:r>
        <w:rPr>
          <w:sz w:val="21"/>
        </w:rPr>
        <w:t>It happened at</w:t>
      </w:r>
      <w:r>
        <w:rPr>
          <w:spacing w:val="-1"/>
          <w:sz w:val="21"/>
        </w:rPr>
        <w:t xml:space="preserve"> </w:t>
      </w:r>
      <w:r>
        <w:rPr>
          <w:sz w:val="21"/>
        </w:rPr>
        <w:t>night.</w:t>
      </w:r>
    </w:p>
    <w:p>
      <w:pPr>
        <w:pStyle w:val="ListParagraph"/>
        <w:numPr>
          <w:ilvl w:val="0"/>
          <w:numId w:val="4"/>
        </w:numPr>
        <w:tabs>
          <w:tab w:val="left" w:pos="505"/>
        </w:tabs>
        <w:spacing w:before="71" w:after="0" w:line="240" w:lineRule="auto"/>
        <w:ind w:left="504" w:right="0" w:hanging="245"/>
        <w:jc w:val="left"/>
        <w:rPr>
          <w:sz w:val="21"/>
        </w:rPr>
      </w:pPr>
      <w:r>
        <w:rPr>
          <w:sz w:val="21"/>
        </w:rPr>
        <w:t>It killed the writer's</w:t>
      </w:r>
      <w:r>
        <w:rPr>
          <w:spacing w:val="5"/>
          <w:sz w:val="21"/>
        </w:rPr>
        <w:t xml:space="preserve"> </w:t>
      </w:r>
      <w:r>
        <w:rPr>
          <w:sz w:val="21"/>
        </w:rPr>
        <w:t>grandma.</w:t>
      </w:r>
    </w:p>
    <w:p>
      <w:pPr>
        <w:pStyle w:val="ListParagraph"/>
        <w:numPr>
          <w:ilvl w:val="0"/>
          <w:numId w:val="4"/>
        </w:numPr>
        <w:tabs>
          <w:tab w:val="left" w:pos="505"/>
        </w:tabs>
        <w:spacing w:before="70" w:after="0" w:line="240" w:lineRule="auto"/>
        <w:ind w:left="504" w:right="0" w:hanging="245"/>
        <w:jc w:val="left"/>
        <w:rPr>
          <w:sz w:val="21"/>
        </w:rPr>
      </w:pPr>
      <w:r>
        <w:rPr>
          <w:sz w:val="21"/>
        </w:rPr>
        <w:t>It was caused by the writer's</w:t>
      </w:r>
      <w:r>
        <w:rPr>
          <w:spacing w:val="1"/>
          <w:sz w:val="21"/>
        </w:rPr>
        <w:t xml:space="preserve"> </w:t>
      </w:r>
      <w:r>
        <w:rPr>
          <w:sz w:val="21"/>
        </w:rPr>
        <w:t>dogs.</w:t>
      </w:r>
    </w:p>
    <w:p>
      <w:pPr>
        <w:pStyle w:val="ListParagraph"/>
        <w:numPr>
          <w:ilvl w:val="0"/>
          <w:numId w:val="4"/>
        </w:numPr>
        <w:tabs>
          <w:tab w:val="left" w:pos="517"/>
        </w:tabs>
        <w:spacing w:before="71" w:after="0" w:line="240" w:lineRule="auto"/>
        <w:ind w:left="516" w:right="0" w:hanging="257"/>
        <w:jc w:val="left"/>
        <w:rPr>
          <w:sz w:val="21"/>
        </w:rPr>
      </w:pPr>
      <w:r>
        <w:rPr>
          <w:sz w:val="21"/>
        </w:rPr>
        <w:t>It happened when the writer was</w:t>
      </w:r>
      <w:r>
        <w:rPr>
          <w:spacing w:val="2"/>
          <w:sz w:val="21"/>
        </w:rPr>
        <w:t xml:space="preserve"> </w:t>
      </w:r>
      <w:r>
        <w:rPr>
          <w:sz w:val="21"/>
        </w:rPr>
        <w:t>12.</w:t>
      </w:r>
    </w:p>
    <w:p>
      <w:pPr>
        <w:pStyle w:val="BodyText"/>
        <w:tabs>
          <w:tab w:val="left" w:pos="749"/>
        </w:tabs>
        <w:spacing w:before="70"/>
      </w:pPr>
      <w:r>
        <w:t>(</w:t>
      </w:r>
      <w:r>
        <w:tab/>
      </w:r>
      <w:r>
        <w:t>)27. What did the writer's dad find in their broken house?</w:t>
      </w:r>
    </w:p>
    <w:p>
      <w:pPr>
        <w:pStyle w:val="BodyText"/>
        <w:tabs>
          <w:tab w:val="left" w:pos="2779"/>
        </w:tabs>
      </w:pPr>
      <w:r>
        <w:t>A.</w:t>
      </w:r>
      <w:r>
        <w:rPr>
          <w:spacing w:val="-2"/>
        </w:rPr>
        <w:t xml:space="preserve"> </w:t>
      </w:r>
      <w:r>
        <w:t>Some books.</w:t>
      </w:r>
      <w:r>
        <w:tab/>
      </w:r>
      <w:r>
        <w:t>B. Some</w:t>
      </w:r>
      <w:r>
        <w:rPr>
          <w:spacing w:val="-2"/>
        </w:rPr>
        <w:t xml:space="preserve"> </w:t>
      </w:r>
      <w:r>
        <w:rPr>
          <w:spacing w:val="-3"/>
        </w:rPr>
        <w:t>T-shirts.</w:t>
      </w:r>
    </w:p>
    <w:p>
      <w:pPr>
        <w:pStyle w:val="BodyText"/>
        <w:tabs>
          <w:tab w:val="left" w:pos="2779"/>
        </w:tabs>
        <w:spacing w:before="70"/>
      </w:pPr>
      <w:r>
        <w:t>C. His</w:t>
      </w:r>
      <w:r>
        <w:rPr>
          <w:spacing w:val="-6"/>
        </w:rPr>
        <w:t xml:space="preserve"> </w:t>
      </w:r>
      <w:r>
        <w:t>wife's</w:t>
      </w:r>
      <w:r>
        <w:rPr>
          <w:spacing w:val="1"/>
        </w:rPr>
        <w:t xml:space="preserve"> </w:t>
      </w:r>
      <w:r>
        <w:t>rings.</w:t>
      </w:r>
      <w:r>
        <w:tab/>
      </w:r>
      <w:r>
        <w:t>D. A few pairs of</w:t>
      </w:r>
      <w:r>
        <w:rPr>
          <w:spacing w:val="-25"/>
        </w:rPr>
        <w:t xml:space="preserve"> </w:t>
      </w:r>
      <w:r>
        <w:t>jeans.</w:t>
      </w:r>
    </w:p>
    <w:p>
      <w:pPr>
        <w:pStyle w:val="BodyText"/>
        <w:tabs>
          <w:tab w:val="left" w:pos="749"/>
          <w:tab w:val="left" w:pos="4889"/>
        </w:tabs>
      </w:pPr>
      <w:r>
        <w:t>(</w:t>
      </w:r>
      <w:r>
        <w:tab/>
      </w:r>
      <w:r>
        <w:t>)28. The house the writer's</w:t>
      </w:r>
      <w:r>
        <w:rPr>
          <w:spacing w:val="-11"/>
        </w:rPr>
        <w:t xml:space="preserve"> </w:t>
      </w:r>
      <w:r>
        <w:t>father</w:t>
      </w:r>
      <w:r>
        <w:rPr>
          <w:spacing w:val="-2"/>
        </w:rPr>
        <w:t xml:space="preserve"> </w:t>
      </w:r>
      <w:r>
        <w:t>rented</w:t>
      </w:r>
      <w:r>
        <w:rPr>
          <w:u w:val="single"/>
        </w:rPr>
        <w:t xml:space="preserve"> </w:t>
      </w:r>
      <w:r>
        <w:rPr>
          <w:u w:val="single"/>
        </w:rPr>
        <w:tab/>
      </w:r>
      <w:r>
        <w:t>.</w:t>
      </w:r>
    </w:p>
    <w:p>
      <w:pPr>
        <w:pStyle w:val="ListParagraph"/>
        <w:numPr>
          <w:ilvl w:val="0"/>
          <w:numId w:val="5"/>
        </w:numPr>
        <w:tabs>
          <w:tab w:val="left" w:pos="570"/>
        </w:tabs>
        <w:spacing w:before="70" w:after="0" w:line="240" w:lineRule="auto"/>
        <w:ind w:left="569" w:right="0" w:hanging="310"/>
        <w:jc w:val="left"/>
        <w:rPr>
          <w:sz w:val="21"/>
        </w:rPr>
      </w:pPr>
      <w:r>
        <w:rPr>
          <w:sz w:val="21"/>
        </w:rPr>
        <w:t>was</w:t>
      </w:r>
      <w:r>
        <w:rPr>
          <w:spacing w:val="-1"/>
          <w:sz w:val="21"/>
        </w:rPr>
        <w:t xml:space="preserve"> </w:t>
      </w:r>
      <w:r>
        <w:rPr>
          <w:sz w:val="21"/>
        </w:rPr>
        <w:t>small</w:t>
      </w:r>
    </w:p>
    <w:p>
      <w:pPr>
        <w:pStyle w:val="ListParagraph"/>
        <w:numPr>
          <w:ilvl w:val="0"/>
          <w:numId w:val="5"/>
        </w:numPr>
        <w:tabs>
          <w:tab w:val="left" w:pos="505"/>
        </w:tabs>
        <w:spacing w:before="71" w:after="0" w:line="240" w:lineRule="auto"/>
        <w:ind w:left="504" w:right="0" w:hanging="245"/>
        <w:jc w:val="left"/>
        <w:rPr>
          <w:sz w:val="21"/>
        </w:rPr>
      </w:pPr>
      <w:r>
        <w:rPr>
          <w:sz w:val="21"/>
        </w:rPr>
        <w:t>had no</w:t>
      </w:r>
      <w:r>
        <w:rPr>
          <w:spacing w:val="-1"/>
          <w:sz w:val="21"/>
        </w:rPr>
        <w:t xml:space="preserve"> </w:t>
      </w:r>
      <w:r>
        <w:rPr>
          <w:sz w:val="21"/>
        </w:rPr>
        <w:t>furniture</w:t>
      </w:r>
    </w:p>
    <w:p>
      <w:pPr>
        <w:pStyle w:val="ListParagraph"/>
        <w:numPr>
          <w:ilvl w:val="0"/>
          <w:numId w:val="5"/>
        </w:numPr>
        <w:tabs>
          <w:tab w:val="left" w:pos="505"/>
        </w:tabs>
        <w:spacing w:before="70" w:after="0" w:line="240" w:lineRule="auto"/>
        <w:ind w:left="504" w:right="0" w:hanging="245"/>
        <w:jc w:val="left"/>
        <w:rPr>
          <w:sz w:val="21"/>
        </w:rPr>
      </w:pPr>
      <w:r>
        <w:rPr>
          <w:sz w:val="21"/>
        </w:rPr>
        <w:t>was near their broken</w:t>
      </w:r>
      <w:r>
        <w:rPr>
          <w:spacing w:val="-3"/>
          <w:sz w:val="21"/>
        </w:rPr>
        <w:t xml:space="preserve"> </w:t>
      </w:r>
      <w:r>
        <w:rPr>
          <w:sz w:val="21"/>
        </w:rPr>
        <w:t>house</w:t>
      </w:r>
    </w:p>
    <w:p>
      <w:pPr>
        <w:pStyle w:val="ListParagraph"/>
        <w:numPr>
          <w:ilvl w:val="0"/>
          <w:numId w:val="5"/>
        </w:numPr>
        <w:tabs>
          <w:tab w:val="left" w:pos="517"/>
        </w:tabs>
        <w:spacing w:before="71" w:after="0" w:line="240" w:lineRule="auto"/>
        <w:ind w:left="516" w:right="0" w:hanging="257"/>
        <w:jc w:val="left"/>
        <w:rPr>
          <w:sz w:val="21"/>
        </w:rPr>
      </w:pPr>
      <w:r>
        <w:rPr>
          <w:sz w:val="21"/>
        </w:rPr>
        <w:t>belonged to one of their</w:t>
      </w:r>
      <w:r>
        <w:rPr>
          <w:spacing w:val="1"/>
          <w:sz w:val="21"/>
        </w:rPr>
        <w:t xml:space="preserve"> </w:t>
      </w:r>
      <w:r>
        <w:rPr>
          <w:sz w:val="21"/>
        </w:rPr>
        <w:t>friends</w:t>
      </w:r>
    </w:p>
    <w:p>
      <w:pPr>
        <w:pStyle w:val="BodyText"/>
        <w:tabs>
          <w:tab w:val="left" w:pos="749"/>
        </w:tabs>
        <w:spacing w:before="70"/>
      </w:pPr>
      <w:r>
        <w:t>(</w:t>
      </w:r>
      <w:r>
        <w:tab/>
      </w:r>
      <w:r>
        <w:t>)29. How does the writer feel about the summer</w:t>
      </w:r>
      <w:r>
        <w:rPr>
          <w:spacing w:val="-4"/>
        </w:rPr>
        <w:t xml:space="preserve"> </w:t>
      </w:r>
      <w:r>
        <w:t>experience?</w:t>
      </w:r>
    </w:p>
    <w:p>
      <w:pPr>
        <w:pStyle w:val="BodyText"/>
        <w:tabs>
          <w:tab w:val="left" w:pos="2779"/>
        </w:tabs>
      </w:pPr>
      <w:r>
        <w:t>A. She</w:t>
      </w:r>
      <w:r>
        <w:rPr>
          <w:spacing w:val="-1"/>
        </w:rPr>
        <w:t xml:space="preserve"> </w:t>
      </w:r>
      <w:r>
        <w:t>is</w:t>
      </w:r>
      <w:r>
        <w:rPr>
          <w:spacing w:val="-1"/>
        </w:rPr>
        <w:t xml:space="preserve"> </w:t>
      </w:r>
      <w:r>
        <w:t>proud.</w:t>
      </w:r>
      <w:r>
        <w:tab/>
      </w:r>
      <w:r>
        <w:t>B. She is</w:t>
      </w:r>
      <w:r>
        <w:rPr>
          <w:spacing w:val="1"/>
        </w:rPr>
        <w:t xml:space="preserve"> </w:t>
      </w:r>
      <w:r>
        <w:t>scared.</w:t>
      </w:r>
    </w:p>
    <w:p>
      <w:pPr>
        <w:pStyle w:val="BodyText"/>
        <w:tabs>
          <w:tab w:val="left" w:pos="2779"/>
        </w:tabs>
        <w:spacing w:before="70"/>
      </w:pPr>
      <w:r>
        <w:t>C. She</w:t>
      </w:r>
      <w:r>
        <w:rPr>
          <w:spacing w:val="-6"/>
        </w:rPr>
        <w:t xml:space="preserve"> </w:t>
      </w:r>
      <w:r>
        <w:t>feels</w:t>
      </w:r>
      <w:r>
        <w:rPr>
          <w:spacing w:val="-3"/>
        </w:rPr>
        <w:t xml:space="preserve"> </w:t>
      </w:r>
      <w:r>
        <w:t>sorry.</w:t>
      </w:r>
      <w:r>
        <w:tab/>
      </w:r>
      <w:r>
        <w:t>D. She feels thankful.</w:t>
      </w:r>
    </w:p>
    <w:p>
      <w:pPr>
        <w:pStyle w:val="BodyText"/>
        <w:tabs>
          <w:tab w:val="left" w:pos="749"/>
        </w:tabs>
      </w:pPr>
      <w:r>
        <w:t>(</w:t>
      </w:r>
      <w:r>
        <w:tab/>
      </w:r>
      <w:r>
        <w:t>)30. How is the last paragraph different from the rest of the</w:t>
      </w:r>
      <w:r>
        <w:rPr>
          <w:spacing w:val="-8"/>
        </w:rPr>
        <w:t xml:space="preserve"> </w:t>
      </w:r>
      <w:r>
        <w:t>story?</w:t>
      </w:r>
    </w:p>
    <w:p>
      <w:pPr>
        <w:pStyle w:val="ListParagraph"/>
        <w:numPr>
          <w:ilvl w:val="0"/>
          <w:numId w:val="6"/>
        </w:numPr>
        <w:tabs>
          <w:tab w:val="left" w:pos="517"/>
        </w:tabs>
        <w:spacing w:before="71" w:after="0" w:line="240" w:lineRule="auto"/>
        <w:ind w:left="516" w:right="0" w:hanging="257"/>
        <w:jc w:val="left"/>
        <w:rPr>
          <w:sz w:val="21"/>
        </w:rPr>
      </w:pPr>
      <w:r>
        <w:rPr>
          <w:sz w:val="21"/>
        </w:rPr>
        <w:t>It teaches a lesson.</w:t>
      </w:r>
    </w:p>
    <w:p>
      <w:pPr>
        <w:pStyle w:val="ListParagraph"/>
        <w:numPr>
          <w:ilvl w:val="0"/>
          <w:numId w:val="6"/>
        </w:numPr>
        <w:tabs>
          <w:tab w:val="left" w:pos="505"/>
        </w:tabs>
        <w:spacing w:before="70" w:after="0" w:line="240" w:lineRule="auto"/>
        <w:ind w:left="504" w:right="0" w:hanging="245"/>
        <w:jc w:val="left"/>
        <w:rPr>
          <w:sz w:val="21"/>
        </w:rPr>
      </w:pPr>
      <w:r>
        <w:rPr>
          <w:sz w:val="21"/>
        </w:rPr>
        <w:t>It describes a</w:t>
      </w:r>
      <w:r>
        <w:rPr>
          <w:spacing w:val="-4"/>
          <w:sz w:val="21"/>
        </w:rPr>
        <w:t xml:space="preserve"> </w:t>
      </w:r>
      <w:r>
        <w:rPr>
          <w:sz w:val="21"/>
        </w:rPr>
        <w:t>memory.</w:t>
      </w:r>
    </w:p>
    <w:p>
      <w:pPr>
        <w:pStyle w:val="ListParagraph"/>
        <w:numPr>
          <w:ilvl w:val="0"/>
          <w:numId w:val="6"/>
        </w:numPr>
        <w:tabs>
          <w:tab w:val="left" w:pos="505"/>
        </w:tabs>
        <w:spacing w:before="71" w:after="0" w:line="240" w:lineRule="auto"/>
        <w:ind w:left="504" w:right="0" w:hanging="245"/>
        <w:jc w:val="left"/>
        <w:rPr>
          <w:sz w:val="21"/>
        </w:rPr>
      </w:pPr>
      <w:r>
        <w:rPr>
          <w:sz w:val="21"/>
        </w:rPr>
        <w:t>It gives some</w:t>
      </w:r>
      <w:r>
        <w:rPr>
          <w:spacing w:val="2"/>
          <w:sz w:val="21"/>
        </w:rPr>
        <w:t xml:space="preserve"> </w:t>
      </w:r>
      <w:r>
        <w:rPr>
          <w:sz w:val="21"/>
        </w:rPr>
        <w:t>examples.</w:t>
      </w:r>
    </w:p>
    <w:p>
      <w:pPr>
        <w:pStyle w:val="ListParagraph"/>
        <w:numPr>
          <w:ilvl w:val="0"/>
          <w:numId w:val="6"/>
        </w:numPr>
        <w:tabs>
          <w:tab w:val="left" w:pos="517"/>
        </w:tabs>
        <w:spacing w:before="70" w:after="0" w:line="240" w:lineRule="auto"/>
        <w:ind w:left="516" w:right="0" w:hanging="257"/>
        <w:jc w:val="left"/>
        <w:rPr>
          <w:sz w:val="21"/>
        </w:rPr>
      </w:pPr>
      <w:r>
        <w:rPr>
          <w:sz w:val="21"/>
        </w:rPr>
        <w:t>It uses some</w:t>
      </w:r>
      <w:r>
        <w:rPr>
          <w:spacing w:val="2"/>
          <w:sz w:val="21"/>
        </w:rPr>
        <w:t xml:space="preserve"> </w:t>
      </w:r>
      <w:r>
        <w:rPr>
          <w:sz w:val="21"/>
        </w:rPr>
        <w:t>imagination.</w:t>
      </w:r>
    </w:p>
    <w:p>
      <w:pPr>
        <w:pStyle w:val="Heading3"/>
        <w:spacing w:before="95"/>
        <w:ind w:left="200"/>
        <w:jc w:val="center"/>
        <w:rPr>
          <w:rFonts w:ascii="Times New Roman"/>
        </w:rPr>
      </w:pPr>
      <w:r>
        <w:rPr>
          <w:rFonts w:ascii="Times New Roman"/>
          <w:w w:val="99"/>
        </w:rPr>
        <w:t>B</w:t>
      </w:r>
    </w:p>
    <w:p>
      <w:pPr>
        <w:pStyle w:val="BodyText"/>
        <w:spacing w:before="39" w:line="290" w:lineRule="auto"/>
        <w:ind w:right="388" w:firstLine="420"/>
      </w:pPr>
      <w:r>
        <w:t>Colorado has more fourteeners — mountain peaks (</w:t>
      </w:r>
      <w:r>
        <w:rPr>
          <w:rFonts w:ascii="宋体" w:eastAsia="宋体" w:hAnsi="宋体" w:hint="eastAsia"/>
        </w:rPr>
        <w:t>山峰</w:t>
      </w:r>
      <w:r>
        <w:t>) over 14,000 feet — than any other state in the US. Many people believe that Colorado’s 53 fourteeners are reachable by only the</w:t>
      </w:r>
    </w:p>
    <w:p>
      <w:pPr>
        <w:spacing w:after="0" w:line="290" w:lineRule="auto"/>
        <w:sectPr>
          <w:pgSz w:w="11910" w:h="16840"/>
          <w:pgMar w:top="1380" w:right="1320" w:bottom="1180" w:left="1540" w:header="0" w:footer="905" w:gutter="0"/>
          <w:cols w:space="708"/>
        </w:sectPr>
      </w:pPr>
    </w:p>
    <w:p>
      <w:pPr>
        <w:pStyle w:val="BodyText"/>
        <w:spacing w:before="77" w:line="309" w:lineRule="auto"/>
        <w:ind w:right="449"/>
        <w:jc w:val="both"/>
      </w:pPr>
      <w:r>
        <w:t>most experienced mountaineers. In fact, climbing those fourteeners is hardly an impossible task  for most</w:t>
      </w:r>
      <w:r>
        <w:rPr>
          <w:spacing w:val="1"/>
        </w:rPr>
        <w:t xml:space="preserve"> </w:t>
      </w:r>
      <w:r>
        <w:t>climbers.</w:t>
      </w:r>
    </w:p>
    <w:p>
      <w:pPr>
        <w:pStyle w:val="BodyText"/>
        <w:spacing w:before="1" w:line="309" w:lineRule="auto"/>
        <w:ind w:right="439" w:firstLine="420"/>
        <w:jc w:val="both"/>
      </w:pPr>
      <w:r>
        <w:t xml:space="preserve">Surprisingly, unlike climbing Denali (the highest point in North America), a climb to one of Colorado’s 14,000-foot peaks seldom takes more than a </w:t>
      </w:r>
      <w:r>
        <w:rPr>
          <w:spacing w:val="-3"/>
        </w:rPr>
        <w:t xml:space="preserve">day. </w:t>
      </w:r>
      <w:r>
        <w:t xml:space="preserve">Pikes Peak is a well-known difficult climb, yet a college teacher in his middle seventies makes the climb every day in the summer. A friend of mine, Carson Black, in a </w:t>
      </w:r>
      <w:r>
        <w:rPr>
          <w:spacing w:val="-3"/>
        </w:rPr>
        <w:t xml:space="preserve">day, </w:t>
      </w:r>
      <w:r>
        <w:t>once climbed four fourteeners. Three of them — Crestone Peak, Crestone Needle, and Kit Carson Peak — are the most difficult in the state. Only a handful of climbs took more than a</w:t>
      </w:r>
      <w:r>
        <w:rPr>
          <w:spacing w:val="-1"/>
        </w:rPr>
        <w:t xml:space="preserve"> </w:t>
      </w:r>
      <w:r>
        <w:rPr>
          <w:spacing w:val="-3"/>
        </w:rPr>
        <w:t>day.</w:t>
      </w:r>
    </w:p>
    <w:p>
      <w:pPr>
        <w:pStyle w:val="BodyText"/>
        <w:spacing w:before="3" w:line="302" w:lineRule="auto"/>
        <w:ind w:right="447" w:firstLine="420"/>
        <w:jc w:val="both"/>
      </w:pPr>
      <w:r>
        <w:t xml:space="preserve">Colorado’s 14,000-foot peaks are also easy to climb because they often require no special climbing tools. The climb to Capitol Peak is probably the most difficult, yet most climbers who carry ropes don’t use them when they see the ridge ( </w:t>
      </w:r>
      <w:r>
        <w:rPr>
          <w:rFonts w:ascii="宋体" w:eastAsia="宋体" w:hAnsi="宋体" w:hint="eastAsia"/>
        </w:rPr>
        <w:t xml:space="preserve">山 脊 </w:t>
      </w:r>
      <w:r>
        <w:t>) is not very frightening. The highest peak in the state, Mt. Elbert, is so simple to climb that one man rode a 24-year-old bicycle to the peak last year.</w:t>
      </w:r>
    </w:p>
    <w:p>
      <w:pPr>
        <w:pStyle w:val="BodyText"/>
        <w:spacing w:before="4" w:line="302" w:lineRule="auto"/>
        <w:ind w:right="445" w:firstLine="420"/>
        <w:jc w:val="both"/>
      </w:pPr>
      <w:r>
        <w:t>Another sign that climbing Colorado’s highest peaks is not very difficult is the number of climbers each summer. After going down from Torreys Peak one weekend in August, I counted over seventy cars in the parking lot. On a weekend of another August, I passed fifty people in different stages (</w:t>
      </w:r>
      <w:r>
        <w:rPr>
          <w:rFonts w:ascii="宋体" w:eastAsia="宋体" w:hAnsi="宋体" w:hint="eastAsia"/>
        </w:rPr>
        <w:t>路段</w:t>
      </w:r>
      <w:r>
        <w:t>) of Mt. Elbert. Last year, 4,226 people climbed Longs Peak. Its parking lot today is about a quarter-mile long.</w:t>
      </w:r>
    </w:p>
    <w:p>
      <w:pPr>
        <w:pStyle w:val="BodyText"/>
        <w:spacing w:before="4" w:line="309" w:lineRule="auto"/>
        <w:ind w:right="451" w:firstLine="420"/>
        <w:jc w:val="both"/>
      </w:pPr>
      <w:r>
        <w:t>In a word, Colorado’s peaks are not hard to climb. Most of them take only a day to climb, require no more than simple climbing skills, and are topped by many people each year.</w:t>
      </w:r>
    </w:p>
    <w:p>
      <w:pPr>
        <w:pStyle w:val="BodyText"/>
        <w:tabs>
          <w:tab w:val="left" w:pos="749"/>
        </w:tabs>
        <w:spacing w:before="1"/>
      </w:pPr>
      <w:r>
        <w:t>(</w:t>
      </w:r>
      <w:r>
        <w:tab/>
      </w:r>
      <w:r>
        <w:t>)31. What does the writer think of many people’s belief in Paragraph</w:t>
      </w:r>
      <w:r>
        <w:rPr>
          <w:spacing w:val="-11"/>
        </w:rPr>
        <w:t xml:space="preserve"> </w:t>
      </w:r>
      <w:r>
        <w:t>1?</w:t>
      </w:r>
    </w:p>
    <w:p>
      <w:pPr>
        <w:pStyle w:val="ListParagraph"/>
        <w:numPr>
          <w:ilvl w:val="0"/>
          <w:numId w:val="7"/>
        </w:numPr>
        <w:tabs>
          <w:tab w:val="left" w:pos="517"/>
        </w:tabs>
        <w:spacing w:before="70" w:after="0" w:line="240" w:lineRule="auto"/>
        <w:ind w:left="516" w:right="0" w:hanging="257"/>
        <w:jc w:val="left"/>
        <w:rPr>
          <w:sz w:val="21"/>
        </w:rPr>
      </w:pPr>
      <w:r>
        <w:rPr>
          <w:sz w:val="21"/>
        </w:rPr>
        <w:t>He disagrees with</w:t>
      </w:r>
      <w:r>
        <w:rPr>
          <w:spacing w:val="1"/>
          <w:sz w:val="21"/>
        </w:rPr>
        <w:t xml:space="preserve"> </w:t>
      </w:r>
      <w:r>
        <w:rPr>
          <w:sz w:val="21"/>
        </w:rPr>
        <w:t>it.</w:t>
      </w:r>
    </w:p>
    <w:p>
      <w:pPr>
        <w:pStyle w:val="ListParagraph"/>
        <w:numPr>
          <w:ilvl w:val="0"/>
          <w:numId w:val="7"/>
        </w:numPr>
        <w:tabs>
          <w:tab w:val="left" w:pos="505"/>
        </w:tabs>
        <w:spacing w:before="71" w:after="0" w:line="240" w:lineRule="auto"/>
        <w:ind w:left="504" w:right="0" w:hanging="245"/>
        <w:jc w:val="left"/>
        <w:rPr>
          <w:sz w:val="21"/>
        </w:rPr>
      </w:pPr>
      <w:r>
        <w:rPr>
          <w:sz w:val="21"/>
        </w:rPr>
        <w:t>He worries about</w:t>
      </w:r>
      <w:r>
        <w:rPr>
          <w:spacing w:val="-3"/>
          <w:sz w:val="21"/>
        </w:rPr>
        <w:t xml:space="preserve"> </w:t>
      </w:r>
      <w:r>
        <w:rPr>
          <w:sz w:val="21"/>
        </w:rPr>
        <w:t>it.</w:t>
      </w:r>
    </w:p>
    <w:p>
      <w:pPr>
        <w:pStyle w:val="ListParagraph"/>
        <w:numPr>
          <w:ilvl w:val="0"/>
          <w:numId w:val="7"/>
        </w:numPr>
        <w:tabs>
          <w:tab w:val="left" w:pos="505"/>
        </w:tabs>
        <w:spacing w:before="70" w:after="0" w:line="240" w:lineRule="auto"/>
        <w:ind w:left="504" w:right="0" w:hanging="245"/>
        <w:jc w:val="left"/>
        <w:rPr>
          <w:sz w:val="21"/>
        </w:rPr>
      </w:pPr>
      <w:r>
        <w:rPr>
          <w:sz w:val="21"/>
        </w:rPr>
        <w:t>He is uncertain about</w:t>
      </w:r>
      <w:r>
        <w:rPr>
          <w:spacing w:val="-2"/>
          <w:sz w:val="21"/>
        </w:rPr>
        <w:t xml:space="preserve"> </w:t>
      </w:r>
      <w:r>
        <w:rPr>
          <w:sz w:val="21"/>
        </w:rPr>
        <w:t>it.</w:t>
      </w:r>
    </w:p>
    <w:p>
      <w:pPr>
        <w:pStyle w:val="ListParagraph"/>
        <w:numPr>
          <w:ilvl w:val="0"/>
          <w:numId w:val="7"/>
        </w:numPr>
        <w:tabs>
          <w:tab w:val="left" w:pos="517"/>
        </w:tabs>
        <w:spacing w:before="71" w:after="0" w:line="240" w:lineRule="auto"/>
        <w:ind w:left="516" w:right="0" w:hanging="257"/>
        <w:jc w:val="left"/>
        <w:rPr>
          <w:sz w:val="21"/>
        </w:rPr>
      </w:pPr>
      <w:r>
        <w:rPr>
          <w:sz w:val="21"/>
        </w:rPr>
        <w:t>He pays little attention to</w:t>
      </w:r>
      <w:r>
        <w:rPr>
          <w:spacing w:val="3"/>
          <w:sz w:val="21"/>
        </w:rPr>
        <w:t xml:space="preserve"> </w:t>
      </w:r>
      <w:r>
        <w:rPr>
          <w:sz w:val="21"/>
        </w:rPr>
        <w:t>it.</w:t>
      </w:r>
    </w:p>
    <w:p>
      <w:pPr>
        <w:pStyle w:val="BodyText"/>
        <w:tabs>
          <w:tab w:val="left" w:pos="749"/>
        </w:tabs>
        <w:spacing w:before="70"/>
      </w:pPr>
      <w:r>
        <w:t>(</w:t>
      </w:r>
      <w:r>
        <w:tab/>
      </w:r>
      <w:r>
        <w:t>)32. Which of the following climbs may take more than a</w:t>
      </w:r>
      <w:r>
        <w:rPr>
          <w:spacing w:val="1"/>
        </w:rPr>
        <w:t xml:space="preserve"> </w:t>
      </w:r>
      <w:r>
        <w:t>day?</w:t>
      </w:r>
    </w:p>
    <w:p>
      <w:pPr>
        <w:pStyle w:val="ListParagraph"/>
        <w:numPr>
          <w:ilvl w:val="0"/>
          <w:numId w:val="8"/>
        </w:numPr>
        <w:tabs>
          <w:tab w:val="left" w:pos="517"/>
        </w:tabs>
        <w:spacing w:before="71" w:after="0" w:line="240" w:lineRule="auto"/>
        <w:ind w:left="516" w:right="0" w:hanging="257"/>
        <w:jc w:val="left"/>
        <w:rPr>
          <w:sz w:val="21"/>
        </w:rPr>
      </w:pPr>
      <w:r>
        <w:rPr>
          <w:sz w:val="21"/>
        </w:rPr>
        <w:t>Climbing Crestone</w:t>
      </w:r>
      <w:r>
        <w:rPr>
          <w:spacing w:val="1"/>
          <w:sz w:val="21"/>
        </w:rPr>
        <w:t xml:space="preserve"> </w:t>
      </w:r>
      <w:r>
        <w:rPr>
          <w:sz w:val="21"/>
        </w:rPr>
        <w:t>Needle.</w:t>
      </w:r>
    </w:p>
    <w:p>
      <w:pPr>
        <w:pStyle w:val="ListParagraph"/>
        <w:numPr>
          <w:ilvl w:val="0"/>
          <w:numId w:val="8"/>
        </w:numPr>
        <w:tabs>
          <w:tab w:val="left" w:pos="505"/>
        </w:tabs>
        <w:spacing w:before="70" w:after="0" w:line="240" w:lineRule="auto"/>
        <w:ind w:left="504" w:right="0" w:hanging="245"/>
        <w:jc w:val="left"/>
        <w:rPr>
          <w:sz w:val="21"/>
        </w:rPr>
      </w:pPr>
      <w:r>
        <w:rPr>
          <w:sz w:val="21"/>
        </w:rPr>
        <w:t>Climbing Crestone</w:t>
      </w:r>
      <w:r>
        <w:rPr>
          <w:spacing w:val="-2"/>
          <w:sz w:val="21"/>
        </w:rPr>
        <w:t xml:space="preserve"> </w:t>
      </w:r>
      <w:r>
        <w:rPr>
          <w:sz w:val="21"/>
        </w:rPr>
        <w:t>Peak.</w:t>
      </w:r>
    </w:p>
    <w:p>
      <w:pPr>
        <w:pStyle w:val="ListParagraph"/>
        <w:numPr>
          <w:ilvl w:val="0"/>
          <w:numId w:val="8"/>
        </w:numPr>
        <w:tabs>
          <w:tab w:val="left" w:pos="505"/>
        </w:tabs>
        <w:spacing w:before="71" w:after="0" w:line="240" w:lineRule="auto"/>
        <w:ind w:left="504" w:right="0" w:hanging="245"/>
        <w:jc w:val="left"/>
        <w:rPr>
          <w:sz w:val="21"/>
        </w:rPr>
      </w:pPr>
      <w:r>
        <w:rPr>
          <w:sz w:val="21"/>
        </w:rPr>
        <w:t>Climbing Pikes Peak.</w:t>
      </w:r>
    </w:p>
    <w:p>
      <w:pPr>
        <w:pStyle w:val="ListParagraph"/>
        <w:numPr>
          <w:ilvl w:val="0"/>
          <w:numId w:val="8"/>
        </w:numPr>
        <w:tabs>
          <w:tab w:val="left" w:pos="517"/>
        </w:tabs>
        <w:spacing w:before="70" w:after="0" w:line="240" w:lineRule="auto"/>
        <w:ind w:left="516" w:right="0" w:hanging="257"/>
        <w:jc w:val="left"/>
        <w:rPr>
          <w:sz w:val="21"/>
        </w:rPr>
      </w:pPr>
      <w:r>
        <w:rPr>
          <w:sz w:val="21"/>
        </w:rPr>
        <w:t>Climbing Denali.</w:t>
      </w:r>
    </w:p>
    <w:p>
      <w:pPr>
        <w:pStyle w:val="BodyText"/>
        <w:tabs>
          <w:tab w:val="left" w:pos="749"/>
        </w:tabs>
      </w:pPr>
      <w:r>
        <w:t>(</w:t>
      </w:r>
      <w:r>
        <w:tab/>
      </w:r>
      <w:r>
        <w:t>)33. What may be the writer’s advice for Capitol Peak</w:t>
      </w:r>
      <w:r>
        <w:rPr>
          <w:spacing w:val="-6"/>
        </w:rPr>
        <w:t xml:space="preserve"> </w:t>
      </w:r>
      <w:r>
        <w:t>climbers?</w:t>
      </w:r>
    </w:p>
    <w:p>
      <w:pPr>
        <w:pStyle w:val="ListParagraph"/>
        <w:numPr>
          <w:ilvl w:val="0"/>
          <w:numId w:val="9"/>
        </w:numPr>
        <w:tabs>
          <w:tab w:val="left" w:pos="517"/>
        </w:tabs>
        <w:spacing w:before="71" w:after="0" w:line="240" w:lineRule="auto"/>
        <w:ind w:left="516" w:right="0" w:hanging="257"/>
        <w:jc w:val="left"/>
        <w:rPr>
          <w:sz w:val="21"/>
        </w:rPr>
      </w:pPr>
      <w:r>
        <w:rPr>
          <w:sz w:val="21"/>
        </w:rPr>
        <w:t>Ropes are usually</w:t>
      </w:r>
      <w:r>
        <w:rPr>
          <w:spacing w:val="-1"/>
          <w:sz w:val="21"/>
        </w:rPr>
        <w:t xml:space="preserve"> </w:t>
      </w:r>
      <w:r>
        <w:rPr>
          <w:sz w:val="21"/>
        </w:rPr>
        <w:t>necessary.</w:t>
      </w:r>
    </w:p>
    <w:p>
      <w:pPr>
        <w:pStyle w:val="ListParagraph"/>
        <w:numPr>
          <w:ilvl w:val="0"/>
          <w:numId w:val="9"/>
        </w:numPr>
        <w:tabs>
          <w:tab w:val="left" w:pos="505"/>
        </w:tabs>
        <w:spacing w:before="70" w:after="0" w:line="240" w:lineRule="auto"/>
        <w:ind w:left="504" w:right="0" w:hanging="245"/>
        <w:jc w:val="left"/>
        <w:rPr>
          <w:sz w:val="21"/>
        </w:rPr>
      </w:pPr>
      <w:r>
        <w:rPr>
          <w:sz w:val="21"/>
        </w:rPr>
        <w:t>It is better to reach the top by</w:t>
      </w:r>
      <w:r>
        <w:rPr>
          <w:spacing w:val="-1"/>
          <w:sz w:val="21"/>
        </w:rPr>
        <w:t xml:space="preserve"> </w:t>
      </w:r>
      <w:r>
        <w:rPr>
          <w:sz w:val="21"/>
        </w:rPr>
        <w:t>bike.</w:t>
      </w:r>
    </w:p>
    <w:p>
      <w:pPr>
        <w:pStyle w:val="ListParagraph"/>
        <w:numPr>
          <w:ilvl w:val="0"/>
          <w:numId w:val="9"/>
        </w:numPr>
        <w:tabs>
          <w:tab w:val="left" w:pos="505"/>
        </w:tabs>
        <w:spacing w:before="71" w:after="0" w:line="240" w:lineRule="auto"/>
        <w:ind w:left="504" w:right="0" w:hanging="245"/>
        <w:jc w:val="left"/>
        <w:rPr>
          <w:sz w:val="21"/>
        </w:rPr>
      </w:pPr>
      <w:r>
        <w:rPr>
          <w:sz w:val="21"/>
        </w:rPr>
        <w:t>No special climbing tools are</w:t>
      </w:r>
      <w:r>
        <w:rPr>
          <w:spacing w:val="-1"/>
          <w:sz w:val="21"/>
        </w:rPr>
        <w:t xml:space="preserve"> </w:t>
      </w:r>
      <w:r>
        <w:rPr>
          <w:sz w:val="21"/>
        </w:rPr>
        <w:t>needed.</w:t>
      </w:r>
    </w:p>
    <w:p>
      <w:pPr>
        <w:pStyle w:val="ListParagraph"/>
        <w:numPr>
          <w:ilvl w:val="0"/>
          <w:numId w:val="9"/>
        </w:numPr>
        <w:tabs>
          <w:tab w:val="left" w:pos="517"/>
        </w:tabs>
        <w:spacing w:before="70" w:after="0" w:line="240" w:lineRule="auto"/>
        <w:ind w:left="516" w:right="0" w:hanging="257"/>
        <w:jc w:val="left"/>
        <w:rPr>
          <w:sz w:val="21"/>
        </w:rPr>
      </w:pPr>
      <w:r>
        <w:rPr>
          <w:sz w:val="21"/>
        </w:rPr>
        <w:t>Climbing the peak is not as easy as</w:t>
      </w:r>
      <w:r>
        <w:rPr>
          <w:spacing w:val="-3"/>
          <w:sz w:val="21"/>
        </w:rPr>
        <w:t xml:space="preserve"> </w:t>
      </w:r>
      <w:r>
        <w:rPr>
          <w:sz w:val="21"/>
        </w:rPr>
        <w:t>expected.</w:t>
      </w:r>
    </w:p>
    <w:p>
      <w:pPr>
        <w:pStyle w:val="BodyText"/>
        <w:tabs>
          <w:tab w:val="left" w:pos="749"/>
        </w:tabs>
      </w:pPr>
      <w:r>
        <w:t>(</w:t>
      </w:r>
      <w:r>
        <w:tab/>
      </w:r>
      <w:r>
        <w:t xml:space="preserve">)34. Why does the writer mention Longs </w:t>
      </w:r>
      <w:r>
        <w:rPr>
          <w:spacing w:val="-3"/>
        </w:rPr>
        <w:t xml:space="preserve">Peak’s </w:t>
      </w:r>
      <w:r>
        <w:t>parking</w:t>
      </w:r>
      <w:r>
        <w:rPr>
          <w:spacing w:val="5"/>
        </w:rPr>
        <w:t xml:space="preserve"> </w:t>
      </w:r>
      <w:r>
        <w:t>lot?</w:t>
      </w:r>
    </w:p>
    <w:p>
      <w:pPr>
        <w:pStyle w:val="ListParagraph"/>
        <w:numPr>
          <w:ilvl w:val="0"/>
          <w:numId w:val="10"/>
        </w:numPr>
        <w:tabs>
          <w:tab w:val="left" w:pos="512"/>
        </w:tabs>
        <w:spacing w:before="70" w:after="0" w:line="240" w:lineRule="auto"/>
        <w:ind w:left="512" w:right="0" w:hanging="252"/>
        <w:jc w:val="left"/>
        <w:rPr>
          <w:sz w:val="21"/>
        </w:rPr>
      </w:pPr>
      <w:r>
        <w:rPr>
          <w:spacing w:val="-6"/>
          <w:sz w:val="21"/>
        </w:rPr>
        <w:t xml:space="preserve">To </w:t>
      </w:r>
      <w:r>
        <w:rPr>
          <w:sz w:val="21"/>
        </w:rPr>
        <w:t>prove it has a parking</w:t>
      </w:r>
      <w:r>
        <w:rPr>
          <w:spacing w:val="-8"/>
          <w:sz w:val="21"/>
        </w:rPr>
        <w:t xml:space="preserve"> </w:t>
      </w:r>
      <w:r>
        <w:rPr>
          <w:sz w:val="21"/>
        </w:rPr>
        <w:t>problem.</w:t>
      </w:r>
    </w:p>
    <w:p>
      <w:pPr>
        <w:pStyle w:val="ListParagraph"/>
        <w:numPr>
          <w:ilvl w:val="0"/>
          <w:numId w:val="10"/>
        </w:numPr>
        <w:tabs>
          <w:tab w:val="left" w:pos="500"/>
        </w:tabs>
        <w:spacing w:before="71" w:after="0" w:line="240" w:lineRule="auto"/>
        <w:ind w:left="500" w:right="0" w:hanging="240"/>
        <w:jc w:val="left"/>
        <w:rPr>
          <w:sz w:val="21"/>
        </w:rPr>
      </w:pPr>
      <w:r>
        <w:rPr>
          <w:spacing w:val="-6"/>
          <w:sz w:val="21"/>
        </w:rPr>
        <w:t xml:space="preserve">To </w:t>
      </w:r>
      <w:r>
        <w:rPr>
          <w:sz w:val="21"/>
        </w:rPr>
        <w:t>advise climbers to travel by</w:t>
      </w:r>
      <w:r>
        <w:rPr>
          <w:spacing w:val="-9"/>
          <w:sz w:val="21"/>
        </w:rPr>
        <w:t xml:space="preserve"> </w:t>
      </w:r>
      <w:r>
        <w:rPr>
          <w:spacing w:val="-3"/>
          <w:sz w:val="21"/>
        </w:rPr>
        <w:t>car.</w:t>
      </w:r>
    </w:p>
    <w:p>
      <w:pPr>
        <w:pStyle w:val="ListParagraph"/>
        <w:numPr>
          <w:ilvl w:val="0"/>
          <w:numId w:val="10"/>
        </w:numPr>
        <w:tabs>
          <w:tab w:val="left" w:pos="500"/>
        </w:tabs>
        <w:spacing w:before="70" w:after="0" w:line="240" w:lineRule="auto"/>
        <w:ind w:left="500" w:right="0" w:hanging="240"/>
        <w:jc w:val="left"/>
        <w:rPr>
          <w:sz w:val="21"/>
        </w:rPr>
      </w:pPr>
      <w:r>
        <w:rPr>
          <w:spacing w:val="-6"/>
          <w:sz w:val="21"/>
        </w:rPr>
        <w:t xml:space="preserve">To </w:t>
      </w:r>
      <w:r>
        <w:rPr>
          <w:sz w:val="21"/>
        </w:rPr>
        <w:t>show its effort to draw</w:t>
      </w:r>
      <w:r>
        <w:rPr>
          <w:spacing w:val="3"/>
          <w:sz w:val="21"/>
        </w:rPr>
        <w:t xml:space="preserve"> </w:t>
      </w:r>
      <w:r>
        <w:rPr>
          <w:sz w:val="21"/>
        </w:rPr>
        <w:t>climbers.</w:t>
      </w:r>
    </w:p>
    <w:p>
      <w:pPr>
        <w:pStyle w:val="ListParagraph"/>
        <w:numPr>
          <w:ilvl w:val="0"/>
          <w:numId w:val="10"/>
        </w:numPr>
        <w:tabs>
          <w:tab w:val="left" w:pos="512"/>
        </w:tabs>
        <w:spacing w:before="71" w:after="0" w:line="240" w:lineRule="auto"/>
        <w:ind w:left="512" w:right="0" w:hanging="252"/>
        <w:jc w:val="left"/>
        <w:rPr>
          <w:sz w:val="21"/>
        </w:rPr>
      </w:pPr>
      <w:r>
        <w:rPr>
          <w:spacing w:val="-6"/>
          <w:sz w:val="21"/>
        </w:rPr>
        <w:t xml:space="preserve">To </w:t>
      </w:r>
      <w:r>
        <w:rPr>
          <w:sz w:val="21"/>
        </w:rPr>
        <w:t>show the large number of</w:t>
      </w:r>
      <w:r>
        <w:rPr>
          <w:spacing w:val="-17"/>
          <w:sz w:val="21"/>
        </w:rPr>
        <w:t xml:space="preserve"> </w:t>
      </w:r>
      <w:r>
        <w:rPr>
          <w:sz w:val="21"/>
        </w:rPr>
        <w:t>climbers.</w:t>
      </w:r>
    </w:p>
    <w:p>
      <w:pPr>
        <w:pStyle w:val="BodyText"/>
        <w:tabs>
          <w:tab w:val="left" w:pos="749"/>
        </w:tabs>
        <w:spacing w:before="70"/>
      </w:pPr>
      <w:r>
        <w:t>(</w:t>
      </w:r>
      <w:r>
        <w:tab/>
      </w:r>
      <w:r>
        <w:t>)35. What is the main idea of the</w:t>
      </w:r>
      <w:r>
        <w:rPr>
          <w:spacing w:val="-20"/>
        </w:rPr>
        <w:t xml:space="preserve"> </w:t>
      </w:r>
      <w:r>
        <w:t>passage?</w:t>
      </w:r>
    </w:p>
    <w:p>
      <w:pPr>
        <w:pStyle w:val="ListParagraph"/>
        <w:numPr>
          <w:ilvl w:val="0"/>
          <w:numId w:val="11"/>
        </w:numPr>
        <w:tabs>
          <w:tab w:val="left" w:pos="517"/>
        </w:tabs>
        <w:spacing w:before="71" w:after="0" w:line="240" w:lineRule="auto"/>
        <w:ind w:left="516" w:right="0" w:hanging="257"/>
        <w:jc w:val="left"/>
        <w:rPr>
          <w:sz w:val="21"/>
        </w:rPr>
      </w:pPr>
      <w:r>
        <w:rPr>
          <w:sz w:val="21"/>
        </w:rPr>
        <w:t>Colorado has the most fourteeners in the</w:t>
      </w:r>
      <w:r>
        <w:rPr>
          <w:spacing w:val="-18"/>
          <w:sz w:val="21"/>
        </w:rPr>
        <w:t xml:space="preserve"> </w:t>
      </w:r>
      <w:r>
        <w:rPr>
          <w:sz w:val="21"/>
        </w:rPr>
        <w:t>US.</w:t>
      </w:r>
    </w:p>
    <w:p>
      <w:pPr>
        <w:pStyle w:val="ListParagraph"/>
        <w:numPr>
          <w:ilvl w:val="0"/>
          <w:numId w:val="11"/>
        </w:numPr>
        <w:tabs>
          <w:tab w:val="left" w:pos="505"/>
        </w:tabs>
        <w:spacing w:before="70" w:after="0" w:line="240" w:lineRule="auto"/>
        <w:ind w:left="504" w:right="0" w:hanging="245"/>
        <w:jc w:val="left"/>
        <w:rPr>
          <w:sz w:val="21"/>
        </w:rPr>
      </w:pPr>
      <w:r>
        <w:rPr>
          <w:sz w:val="21"/>
        </w:rPr>
        <w:t>Colorado’s fourteeners can be easily</w:t>
      </w:r>
      <w:r>
        <w:rPr>
          <w:spacing w:val="-30"/>
          <w:sz w:val="21"/>
        </w:rPr>
        <w:t xml:space="preserve"> </w:t>
      </w:r>
      <w:r>
        <w:rPr>
          <w:sz w:val="21"/>
        </w:rPr>
        <w:t>climbed.</w:t>
      </w:r>
    </w:p>
    <w:p>
      <w:pPr>
        <w:pStyle w:val="ListParagraph"/>
        <w:numPr>
          <w:ilvl w:val="0"/>
          <w:numId w:val="11"/>
        </w:numPr>
        <w:tabs>
          <w:tab w:val="left" w:pos="500"/>
        </w:tabs>
        <w:spacing w:before="71" w:after="0" w:line="240" w:lineRule="auto"/>
        <w:ind w:left="500" w:right="0" w:hanging="240"/>
        <w:jc w:val="left"/>
        <w:rPr>
          <w:sz w:val="21"/>
        </w:rPr>
      </w:pPr>
      <w:r>
        <w:rPr>
          <w:sz w:val="21"/>
        </w:rPr>
        <w:t>Topping a Colorado fourteener takes</w:t>
      </w:r>
      <w:r>
        <w:rPr>
          <w:spacing w:val="-33"/>
          <w:sz w:val="21"/>
        </w:rPr>
        <w:t xml:space="preserve"> </w:t>
      </w:r>
      <w:r>
        <w:rPr>
          <w:sz w:val="21"/>
        </w:rPr>
        <w:t>courage.</w:t>
      </w:r>
    </w:p>
    <w:p>
      <w:pPr>
        <w:spacing w:after="0" w:line="240" w:lineRule="auto"/>
        <w:jc w:val="left"/>
        <w:rPr>
          <w:sz w:val="21"/>
        </w:rPr>
        <w:sectPr>
          <w:pgSz w:w="11910" w:h="16840"/>
          <w:pgMar w:top="1380" w:right="1320" w:bottom="1180" w:left="1540" w:header="0" w:footer="905" w:gutter="0"/>
          <w:cols w:space="708"/>
        </w:sectPr>
      </w:pPr>
    </w:p>
    <w:p>
      <w:pPr>
        <w:pStyle w:val="ListParagraph"/>
        <w:numPr>
          <w:ilvl w:val="0"/>
          <w:numId w:val="11"/>
        </w:numPr>
        <w:tabs>
          <w:tab w:val="left" w:pos="517"/>
        </w:tabs>
        <w:spacing w:before="77" w:after="0" w:line="240" w:lineRule="auto"/>
        <w:ind w:left="516" w:right="0" w:hanging="257"/>
        <w:jc w:val="left"/>
        <w:rPr>
          <w:sz w:val="21"/>
        </w:rPr>
      </w:pPr>
      <w:r>
        <w:rPr>
          <w:sz w:val="21"/>
        </w:rPr>
        <w:t>Climbing Colorado’s peaks requires</w:t>
      </w:r>
      <w:r>
        <w:rPr>
          <w:spacing w:val="-1"/>
          <w:sz w:val="21"/>
        </w:rPr>
        <w:t xml:space="preserve"> </w:t>
      </w:r>
      <w:r>
        <w:rPr>
          <w:sz w:val="21"/>
        </w:rPr>
        <w:t>experience.</w:t>
      </w:r>
    </w:p>
    <w:p>
      <w:pPr>
        <w:pStyle w:val="BodyText"/>
        <w:ind w:left="0" w:right="219"/>
        <w:jc w:val="center"/>
      </w:pPr>
      <w:r>
        <w:rPr>
          <w:w w:val="99"/>
        </w:rPr>
        <w:t>C</w:t>
      </w:r>
    </w:p>
    <w:p>
      <w:pPr>
        <w:pStyle w:val="BodyText"/>
        <w:tabs>
          <w:tab w:val="left" w:pos="1501"/>
        </w:tabs>
        <w:spacing w:before="70" w:line="309" w:lineRule="auto"/>
        <w:ind w:right="454" w:firstLine="420"/>
        <w:jc w:val="both"/>
      </w:pPr>
      <w:r>
        <w:t>Music plays an important part in many people’s lives. It has changed  through  the  years.  (36)</w:t>
      </w:r>
      <w:r>
        <w:rPr>
          <w:u w:val="single"/>
        </w:rPr>
        <w:t xml:space="preserve"> </w:t>
      </w:r>
      <w:r>
        <w:rPr>
          <w:u w:val="single"/>
        </w:rPr>
        <w:tab/>
      </w:r>
    </w:p>
    <w:p>
      <w:pPr>
        <w:pStyle w:val="BodyText"/>
        <w:spacing w:before="0" w:line="256" w:lineRule="exact"/>
        <w:ind w:left="680"/>
        <w:jc w:val="both"/>
      </w:pPr>
      <w:r>
        <w:t xml:space="preserve">Pop is a simple form of music, with melodies and rhythms ( </w:t>
      </w:r>
      <w:r>
        <w:rPr>
          <w:rFonts w:ascii="宋体" w:eastAsia="宋体" w:hint="eastAsia"/>
        </w:rPr>
        <w:t>旋律和节奏</w:t>
      </w:r>
      <w:r>
        <w:t>) that are easy to</w:t>
      </w:r>
    </w:p>
    <w:p>
      <w:pPr>
        <w:pStyle w:val="BodyText"/>
        <w:tabs>
          <w:tab w:val="left" w:pos="3476"/>
        </w:tabs>
        <w:spacing w:before="57" w:line="309" w:lineRule="auto"/>
        <w:ind w:right="449"/>
        <w:jc w:val="both"/>
      </w:pPr>
      <w:r>
        <w:t>follow  and</w:t>
      </w:r>
      <w:r>
        <w:rPr>
          <w:spacing w:val="-13"/>
        </w:rPr>
        <w:t xml:space="preserve"> </w:t>
      </w:r>
      <w:r>
        <w:t>remember.</w:t>
      </w:r>
      <w:r>
        <w:rPr>
          <w:spacing w:val="19"/>
        </w:rPr>
        <w:t xml:space="preserve"> </w:t>
      </w:r>
      <w:r>
        <w:t>(37)</w:t>
      </w:r>
      <w:r>
        <w:rPr>
          <w:u w:val="single"/>
        </w:rPr>
        <w:t xml:space="preserve"> </w:t>
      </w:r>
      <w:r>
        <w:rPr>
          <w:u w:val="single"/>
        </w:rPr>
        <w:tab/>
      </w:r>
      <w:r>
        <w:t>The lyrics are often about feelings, usually love. Songs by The Beatles are examples of pop songs.</w:t>
      </w:r>
    </w:p>
    <w:p>
      <w:pPr>
        <w:pStyle w:val="BodyText"/>
        <w:tabs>
          <w:tab w:val="left" w:pos="2705"/>
        </w:tabs>
        <w:spacing w:before="1" w:line="309" w:lineRule="auto"/>
        <w:ind w:right="449" w:firstLine="420"/>
        <w:jc w:val="both"/>
      </w:pPr>
      <w:r>
        <w:t xml:space="preserve">Rock music is usually loud, with strong beats from drums and two or more electric guitars. One guitar (the bass) usually makes very </w:t>
      </w:r>
      <w:r>
        <w:rPr>
          <w:spacing w:val="-3"/>
        </w:rPr>
        <w:t xml:space="preserve">low, </w:t>
      </w:r>
      <w:r>
        <w:t>deep sounds, while the other (the lead) makes high, quick</w:t>
      </w:r>
      <w:r>
        <w:rPr>
          <w:spacing w:val="-1"/>
        </w:rPr>
        <w:t xml:space="preserve"> </w:t>
      </w:r>
      <w:r>
        <w:t>sounds.</w:t>
      </w:r>
      <w:r>
        <w:rPr>
          <w:spacing w:val="-2"/>
        </w:rPr>
        <w:t xml:space="preserve"> </w:t>
      </w:r>
      <w:r>
        <w:t>(38)</w:t>
      </w:r>
      <w:r>
        <w:rPr>
          <w:u w:val="single"/>
        </w:rPr>
        <w:t xml:space="preserve"> </w:t>
      </w:r>
      <w:r>
        <w:rPr>
          <w:u w:val="single"/>
        </w:rPr>
        <w:tab/>
      </w:r>
      <w:r>
        <w:t>The Rolling Stones was one of the early rock</w:t>
      </w:r>
      <w:r>
        <w:rPr>
          <w:spacing w:val="-5"/>
        </w:rPr>
        <w:t xml:space="preserve"> </w:t>
      </w:r>
      <w:r>
        <w:t>bands.</w:t>
      </w:r>
    </w:p>
    <w:p>
      <w:pPr>
        <w:pStyle w:val="BodyText"/>
        <w:tabs>
          <w:tab w:val="left" w:pos="1501"/>
        </w:tabs>
        <w:spacing w:before="1" w:line="300" w:lineRule="auto"/>
        <w:ind w:right="447" w:firstLine="420"/>
        <w:jc w:val="both"/>
      </w:pPr>
      <w:r>
        <w:t xml:space="preserve">Hip hop is a style of music that has a DJ making electronic instrumental sounds, while a singer raps ( </w:t>
      </w:r>
      <w:r>
        <w:rPr>
          <w:rFonts w:ascii="宋体" w:eastAsia="宋体" w:hint="eastAsia"/>
          <w:spacing w:val="35"/>
        </w:rPr>
        <w:t xml:space="preserve">说 </w:t>
      </w:r>
      <w:r>
        <w:rPr>
          <w:rFonts w:ascii="宋体" w:eastAsia="宋体" w:hint="eastAsia"/>
          <w:spacing w:val="38"/>
        </w:rPr>
        <w:t xml:space="preserve">唱 </w:t>
      </w:r>
      <w:r>
        <w:t>). The lyrics are considered to be the most important part of hip hop. They usually tell a story about  the  singer,  and  sometimes  use  a  lot  of  strong  or  bad  language.  (39)</w:t>
      </w:r>
      <w:r>
        <w:rPr>
          <w:u w:val="single"/>
        </w:rPr>
        <w:t xml:space="preserve"> </w:t>
      </w:r>
      <w:r>
        <w:rPr>
          <w:u w:val="single"/>
        </w:rPr>
        <w:tab/>
      </w:r>
    </w:p>
    <w:p>
      <w:pPr>
        <w:pStyle w:val="BodyText"/>
        <w:tabs>
          <w:tab w:val="left" w:pos="4210"/>
        </w:tabs>
        <w:spacing w:before="7" w:line="309" w:lineRule="auto"/>
        <w:ind w:right="451" w:firstLine="420"/>
        <w:jc w:val="both"/>
      </w:pPr>
      <w:r>
        <w:pict>
          <v:group id="_x0000_s1033" o:spid="_x0000_s1033" style="width:441.75pt;height:100.75pt;margin-top:53.45pt;margin-left:82.05pt;mso-height-relative:page;mso-position-horizontal-relative:page;mso-width-relative:page;mso-wrap-distance-bottom:0;mso-wrap-distance-top:0;position:absolute;z-index:-251653120" coordorigin="1641,1069" coordsize="8835,2015">
            <v:shape id="_x0000_s1034" o:spid="_x0000_s1034" style="width:8835;height:2015;left:1641;position:absolute;top:1069" coordorigin="1641,1069" coordsize="8835,2015" path="m10476,3084l1641,3084,1641,1069,10476,1069,10476,1077,1656,1077,1649,1084,1656,1084,1656,3069,1649,3069,1656,3077,10476,3077,10476,3084xm1656,1084l1649,1084,1656,1077,1656,1084xm10461,1084l1656,1084,1656,1077,10461,1077,10461,1084xm10461,3077l10461,1077,10469,1084,10476,1084,10476,3069,10469,3069,10461,3077xm10476,1084l10469,1084,10461,1077,10476,1077,10476,1084xm1656,3077l1649,3069,1656,3069,1656,3077xm10461,3077l1656,3077,1656,3069,10461,3069,10461,3077xm10476,3077l10461,3077,10469,3069,10476,3069,10476,3077xe" filled="t" fillcolor="black" stroked="f">
              <v:path arrowok="t"/>
            </v:shape>
            <v:shapetype id="_x0000_t202" coordsize="21600,21600" o:spt="202" path="m,l,21600r21600,l21600,xe">
              <v:stroke joinstyle="miter"/>
              <v:path gradientshapeok="t" o:connecttype="rect"/>
            </v:shapetype>
            <v:shape id="_x0000_s1035" o:spid="_x0000_s1035" type="#_x0000_t202" style="width:8835;height:2015;left:1641;position:absolute;top:1069" coordsize="21600,21600" filled="f" stroked="f">
              <v:stroke joinstyle="miter"/>
              <v:textbox inset="0,0,0,0">
                <w:txbxContent>
                  <w:p>
                    <w:pPr>
                      <w:numPr>
                        <w:ilvl w:val="0"/>
                        <w:numId w:val="12"/>
                      </w:numPr>
                      <w:tabs>
                        <w:tab w:val="left" w:pos="416"/>
                      </w:tabs>
                      <w:spacing w:before="172"/>
                      <w:ind w:left="415" w:right="0" w:hanging="258"/>
                      <w:jc w:val="left"/>
                      <w:rPr>
                        <w:sz w:val="21"/>
                      </w:rPr>
                    </w:pPr>
                    <w:r>
                      <w:rPr>
                        <w:sz w:val="21"/>
                      </w:rPr>
                      <w:t>Rock</w:t>
                    </w:r>
                    <w:r>
                      <w:rPr>
                        <w:spacing w:val="-2"/>
                        <w:sz w:val="21"/>
                      </w:rPr>
                      <w:t xml:space="preserve"> </w:t>
                    </w:r>
                    <w:r>
                      <w:rPr>
                        <w:sz w:val="21"/>
                      </w:rPr>
                      <w:t>songs</w:t>
                    </w:r>
                    <w:r>
                      <w:rPr>
                        <w:spacing w:val="2"/>
                        <w:sz w:val="21"/>
                      </w:rPr>
                      <w:t xml:space="preserve"> </w:t>
                    </w:r>
                    <w:r>
                      <w:rPr>
                        <w:sz w:val="21"/>
                      </w:rPr>
                      <w:t>can</w:t>
                    </w:r>
                    <w:r>
                      <w:rPr>
                        <w:spacing w:val="-2"/>
                        <w:sz w:val="21"/>
                      </w:rPr>
                      <w:t xml:space="preserve"> </w:t>
                    </w:r>
                    <w:r>
                      <w:rPr>
                        <w:sz w:val="21"/>
                      </w:rPr>
                      <w:t>be</w:t>
                    </w:r>
                    <w:r>
                      <w:rPr>
                        <w:spacing w:val="-2"/>
                        <w:sz w:val="21"/>
                      </w:rPr>
                      <w:t xml:space="preserve"> </w:t>
                    </w:r>
                    <w:r>
                      <w:rPr>
                        <w:sz w:val="21"/>
                      </w:rPr>
                      <w:t>fast</w:t>
                    </w:r>
                    <w:r>
                      <w:rPr>
                        <w:spacing w:val="-2"/>
                        <w:sz w:val="21"/>
                      </w:rPr>
                      <w:t xml:space="preserve"> </w:t>
                    </w:r>
                    <w:r>
                      <w:rPr>
                        <w:sz w:val="21"/>
                      </w:rPr>
                      <w:t>or slow</w:t>
                    </w:r>
                    <w:r>
                      <w:rPr>
                        <w:spacing w:val="-2"/>
                        <w:sz w:val="21"/>
                      </w:rPr>
                      <w:t xml:space="preserve">, </w:t>
                    </w:r>
                    <w:r>
                      <w:rPr>
                        <w:sz w:val="21"/>
                      </w:rPr>
                      <w:t>with strong</w:t>
                    </w:r>
                    <w:r>
                      <w:rPr>
                        <w:spacing w:val="1"/>
                        <w:sz w:val="21"/>
                      </w:rPr>
                      <w:t xml:space="preserve"> </w:t>
                    </w:r>
                    <w:r>
                      <w:rPr>
                        <w:sz w:val="21"/>
                      </w:rPr>
                      <w:t>vocals</w:t>
                    </w:r>
                    <w:r>
                      <w:rPr>
                        <w:spacing w:val="-1"/>
                        <w:sz w:val="21"/>
                      </w:rPr>
                      <w:t xml:space="preserve"> (</w:t>
                    </w:r>
                    <w:r>
                      <w:rPr>
                        <w:rFonts w:ascii="宋体" w:eastAsia="宋体" w:hint="eastAsia"/>
                        <w:sz w:val="21"/>
                      </w:rPr>
                      <w:t>声乐部分</w:t>
                    </w:r>
                    <w:r>
                      <w:rPr>
                        <w:spacing w:val="-1"/>
                        <w:sz w:val="21"/>
                      </w:rPr>
                      <w:t xml:space="preserve">) </w:t>
                    </w:r>
                    <w:r>
                      <w:rPr>
                        <w:sz w:val="21"/>
                      </w:rPr>
                      <w:t>and</w:t>
                    </w:r>
                    <w:r>
                      <w:rPr>
                        <w:spacing w:val="-1"/>
                        <w:sz w:val="21"/>
                      </w:rPr>
                      <w:t xml:space="preserve"> </w:t>
                    </w:r>
                    <w:r>
                      <w:rPr>
                        <w:sz w:val="21"/>
                      </w:rPr>
                      <w:t>lyrics.</w:t>
                    </w:r>
                  </w:p>
                  <w:p>
                    <w:pPr>
                      <w:numPr>
                        <w:ilvl w:val="0"/>
                        <w:numId w:val="12"/>
                      </w:numPr>
                      <w:tabs>
                        <w:tab w:val="left" w:pos="399"/>
                      </w:tabs>
                      <w:spacing w:before="56"/>
                      <w:ind w:left="398" w:right="0" w:hanging="241"/>
                      <w:jc w:val="left"/>
                      <w:rPr>
                        <w:sz w:val="21"/>
                      </w:rPr>
                    </w:pPr>
                    <w:r>
                      <w:rPr>
                        <w:spacing w:val="-3"/>
                        <w:sz w:val="21"/>
                      </w:rPr>
                      <w:t xml:space="preserve">Today </w:t>
                    </w:r>
                    <w:r>
                      <w:rPr>
                        <w:sz w:val="21"/>
                      </w:rPr>
                      <w:t>there are several different styles of</w:t>
                    </w:r>
                    <w:r>
                      <w:rPr>
                        <w:spacing w:val="2"/>
                        <w:sz w:val="21"/>
                      </w:rPr>
                      <w:t xml:space="preserve"> </w:t>
                    </w:r>
                    <w:r>
                      <w:rPr>
                        <w:sz w:val="21"/>
                      </w:rPr>
                      <w:t>music.</w:t>
                    </w:r>
                  </w:p>
                  <w:p>
                    <w:pPr>
                      <w:numPr>
                        <w:ilvl w:val="0"/>
                        <w:numId w:val="12"/>
                      </w:numPr>
                      <w:tabs>
                        <w:tab w:val="left" w:pos="399"/>
                      </w:tabs>
                      <w:spacing w:before="71"/>
                      <w:ind w:left="398" w:right="0" w:hanging="241"/>
                      <w:jc w:val="left"/>
                      <w:rPr>
                        <w:sz w:val="21"/>
                      </w:rPr>
                    </w:pPr>
                    <w:r>
                      <w:rPr>
                        <w:sz w:val="21"/>
                      </w:rPr>
                      <w:t>These days R&amp;B is often mixed with pop or hip</w:t>
                    </w:r>
                    <w:r>
                      <w:rPr>
                        <w:spacing w:val="3"/>
                        <w:sz w:val="21"/>
                      </w:rPr>
                      <w:t xml:space="preserve"> </w:t>
                    </w:r>
                    <w:r>
                      <w:rPr>
                        <w:sz w:val="21"/>
                      </w:rPr>
                      <w:t>hop.</w:t>
                    </w:r>
                  </w:p>
                  <w:p>
                    <w:pPr>
                      <w:numPr>
                        <w:ilvl w:val="0"/>
                        <w:numId w:val="12"/>
                      </w:numPr>
                      <w:tabs>
                        <w:tab w:val="left" w:pos="404"/>
                      </w:tabs>
                      <w:spacing w:before="71"/>
                      <w:ind w:left="403" w:right="0" w:hanging="246"/>
                      <w:jc w:val="left"/>
                      <w:rPr>
                        <w:sz w:val="21"/>
                      </w:rPr>
                    </w:pPr>
                    <w:r>
                      <w:rPr>
                        <w:sz w:val="21"/>
                      </w:rPr>
                      <w:t>An example of a well-known hip hop singer is</w:t>
                    </w:r>
                    <w:r>
                      <w:rPr>
                        <w:spacing w:val="1"/>
                        <w:sz w:val="21"/>
                      </w:rPr>
                      <w:t xml:space="preserve"> </w:t>
                    </w:r>
                    <w:r>
                      <w:rPr>
                        <w:sz w:val="21"/>
                      </w:rPr>
                      <w:t>Eminem.</w:t>
                    </w:r>
                  </w:p>
                  <w:p>
                    <w:pPr>
                      <w:numPr>
                        <w:ilvl w:val="0"/>
                        <w:numId w:val="12"/>
                      </w:numPr>
                      <w:tabs>
                        <w:tab w:val="left" w:pos="409"/>
                      </w:tabs>
                      <w:spacing w:before="2" w:line="310" w:lineRule="atLeast"/>
                      <w:ind w:left="158" w:right="338" w:firstLine="0"/>
                      <w:jc w:val="left"/>
                      <w:rPr>
                        <w:sz w:val="21"/>
                      </w:rPr>
                    </w:pPr>
                    <w:r>
                      <w:rPr>
                        <w:sz w:val="21"/>
                      </w:rPr>
                      <w:t>Pop songs are often short three-minute songs and people like them right away when they first hear</w:t>
                    </w:r>
                    <w:r>
                      <w:rPr>
                        <w:spacing w:val="-4"/>
                        <w:sz w:val="21"/>
                      </w:rPr>
                      <w:t xml:space="preserve"> </w:t>
                    </w:r>
                    <w:r>
                      <w:rPr>
                        <w:sz w:val="21"/>
                      </w:rPr>
                      <w:t>them.</w:t>
                    </w:r>
                  </w:p>
                </w:txbxContent>
              </v:textbox>
            </v:shape>
            <w10:wrap type="topAndBottom"/>
          </v:group>
        </w:pict>
      </w:r>
      <w:r>
        <w:t>Rhythm and Blues (often just called R&amp;B) has a strong beat and rhythm, with sounds from guitars,  keyboards  and</w:t>
      </w:r>
      <w:r>
        <w:rPr>
          <w:spacing w:val="-25"/>
        </w:rPr>
        <w:t xml:space="preserve"> </w:t>
      </w:r>
      <w:r>
        <w:t>vocals.</w:t>
      </w:r>
      <w:r>
        <w:rPr>
          <w:spacing w:val="28"/>
        </w:rPr>
        <w:t xml:space="preserve"> </w:t>
      </w:r>
      <w:r>
        <w:t>(40)</w:t>
      </w:r>
      <w:r>
        <w:rPr>
          <w:u w:val="single"/>
        </w:rPr>
        <w:t xml:space="preserve"> </w:t>
      </w:r>
      <w:r>
        <w:rPr>
          <w:u w:val="single"/>
        </w:rPr>
        <w:tab/>
      </w:r>
      <w:r>
        <w:t>Mariah Carey and Jennifer Lopez are two singers who mix styles to create new musical</w:t>
      </w:r>
      <w:r>
        <w:rPr>
          <w:spacing w:val="-1"/>
        </w:rPr>
        <w:t xml:space="preserve"> </w:t>
      </w:r>
      <w:r>
        <w:t>sounds.</w:t>
      </w:r>
    </w:p>
    <w:p>
      <w:pPr>
        <w:pStyle w:val="Heading1"/>
        <w:spacing w:before="112"/>
      </w:pPr>
      <w:bookmarkStart w:id="7" w:name="第二部分（非选择题）"/>
      <w:bookmarkEnd w:id="7"/>
      <w:r>
        <w:t>第二部分（非选择题）</w:t>
      </w:r>
    </w:p>
    <w:p>
      <w:pPr>
        <w:pStyle w:val="Heading3"/>
        <w:numPr>
          <w:ilvl w:val="0"/>
          <w:numId w:val="13"/>
        </w:numPr>
        <w:tabs>
          <w:tab w:val="left" w:pos="628"/>
        </w:tabs>
        <w:spacing w:before="153" w:after="0" w:line="240" w:lineRule="auto"/>
        <w:ind w:left="627" w:right="0" w:hanging="368"/>
        <w:jc w:val="left"/>
        <w:rPr>
          <w:rFonts w:ascii="Times New Roman" w:eastAsia="Times New Roman"/>
        </w:rPr>
      </w:pPr>
      <w:r>
        <w:t>情景交际（</w:t>
      </w:r>
      <w:r>
        <w:rPr>
          <w:spacing w:val="-26"/>
        </w:rPr>
        <w:t xml:space="preserve">共 </w:t>
      </w:r>
      <w:r>
        <w:t>5</w:t>
      </w:r>
      <w:r>
        <w:rPr>
          <w:spacing w:val="-15"/>
        </w:rPr>
        <w:t xml:space="preserve"> 小题；每小题 </w:t>
      </w:r>
      <w:r>
        <w:t>2</w:t>
      </w:r>
      <w:r>
        <w:rPr>
          <w:spacing w:val="-19"/>
        </w:rPr>
        <w:t xml:space="preserve"> 分，满分 </w:t>
      </w:r>
      <w:r>
        <w:t>10</w:t>
      </w:r>
      <w:r>
        <w:rPr>
          <w:spacing w:val="-28"/>
        </w:rPr>
        <w:t xml:space="preserve"> 分</w:t>
      </w:r>
      <w:r>
        <w:t>）</w:t>
      </w:r>
    </w:p>
    <w:p>
      <w:pPr>
        <w:pStyle w:val="BodyText"/>
        <w:spacing w:before="43"/>
        <w:rPr>
          <w:rFonts w:ascii="宋体" w:eastAsia="宋体" w:hint="eastAsia"/>
        </w:rPr>
      </w:pPr>
      <w:r>
        <w:rPr>
          <w:rFonts w:ascii="Calibri" w:eastAsia="Calibri"/>
        </w:rPr>
        <w:t>(1)</w:t>
      </w:r>
      <w:r>
        <w:rPr>
          <w:rFonts w:ascii="宋体" w:eastAsia="宋体" w:hint="eastAsia"/>
        </w:rPr>
        <w:t>你想告诉同桌，安静的音乐使你犯困，你会怎么说：</w:t>
      </w:r>
    </w:p>
    <w:p>
      <w:pPr>
        <w:pStyle w:val="BodyText"/>
        <w:tabs>
          <w:tab w:val="left" w:pos="5697"/>
        </w:tabs>
        <w:spacing w:before="50"/>
        <w:rPr>
          <w:rFonts w:ascii="Calibri"/>
        </w:rPr>
      </w:pPr>
      <w:r>
        <w:rPr>
          <w:w w:val="99"/>
          <w:u w:val="single"/>
        </w:rPr>
        <w:t xml:space="preserve"> </w:t>
      </w:r>
      <w:r>
        <w:rPr>
          <w:u w:val="single"/>
        </w:rPr>
        <w:tab/>
      </w:r>
      <w:r>
        <w:rPr>
          <w:rFonts w:ascii="Calibri"/>
        </w:rPr>
        <w:t>.</w:t>
      </w:r>
    </w:p>
    <w:p>
      <w:pPr>
        <w:pStyle w:val="BodyText"/>
        <w:spacing w:before="80"/>
        <w:rPr>
          <w:rFonts w:ascii="宋体" w:eastAsia="宋体" w:hint="eastAsia"/>
        </w:rPr>
      </w:pPr>
      <w:r>
        <w:rPr>
          <w:rFonts w:ascii="Calibri" w:eastAsia="Calibri"/>
        </w:rPr>
        <w:t>(2).</w:t>
      </w:r>
      <w:r>
        <w:rPr>
          <w:rFonts w:ascii="宋体" w:eastAsia="宋体" w:hint="eastAsia"/>
        </w:rPr>
        <w:t>你想告诉老师，当你到校时，你意识到你把书包忘家里了，你可以这样说：</w:t>
      </w:r>
    </w:p>
    <w:p>
      <w:pPr>
        <w:pStyle w:val="BodyText"/>
        <w:tabs>
          <w:tab w:val="left" w:pos="5697"/>
        </w:tabs>
        <w:spacing w:before="79" w:line="288" w:lineRule="auto"/>
        <w:ind w:right="3293"/>
        <w:rPr>
          <w:rFonts w:ascii="宋体" w:eastAsia="宋体" w:hint="eastAsia"/>
        </w:rPr>
      </w:pPr>
      <w:r>
        <w:rPr>
          <w:w w:val="99"/>
          <w:u w:val="single"/>
        </w:rPr>
        <w:t xml:space="preserve"> </w:t>
      </w:r>
      <w:r>
        <w:rPr>
          <w:u w:val="single"/>
        </w:rPr>
        <w:tab/>
      </w:r>
      <w:r>
        <w:rPr>
          <w:rFonts w:ascii="Calibri" w:eastAsia="Calibri"/>
          <w:spacing w:val="-17"/>
        </w:rPr>
        <w:t xml:space="preserve">. </w:t>
      </w:r>
      <w:r>
        <w:rPr>
          <w:rFonts w:ascii="Calibri" w:eastAsia="Calibri"/>
        </w:rPr>
        <w:t>(3).</w:t>
      </w:r>
      <w:r>
        <w:rPr>
          <w:rFonts w:ascii="宋体" w:eastAsia="宋体" w:hint="eastAsia"/>
        </w:rPr>
        <w:t>你想告诉同桌，离开房间要随手关灯，你会这么说：</w:t>
      </w:r>
    </w:p>
    <w:p>
      <w:pPr>
        <w:pStyle w:val="BodyText"/>
        <w:tabs>
          <w:tab w:val="left" w:pos="5697"/>
        </w:tabs>
        <w:spacing w:before="0" w:line="288" w:lineRule="auto"/>
        <w:ind w:right="3293"/>
        <w:rPr>
          <w:rFonts w:ascii="宋体" w:eastAsia="宋体" w:hint="eastAsia"/>
        </w:rPr>
      </w:pPr>
      <w:r>
        <w:rPr>
          <w:w w:val="99"/>
          <w:u w:val="single"/>
        </w:rPr>
        <w:t xml:space="preserve"> </w:t>
      </w:r>
      <w:r>
        <w:rPr>
          <w:u w:val="single"/>
        </w:rPr>
        <w:tab/>
      </w:r>
      <w:r>
        <w:rPr>
          <w:rFonts w:ascii="Calibri" w:eastAsia="Calibri"/>
          <w:spacing w:val="-17"/>
        </w:rPr>
        <w:t xml:space="preserve">. </w:t>
      </w:r>
      <w:r>
        <w:rPr>
          <w:rFonts w:ascii="Calibri" w:eastAsia="Calibri"/>
        </w:rPr>
        <w:t>(4).</w:t>
      </w:r>
      <w:r>
        <w:rPr>
          <w:rFonts w:ascii="宋体" w:eastAsia="宋体" w:hint="eastAsia"/>
        </w:rPr>
        <w:t>你呼吁大家应该尽自己所能减少污染，你会说：</w:t>
      </w:r>
    </w:p>
    <w:p>
      <w:pPr>
        <w:pStyle w:val="BodyText"/>
        <w:tabs>
          <w:tab w:val="left" w:pos="5697"/>
        </w:tabs>
        <w:spacing w:before="0" w:line="250" w:lineRule="exact"/>
        <w:rPr>
          <w:rFonts w:ascii="Calibri"/>
        </w:rPr>
      </w:pPr>
      <w:r>
        <w:rPr>
          <w:w w:val="99"/>
          <w:u w:val="single"/>
        </w:rPr>
        <w:t xml:space="preserve"> </w:t>
      </w:r>
      <w:r>
        <w:rPr>
          <w:u w:val="single"/>
        </w:rPr>
        <w:tab/>
      </w:r>
      <w:r>
        <w:rPr>
          <w:rFonts w:ascii="Calibri"/>
        </w:rPr>
        <w:t>.</w:t>
      </w:r>
    </w:p>
    <w:p>
      <w:pPr>
        <w:pStyle w:val="BodyText"/>
        <w:spacing w:before="44"/>
        <w:rPr>
          <w:rFonts w:ascii="宋体" w:eastAsia="宋体" w:hint="eastAsia"/>
        </w:rPr>
      </w:pPr>
      <w:r>
        <w:rPr>
          <w:rFonts w:ascii="Calibri" w:eastAsia="Calibri"/>
        </w:rPr>
        <w:t>(5).</w:t>
      </w:r>
      <w:r>
        <w:rPr>
          <w:rFonts w:ascii="宋体" w:eastAsia="宋体" w:hint="eastAsia"/>
        </w:rPr>
        <w:t>你想知道你的同桌在八年级发生了什么有趣的事情，你会这么问：</w:t>
      </w:r>
    </w:p>
    <w:p>
      <w:pPr>
        <w:pStyle w:val="BodyText"/>
        <w:tabs>
          <w:tab w:val="left" w:pos="5697"/>
        </w:tabs>
        <w:spacing w:before="48"/>
        <w:rPr>
          <w:rFonts w:ascii="Calibri"/>
        </w:rPr>
      </w:pPr>
      <w:r>
        <w:rPr>
          <w:w w:val="99"/>
          <w:u w:val="single"/>
        </w:rPr>
        <w:t xml:space="preserve"> </w:t>
      </w:r>
      <w:r>
        <w:rPr>
          <w:u w:val="single"/>
        </w:rPr>
        <w:tab/>
      </w:r>
      <w:r>
        <w:rPr>
          <w:rFonts w:ascii="Calibri"/>
        </w:rPr>
        <w:t>.</w:t>
      </w:r>
    </w:p>
    <w:p>
      <w:pPr>
        <w:pStyle w:val="ListParagraph"/>
        <w:numPr>
          <w:ilvl w:val="0"/>
          <w:numId w:val="13"/>
        </w:numPr>
        <w:tabs>
          <w:tab w:val="left" w:pos="523"/>
          <w:tab w:val="left" w:pos="1575"/>
        </w:tabs>
        <w:spacing w:before="122" w:after="0" w:line="240" w:lineRule="auto"/>
        <w:ind w:left="522" w:right="0" w:hanging="263"/>
        <w:jc w:val="left"/>
        <w:rPr>
          <w:sz w:val="19"/>
        </w:rPr>
      </w:pPr>
      <w:bookmarkStart w:id="8" w:name="42.看图写句  根据每小题所提供的图画情景和提示词，写出一个与图画情景相符的句"/>
      <w:bookmarkEnd w:id="8"/>
      <w:r>
        <w:rPr>
          <w:rFonts w:ascii="宋体" w:eastAsia="宋体" w:hint="eastAsia"/>
          <w:b/>
          <w:sz w:val="21"/>
        </w:rPr>
        <w:t>看图写句</w:t>
      </w:r>
      <w:r>
        <w:rPr>
          <w:rFonts w:ascii="宋体" w:eastAsia="宋体" w:hint="eastAsia"/>
          <w:b/>
          <w:sz w:val="21"/>
        </w:rPr>
        <w:tab/>
      </w:r>
      <w:r>
        <w:rPr>
          <w:rFonts w:ascii="宋体" w:eastAsia="宋体" w:hint="eastAsia"/>
          <w:sz w:val="21"/>
        </w:rPr>
        <w:t>根据每小题所提供的图画情景和提示词，写出一个与图画情景相符的句子</w:t>
      </w:r>
    </w:p>
    <w:p>
      <w:pPr>
        <w:pStyle w:val="BodyText"/>
        <w:spacing w:before="111"/>
        <w:ind w:left="680"/>
        <w:rPr>
          <w:rFonts w:ascii="宋体" w:eastAsia="宋体" w:hint="eastAsia"/>
        </w:rPr>
      </w:pPr>
      <w:r>
        <w:drawing>
          <wp:anchor distT="0" distB="0" distL="0" distR="0" simplePos="0" relativeHeight="251659264" behindDoc="0" locked="0" layoutInCell="1" allowOverlap="1">
            <wp:simplePos x="0" y="0"/>
            <wp:positionH relativeFrom="page">
              <wp:posOffset>1676400</wp:posOffset>
            </wp:positionH>
            <wp:positionV relativeFrom="paragraph">
              <wp:posOffset>426720</wp:posOffset>
            </wp:positionV>
            <wp:extent cx="1062355" cy="754380"/>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036657" name="image1.jpeg"/>
                    <pic:cNvPicPr>
                      <a:picLocks noChangeAspect="1"/>
                    </pic:cNvPicPr>
                  </pic:nvPicPr>
                  <pic:blipFill>
                    <a:blip xmlns:r="http://schemas.openxmlformats.org/officeDocument/2006/relationships" r:embed="rId7" cstate="print"/>
                    <a:stretch>
                      <a:fillRect/>
                    </a:stretch>
                  </pic:blipFill>
                  <pic:spPr>
                    <a:xfrm>
                      <a:off x="0" y="0"/>
                      <a:ext cx="1062381" cy="754380"/>
                    </a:xfrm>
                    <a:prstGeom prst="rect">
                      <a:avLst/>
                    </a:prstGeom>
                  </pic:spPr>
                </pic:pic>
              </a:graphicData>
            </a:graphic>
          </wp:anchor>
        </w:drawing>
      </w:r>
      <w:r>
        <w:drawing>
          <wp:anchor distT="0" distB="0" distL="0" distR="0" simplePos="0" relativeHeight="251660288" behindDoc="0" locked="0" layoutInCell="1" allowOverlap="1">
            <wp:simplePos x="0" y="0"/>
            <wp:positionH relativeFrom="page">
              <wp:posOffset>3297555</wp:posOffset>
            </wp:positionH>
            <wp:positionV relativeFrom="paragraph">
              <wp:posOffset>295910</wp:posOffset>
            </wp:positionV>
            <wp:extent cx="1032510" cy="899795"/>
            <wp:effectExtent l="0" t="0" r="0" b="0"/>
            <wp:wrapTopAndBottom/>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748111" name="image2.jpeg"/>
                    <pic:cNvPicPr>
                      <a:picLocks noChangeAspect="1"/>
                    </pic:cNvPicPr>
                  </pic:nvPicPr>
                  <pic:blipFill>
                    <a:blip xmlns:r="http://schemas.openxmlformats.org/officeDocument/2006/relationships" r:embed="rId8" cstate="print"/>
                    <a:stretch>
                      <a:fillRect/>
                    </a:stretch>
                  </pic:blipFill>
                  <pic:spPr>
                    <a:xfrm>
                      <a:off x="0" y="0"/>
                      <a:ext cx="1032291" cy="900112"/>
                    </a:xfrm>
                    <a:prstGeom prst="rect">
                      <a:avLst/>
                    </a:prstGeom>
                  </pic:spPr>
                </pic:pic>
              </a:graphicData>
            </a:graphic>
          </wp:anchor>
        </w:drawing>
      </w:r>
      <w:r>
        <w:drawing>
          <wp:anchor distT="0" distB="0" distL="0" distR="0" simplePos="0" relativeHeight="251661312" behindDoc="0" locked="0" layoutInCell="1" allowOverlap="1">
            <wp:simplePos x="0" y="0"/>
            <wp:positionH relativeFrom="page">
              <wp:posOffset>4518025</wp:posOffset>
            </wp:positionH>
            <wp:positionV relativeFrom="paragraph">
              <wp:posOffset>370205</wp:posOffset>
            </wp:positionV>
            <wp:extent cx="822960" cy="822960"/>
            <wp:effectExtent l="0" t="0" r="0" b="0"/>
            <wp:wrapTopAndBottom/>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870101" name="image3.jpeg"/>
                    <pic:cNvPicPr>
                      <a:picLocks noChangeAspect="1"/>
                    </pic:cNvPicPr>
                  </pic:nvPicPr>
                  <pic:blipFill>
                    <a:blip xmlns:r="http://schemas.openxmlformats.org/officeDocument/2006/relationships" r:embed="rId9" cstate="print"/>
                    <a:stretch>
                      <a:fillRect/>
                    </a:stretch>
                  </pic:blipFill>
                  <pic:spPr>
                    <a:xfrm>
                      <a:off x="0" y="0"/>
                      <a:ext cx="822960" cy="822960"/>
                    </a:xfrm>
                    <a:prstGeom prst="rect">
                      <a:avLst/>
                    </a:prstGeom>
                  </pic:spPr>
                </pic:pic>
              </a:graphicData>
            </a:graphic>
          </wp:anchor>
        </w:drawing>
      </w:r>
      <w:bookmarkStart w:id="9" w:name="（每小题2分，满分10分）"/>
      <w:bookmarkEnd w:id="9"/>
      <w:r>
        <w:rPr>
          <w:rFonts w:ascii="宋体" w:eastAsia="宋体" w:hint="eastAsia"/>
        </w:rPr>
        <w:t xml:space="preserve">（每小题 </w:t>
      </w:r>
      <w:r>
        <w:t xml:space="preserve">2 </w:t>
      </w:r>
      <w:r>
        <w:rPr>
          <w:rFonts w:ascii="宋体" w:eastAsia="宋体" w:hint="eastAsia"/>
        </w:rPr>
        <w:t xml:space="preserve">分，满分 </w:t>
      </w:r>
      <w:r>
        <w:t xml:space="preserve">10 </w:t>
      </w:r>
      <w:r>
        <w:rPr>
          <w:rFonts w:ascii="宋体" w:eastAsia="宋体" w:hint="eastAsia"/>
        </w:rPr>
        <w:t>分）</w:t>
      </w:r>
    </w:p>
    <w:p>
      <w:pPr>
        <w:spacing w:after="0"/>
        <w:rPr>
          <w:rFonts w:ascii="宋体" w:eastAsia="宋体" w:hint="eastAsia"/>
        </w:rPr>
        <w:sectPr>
          <w:pgSz w:w="11910" w:h="16840"/>
          <w:pgMar w:top="1380" w:right="1320" w:bottom="1180" w:left="1540" w:header="0" w:footer="905" w:gutter="0"/>
          <w:cols w:space="708"/>
        </w:sectPr>
      </w:pPr>
    </w:p>
    <w:p>
      <w:pPr>
        <w:pStyle w:val="BodyText"/>
        <w:spacing w:before="2"/>
        <w:ind w:left="0"/>
        <w:rPr>
          <w:rFonts w:ascii="宋体"/>
          <w:sz w:val="3"/>
        </w:rPr>
      </w:pPr>
    </w:p>
    <w:p>
      <w:pPr>
        <w:tabs>
          <w:tab w:val="left" w:pos="4970"/>
        </w:tabs>
        <w:spacing w:line="240" w:lineRule="auto"/>
        <w:ind w:left="1759" w:right="0" w:firstLine="0"/>
        <w:rPr>
          <w:rFonts w:ascii="宋体"/>
          <w:sz w:val="20"/>
        </w:rPr>
      </w:pPr>
      <w:r>
        <w:rPr>
          <w:rFonts w:ascii="宋体"/>
          <w:position w:val="3"/>
          <w:sz w:val="20"/>
        </w:rPr>
        <w:pict>
          <v:group id="_x0000_s1036" o:spid="_x0000_i1036" style="width:91.5pt;height:70.3pt" coordsize="1830,1406">
            <v:shape id="_x0000_s1037" o:spid="_x0000_s1037" type="#_x0000_t75" style="width:1800;height:1376;left:15;position:absolute;top:15" coordsize="21600,21600" filled="f" stroked="f">
              <v:imagedata r:id="rId10" o:title=""/>
              <o:lock v:ext="edit" aspectratio="t"/>
            </v:shape>
            <v:shape id="_x0000_s1038" o:spid="_x0000_s1038" style="width:1830;height:1406;position:absolute" coordsize="1830,1406" path="m1830,1405l,1405,,,1830,,1830,8,15,8,8,15,15,15,15,1390,8,1390,15,1398,1830,1398,1830,1405xm15,15l8,15,15,8,15,15xm1815,15l15,15,15,8,1815,8,1815,15xm1815,1398l1815,8,1823,15,1830,15,1830,1390,1823,1390,1815,1398xm1830,15l1823,15,1815,8,1830,8,1830,15xm15,1398l8,1390,15,1390,15,1398xm1815,1398l15,1398,15,1390,1815,1390,1815,1398xm1830,1398l1815,1398,1823,1390,1830,1390,1830,1398xe" filled="t" fillcolor="black" stroked="f">
              <v:path arrowok="t"/>
            </v:shape>
            <w10:anchorlock/>
          </v:group>
        </w:pict>
      </w:r>
      <w:r>
        <w:rPr>
          <w:rFonts w:ascii="宋体"/>
          <w:position w:val="3"/>
          <w:sz w:val="20"/>
        </w:rPr>
        <w:tab/>
      </w:r>
      <w:r>
        <w:rPr>
          <w:rFonts w:ascii="宋体"/>
          <w:sz w:val="20"/>
        </w:rPr>
        <w:pict>
          <v:group id="_x0000_s1039" o:spid="_x0000_i1039" style="width:91.15pt;height:71.6pt" coordsize="1823,1432">
            <v:shape id="_x0000_s1040" o:spid="_x0000_s1040" type="#_x0000_t75" style="width:1793;height:1326;left:15;position:absolute;top:15" coordsize="21600,21600" filled="f" stroked="f">
              <v:imagedata r:id="rId11" o:title=""/>
              <o:lock v:ext="edit" aspectratio="t"/>
            </v:shape>
            <v:shape id="_x0000_s1041" o:spid="_x0000_s1041" style="width:1823;height:1432;position:absolute" coordsize="1823,1432" path="m1823,1432l,1432,,,1823,,1823,8,15,8,8,15,15,15,15,1417,8,1417,15,1424,1823,1424,1823,1432xm15,15l8,15,15,8,15,15xm1808,15l15,15,15,8,1808,8,1808,15xm1808,1424l1808,8,1815,15,1823,15,1823,1417,1815,1417,1808,1424xm1823,15l1815,15,1808,8,1823,8,1823,15xm15,1424l8,1417,15,1417,15,1424xm1808,1424l15,1424,15,1417,1808,1417,1808,1424xm1823,1424l1808,1424,1815,1417,1823,1417,1823,1424xe" filled="t" fillcolor="black" stroked="f">
              <v:path arrowok="t"/>
            </v:shape>
            <w10:anchorlock/>
          </v:group>
        </w:pict>
      </w:r>
    </w:p>
    <w:p>
      <w:pPr>
        <w:pStyle w:val="BodyText"/>
        <w:spacing w:before="12"/>
        <w:ind w:left="0"/>
        <w:rPr>
          <w:rFonts w:ascii="宋体"/>
          <w:sz w:val="11"/>
        </w:rPr>
      </w:pPr>
    </w:p>
    <w:p>
      <w:pPr>
        <w:pStyle w:val="BodyText"/>
        <w:spacing w:before="91"/>
      </w:pPr>
      <w:r>
        <w:t>(1).(spend, travel)</w:t>
      </w:r>
    </w:p>
    <w:p>
      <w:pPr>
        <w:pStyle w:val="BodyText"/>
        <w:spacing w:before="10"/>
        <w:ind w:left="0"/>
        <w:rPr>
          <w:sz w:val="22"/>
        </w:rPr>
      </w:pPr>
      <w:r>
        <w:pict>
          <v:line id="_x0000_s1042" o:spid="_x0000_s1042" style="mso-height-relative:page;mso-position-horizontal-relative:page;mso-width-relative:page;mso-wrap-distance-bottom:0;mso-wrap-distance-top:0;position:absolute;z-index:-251652096" from="90pt,15.35pt" to="405pt,15.35pt" coordsize="21600,21600" stroked="t" strokecolor="black">
            <w10:wrap type="topAndBottom"/>
          </v:line>
        </w:pict>
      </w:r>
    </w:p>
    <w:p>
      <w:pPr>
        <w:pStyle w:val="BodyText"/>
        <w:spacing w:before="41"/>
      </w:pPr>
      <w:r>
        <w:t>(2).(outside, left)</w:t>
      </w:r>
    </w:p>
    <w:p>
      <w:pPr>
        <w:pStyle w:val="BodyText"/>
        <w:spacing w:before="10"/>
        <w:ind w:left="0"/>
        <w:rPr>
          <w:sz w:val="22"/>
        </w:rPr>
      </w:pPr>
      <w:r>
        <w:pict>
          <v:line id="_x0000_s1043" o:spid="_x0000_s1043" style="mso-height-relative:page;mso-position-horizontal-relative:page;mso-width-relative:page;mso-wrap-distance-bottom:0;mso-wrap-distance-top:0;position:absolute;z-index:-251651072" from="95.25pt,15.35pt" to="410.15pt,15.35pt" coordsize="21600,21600" stroked="t" strokecolor="black">
            <w10:wrap type="topAndBottom"/>
          </v:line>
        </w:pict>
      </w:r>
    </w:p>
    <w:p>
      <w:pPr>
        <w:pStyle w:val="BodyText"/>
        <w:spacing w:before="41"/>
      </w:pPr>
      <w:bookmarkStart w:id="10" w:name="(3).(invite, yesterday)"/>
      <w:bookmarkEnd w:id="10"/>
      <w:r>
        <w:t>(3).(invite, yesterday)</w:t>
      </w:r>
    </w:p>
    <w:p>
      <w:pPr>
        <w:pStyle w:val="BodyText"/>
        <w:spacing w:before="10"/>
        <w:ind w:left="0"/>
        <w:rPr>
          <w:sz w:val="22"/>
        </w:rPr>
      </w:pPr>
      <w:r>
        <w:pict>
          <v:line id="_x0000_s1044" o:spid="_x0000_s1044" style="mso-height-relative:page;mso-position-horizontal-relative:page;mso-width-relative:page;mso-wrap-distance-bottom:0;mso-wrap-distance-top:0;position:absolute;z-index:-251650048" from="90pt,15.35pt" to="405pt,15.35pt" coordsize="21600,21600" stroked="t" strokecolor="black">
            <w10:wrap type="topAndBottom"/>
          </v:line>
        </w:pict>
      </w:r>
    </w:p>
    <w:p>
      <w:pPr>
        <w:pStyle w:val="BodyText"/>
        <w:spacing w:before="41"/>
      </w:pPr>
      <w:r>
        <w:t>(4).(work, since 2015)</w:t>
      </w:r>
    </w:p>
    <w:p>
      <w:pPr>
        <w:pStyle w:val="BodyText"/>
        <w:spacing w:before="10"/>
        <w:ind w:left="0"/>
        <w:rPr>
          <w:sz w:val="22"/>
        </w:rPr>
      </w:pPr>
      <w:r>
        <w:pict>
          <v:line id="_x0000_s1045" o:spid="_x0000_s1045" style="mso-height-relative:page;mso-position-horizontal-relative:page;mso-width-relative:page;mso-wrap-distance-bottom:0;mso-wrap-distance-top:0;position:absolute;z-index:-251649024" from="90pt,15.35pt" to="405pt,15.35pt" coordsize="21600,21600" stroked="t" strokecolor="black">
            <w10:wrap type="topAndBottom"/>
          </v:line>
        </w:pict>
      </w:r>
    </w:p>
    <w:p>
      <w:pPr>
        <w:pStyle w:val="BodyText"/>
        <w:spacing w:before="41"/>
      </w:pPr>
      <w:r>
        <w:t>(5)</w:t>
      </w:r>
      <w:r>
        <w:rPr>
          <w:b/>
        </w:rPr>
        <w:t>.</w:t>
      </w:r>
      <w:r>
        <w:t>(used, spare)</w:t>
      </w:r>
    </w:p>
    <w:p>
      <w:pPr>
        <w:pStyle w:val="BodyText"/>
        <w:spacing w:before="10"/>
        <w:ind w:left="0"/>
        <w:rPr>
          <w:sz w:val="22"/>
        </w:rPr>
      </w:pPr>
      <w:r>
        <w:pict>
          <v:line id="_x0000_s1046" o:spid="_x0000_s1046" style="mso-height-relative:page;mso-position-horizontal-relative:page;mso-width-relative:page;mso-wrap-distance-bottom:0;mso-wrap-distance-top:0;position:absolute;z-index:-251648000" from="90pt,15.35pt" to="405pt,15.35pt" coordsize="21600,21600" stroked="t" strokecolor="black">
            <w10:wrap type="topAndBottom"/>
          </v:line>
        </w:pict>
      </w:r>
    </w:p>
    <w:p>
      <w:pPr>
        <w:pStyle w:val="ListParagraph"/>
        <w:numPr>
          <w:ilvl w:val="0"/>
          <w:numId w:val="13"/>
        </w:numPr>
        <w:tabs>
          <w:tab w:val="left" w:pos="580"/>
          <w:tab w:val="left" w:pos="1630"/>
        </w:tabs>
        <w:spacing w:before="27" w:after="0" w:line="240" w:lineRule="auto"/>
        <w:ind w:left="579" w:right="0" w:hanging="320"/>
        <w:jc w:val="left"/>
        <w:rPr>
          <w:rFonts w:ascii="宋体" w:eastAsia="宋体" w:hint="eastAsia"/>
          <w:sz w:val="19"/>
        </w:rPr>
      </w:pPr>
      <w:r>
        <w:rPr>
          <w:rFonts w:ascii="宋体" w:eastAsia="宋体" w:hint="eastAsia"/>
          <w:b/>
          <w:sz w:val="21"/>
        </w:rPr>
        <w:t>短文填空</w:t>
      </w:r>
      <w:r>
        <w:rPr>
          <w:rFonts w:ascii="宋体" w:eastAsia="宋体" w:hint="eastAsia"/>
          <w:b/>
          <w:sz w:val="21"/>
        </w:rPr>
        <w:tab/>
      </w:r>
      <w:r>
        <w:rPr>
          <w:rFonts w:ascii="宋体" w:eastAsia="宋体" w:hint="eastAsia"/>
          <w:sz w:val="21"/>
        </w:rPr>
        <w:t>(共</w:t>
      </w:r>
      <w:r>
        <w:rPr>
          <w:rFonts w:ascii="宋体" w:eastAsia="宋体" w:hint="eastAsia"/>
          <w:spacing w:val="-51"/>
          <w:sz w:val="21"/>
        </w:rPr>
        <w:t xml:space="preserve"> </w:t>
      </w:r>
      <w:r>
        <w:rPr>
          <w:rFonts w:ascii="宋体" w:eastAsia="宋体" w:hint="eastAsia"/>
          <w:sz w:val="21"/>
        </w:rPr>
        <w:t>10</w:t>
      </w:r>
      <w:r>
        <w:rPr>
          <w:rFonts w:ascii="宋体" w:eastAsia="宋体" w:hint="eastAsia"/>
          <w:spacing w:val="-54"/>
          <w:sz w:val="21"/>
        </w:rPr>
        <w:t xml:space="preserve"> </w:t>
      </w:r>
      <w:r>
        <w:rPr>
          <w:rFonts w:ascii="宋体" w:eastAsia="宋体" w:hint="eastAsia"/>
          <w:sz w:val="21"/>
        </w:rPr>
        <w:t>小题；每小题</w:t>
      </w:r>
      <w:r>
        <w:rPr>
          <w:rFonts w:ascii="宋体" w:eastAsia="宋体" w:hint="eastAsia"/>
          <w:spacing w:val="-50"/>
          <w:sz w:val="21"/>
        </w:rPr>
        <w:t xml:space="preserve"> </w:t>
      </w:r>
      <w:r>
        <w:rPr>
          <w:rFonts w:ascii="宋体" w:eastAsia="宋体" w:hint="eastAsia"/>
          <w:sz w:val="21"/>
        </w:rPr>
        <w:t>1</w:t>
      </w:r>
      <w:r>
        <w:rPr>
          <w:rFonts w:ascii="宋体" w:eastAsia="宋体" w:hint="eastAsia"/>
          <w:spacing w:val="-54"/>
          <w:sz w:val="21"/>
        </w:rPr>
        <w:t xml:space="preserve"> </w:t>
      </w:r>
      <w:r>
        <w:rPr>
          <w:rFonts w:ascii="宋体" w:eastAsia="宋体" w:hint="eastAsia"/>
          <w:sz w:val="21"/>
        </w:rPr>
        <w:t>分,满分</w:t>
      </w:r>
      <w:r>
        <w:rPr>
          <w:rFonts w:ascii="宋体" w:eastAsia="宋体" w:hint="eastAsia"/>
          <w:spacing w:val="-48"/>
          <w:sz w:val="21"/>
        </w:rPr>
        <w:t xml:space="preserve"> </w:t>
      </w:r>
      <w:r>
        <w:rPr>
          <w:rFonts w:ascii="宋体" w:eastAsia="宋体" w:hint="eastAsia"/>
          <w:sz w:val="21"/>
        </w:rPr>
        <w:t>10</w:t>
      </w:r>
      <w:r>
        <w:rPr>
          <w:rFonts w:ascii="宋体" w:eastAsia="宋体" w:hint="eastAsia"/>
          <w:spacing w:val="-54"/>
          <w:sz w:val="21"/>
        </w:rPr>
        <w:t xml:space="preserve"> </w:t>
      </w:r>
      <w:r>
        <w:rPr>
          <w:rFonts w:ascii="宋体" w:eastAsia="宋体" w:hint="eastAsia"/>
          <w:sz w:val="21"/>
        </w:rPr>
        <w:t>分)</w:t>
      </w:r>
    </w:p>
    <w:p>
      <w:pPr>
        <w:pStyle w:val="BodyText"/>
        <w:spacing w:before="67" w:line="288" w:lineRule="auto"/>
        <w:ind w:right="479"/>
        <w:rPr>
          <w:rFonts w:ascii="宋体" w:eastAsia="宋体" w:hint="eastAsia"/>
        </w:rPr>
      </w:pPr>
      <w:r>
        <w:rPr>
          <w:rFonts w:ascii="宋体" w:eastAsia="宋体" w:hint="eastAsia"/>
        </w:rPr>
        <w:t>阅读下面短文,根据语境、音标或所给单词的提示,在每个空格内填入一个恰当的词,要求所填的词意义准确、形式正确,使短文意思完整、行文连贯。</w:t>
      </w:r>
    </w:p>
    <w:p>
      <w:pPr>
        <w:pStyle w:val="BodyText"/>
        <w:spacing w:before="0" w:line="224" w:lineRule="exact"/>
        <w:ind w:left="680"/>
        <w:jc w:val="both"/>
      </w:pPr>
      <w:r>
        <w:t>What will hotels be like in the future?</w:t>
      </w:r>
    </w:p>
    <w:p>
      <w:pPr>
        <w:pStyle w:val="BodyText"/>
        <w:tabs>
          <w:tab w:val="left" w:pos="2232"/>
          <w:tab w:val="left" w:pos="6792"/>
          <w:tab w:val="left" w:pos="7430"/>
        </w:tabs>
        <w:spacing w:before="70" w:line="304" w:lineRule="auto"/>
        <w:ind w:right="444" w:firstLine="420"/>
        <w:jc w:val="both"/>
      </w:pPr>
      <w:r>
        <w:t>In late 2018, FlyZoo Hotel, Alibaba’s “future hotel”, opened</w:t>
      </w:r>
      <w:r>
        <w:rPr>
          <w:spacing w:val="-6"/>
        </w:rPr>
        <w:t xml:space="preserve"> </w:t>
      </w:r>
      <w:r>
        <w:t>for</w:t>
      </w:r>
      <w:r>
        <w:rPr>
          <w:spacing w:val="1"/>
        </w:rPr>
        <w:t xml:space="preserve"> (</w:t>
      </w:r>
      <w:r>
        <w:t>1)</w:t>
      </w:r>
      <w:r>
        <w:rPr>
          <w:u w:val="single"/>
        </w:rPr>
        <w:t xml:space="preserve"> </w:t>
      </w:r>
      <w:r>
        <w:rPr>
          <w:u w:val="single"/>
        </w:rPr>
        <w:tab/>
      </w:r>
      <w:r>
        <w:rPr>
          <w:u w:val="single"/>
        </w:rPr>
        <w:tab/>
      </w:r>
      <w:r>
        <w:t>/ˈbɪznəs/ after two years of preparation. The hotel is located at Alibaba Xixi Park in Hangzhou. It is similar to the future restaurants and bookshops of Alibaba as it has no</w:t>
      </w:r>
      <w:r>
        <w:rPr>
          <w:spacing w:val="41"/>
        </w:rPr>
        <w:t xml:space="preserve"> </w:t>
      </w:r>
      <w:r>
        <w:t>human</w:t>
      </w:r>
      <w:r>
        <w:rPr>
          <w:spacing w:val="3"/>
        </w:rPr>
        <w:t xml:space="preserve"> (</w:t>
      </w:r>
      <w:r>
        <w:t>2)</w:t>
      </w:r>
      <w:r>
        <w:rPr>
          <w:u w:val="single"/>
        </w:rPr>
        <w:t xml:space="preserve"> </w:t>
      </w:r>
      <w:r>
        <w:rPr>
          <w:u w:val="single"/>
        </w:rPr>
        <w:tab/>
      </w:r>
      <w:r>
        <w:t>(staff) either. Instead, robots</w:t>
      </w:r>
      <w:r>
        <w:rPr>
          <w:spacing w:val="-3"/>
        </w:rPr>
        <w:t xml:space="preserve"> </w:t>
      </w:r>
      <w:r>
        <w:t>are (3)</w:t>
      </w:r>
      <w:r>
        <w:rPr>
          <w:u w:val="single"/>
        </w:rPr>
        <w:t xml:space="preserve"> </w:t>
      </w:r>
      <w:r>
        <w:rPr>
          <w:u w:val="single"/>
        </w:rPr>
        <w:tab/>
      </w:r>
      <w:r>
        <w:t>(use)</w:t>
      </w:r>
      <w:r>
        <w:rPr>
          <w:spacing w:val="-1"/>
        </w:rPr>
        <w:t xml:space="preserve"> </w:t>
      </w:r>
      <w:r>
        <w:t>for</w:t>
      </w:r>
      <w:r>
        <w:rPr>
          <w:spacing w:val="-1"/>
        </w:rPr>
        <w:t xml:space="preserve"> </w:t>
      </w:r>
      <w:r>
        <w:t>check-in</w:t>
      </w:r>
      <w:r>
        <w:rPr>
          <w:spacing w:val="1"/>
        </w:rPr>
        <w:t xml:space="preserve"> </w:t>
      </w:r>
      <w:r>
        <w:t>/</w:t>
      </w:r>
      <w:r>
        <w:rPr>
          <w:spacing w:val="-2"/>
        </w:rPr>
        <w:t xml:space="preserve"> </w:t>
      </w:r>
      <w:r>
        <w:t>out</w:t>
      </w:r>
      <w:r>
        <w:rPr>
          <w:spacing w:val="-1"/>
        </w:rPr>
        <w:t xml:space="preserve"> (</w:t>
      </w:r>
      <w:r>
        <w:rPr>
          <w:rFonts w:ascii="宋体" w:eastAsia="宋体" w:hAnsi="宋体" w:hint="eastAsia"/>
        </w:rPr>
        <w:t>登记入住</w:t>
      </w:r>
      <w:r>
        <w:t>/</w:t>
      </w:r>
      <w:r>
        <w:rPr>
          <w:spacing w:val="52"/>
        </w:rPr>
        <w:t xml:space="preserve"> </w:t>
      </w:r>
      <w:r>
        <w:rPr>
          <w:rFonts w:ascii="宋体" w:eastAsia="宋体" w:hAnsi="宋体" w:hint="eastAsia"/>
        </w:rPr>
        <w:t>退房</w:t>
      </w:r>
      <w:r>
        <w:rPr>
          <w:spacing w:val="-1"/>
        </w:rPr>
        <w:t xml:space="preserve">) </w:t>
      </w:r>
      <w:r>
        <w:t>and</w:t>
      </w:r>
      <w:r>
        <w:rPr>
          <w:spacing w:val="-2"/>
        </w:rPr>
        <w:t xml:space="preserve"> </w:t>
      </w:r>
      <w:r>
        <w:t>in-room services.</w:t>
      </w:r>
    </w:p>
    <w:p>
      <w:pPr>
        <w:pStyle w:val="BodyText"/>
        <w:tabs>
          <w:tab w:val="left" w:pos="7560"/>
        </w:tabs>
        <w:spacing w:before="0" w:line="228" w:lineRule="exact"/>
        <w:ind w:left="680"/>
        <w:jc w:val="both"/>
      </w:pPr>
      <w:r>
        <w:t>Entering</w:t>
      </w:r>
      <w:r>
        <w:rPr>
          <w:spacing w:val="36"/>
        </w:rPr>
        <w:t xml:space="preserve"> </w:t>
      </w:r>
      <w:r>
        <w:t>the</w:t>
      </w:r>
      <w:r>
        <w:rPr>
          <w:spacing w:val="39"/>
        </w:rPr>
        <w:t xml:space="preserve"> </w:t>
      </w:r>
      <w:r>
        <w:t>hotel,</w:t>
      </w:r>
      <w:r>
        <w:rPr>
          <w:spacing w:val="36"/>
        </w:rPr>
        <w:t xml:space="preserve"> </w:t>
      </w:r>
      <w:r>
        <w:t>guests</w:t>
      </w:r>
      <w:r>
        <w:rPr>
          <w:spacing w:val="38"/>
        </w:rPr>
        <w:t xml:space="preserve"> </w:t>
      </w:r>
      <w:r>
        <w:t>can</w:t>
      </w:r>
      <w:r>
        <w:rPr>
          <w:spacing w:val="34"/>
        </w:rPr>
        <w:t xml:space="preserve"> </w:t>
      </w:r>
      <w:r>
        <w:t>see</w:t>
      </w:r>
      <w:r>
        <w:rPr>
          <w:spacing w:val="36"/>
        </w:rPr>
        <w:t xml:space="preserve"> </w:t>
      </w:r>
      <w:r>
        <w:t>a</w:t>
      </w:r>
      <w:r>
        <w:rPr>
          <w:spacing w:val="37"/>
        </w:rPr>
        <w:t xml:space="preserve"> </w:t>
      </w:r>
      <w:r>
        <w:t>one-meter-high</w:t>
      </w:r>
      <w:r>
        <w:rPr>
          <w:spacing w:val="39"/>
        </w:rPr>
        <w:t xml:space="preserve"> </w:t>
      </w:r>
      <w:r>
        <w:t>robot</w:t>
      </w:r>
      <w:r>
        <w:rPr>
          <w:spacing w:val="35"/>
        </w:rPr>
        <w:t xml:space="preserve"> </w:t>
      </w:r>
      <w:r>
        <w:t>which</w:t>
      </w:r>
      <w:r>
        <w:rPr>
          <w:spacing w:val="37"/>
        </w:rPr>
        <w:t xml:space="preserve"> </w:t>
      </w:r>
      <w:r>
        <w:t>(4)</w:t>
      </w:r>
      <w:r>
        <w:rPr>
          <w:u w:val="single"/>
        </w:rPr>
        <w:t xml:space="preserve"> </w:t>
      </w:r>
      <w:r>
        <w:rPr>
          <w:u w:val="single"/>
        </w:rPr>
        <w:tab/>
      </w:r>
      <w:r>
        <w:t>(serve) as</w:t>
      </w:r>
      <w:r>
        <w:rPr>
          <w:spacing w:val="22"/>
        </w:rPr>
        <w:t xml:space="preserve"> </w:t>
      </w:r>
      <w:r>
        <w:t>a</w:t>
      </w:r>
    </w:p>
    <w:p>
      <w:pPr>
        <w:pStyle w:val="BodyText"/>
        <w:tabs>
          <w:tab w:val="left" w:pos="5487"/>
          <w:tab w:val="left" w:pos="5851"/>
          <w:tab w:val="left" w:pos="6259"/>
        </w:tabs>
        <w:spacing w:before="57" w:line="300" w:lineRule="auto"/>
        <w:ind w:right="451"/>
        <w:jc w:val="both"/>
      </w:pPr>
      <w:r>
        <w:t>receptionist</w:t>
      </w:r>
      <w:r>
        <w:rPr>
          <w:spacing w:val="6"/>
        </w:rPr>
        <w:t xml:space="preserve"> </w:t>
      </w:r>
      <w:r>
        <w:rPr>
          <w:spacing w:val="9"/>
        </w:rPr>
        <w:t>(</w:t>
      </w:r>
      <w:r>
        <w:rPr>
          <w:rFonts w:ascii="宋体" w:eastAsia="宋体" w:hint="eastAsia"/>
          <w:spacing w:val="11"/>
        </w:rPr>
        <w:t>接</w:t>
      </w:r>
      <w:r>
        <w:rPr>
          <w:rFonts w:ascii="宋体" w:eastAsia="宋体" w:hint="eastAsia"/>
          <w:spacing w:val="9"/>
        </w:rPr>
        <w:t>待</w:t>
      </w:r>
      <w:r>
        <w:rPr>
          <w:rFonts w:ascii="宋体" w:eastAsia="宋体" w:hint="eastAsia"/>
          <w:spacing w:val="14"/>
        </w:rPr>
        <w:t>员</w:t>
      </w:r>
      <w:r>
        <w:t>).</w:t>
      </w:r>
      <w:r>
        <w:rPr>
          <w:spacing w:val="8"/>
        </w:rPr>
        <w:t xml:space="preserve"> </w:t>
      </w:r>
      <w:r>
        <w:t>It</w:t>
      </w:r>
      <w:r>
        <w:rPr>
          <w:spacing w:val="9"/>
        </w:rPr>
        <w:t xml:space="preserve"> </w:t>
      </w:r>
      <w:r>
        <w:t>can</w:t>
      </w:r>
      <w:r>
        <w:rPr>
          <w:spacing w:val="6"/>
        </w:rPr>
        <w:t xml:space="preserve"> </w:t>
      </w:r>
      <w:r>
        <w:t>remember</w:t>
      </w:r>
      <w:r>
        <w:rPr>
          <w:spacing w:val="10"/>
        </w:rPr>
        <w:t xml:space="preserve"> </w:t>
      </w:r>
      <w:r>
        <w:t>a</w:t>
      </w:r>
      <w:r>
        <w:rPr>
          <w:spacing w:val="8"/>
        </w:rPr>
        <w:t xml:space="preserve"> </w:t>
      </w:r>
      <w:r>
        <w:t>guest</w:t>
      </w:r>
      <w:r>
        <w:rPr>
          <w:spacing w:val="9"/>
        </w:rPr>
        <w:t xml:space="preserve"> </w:t>
      </w:r>
      <w:r>
        <w:t>(5)</w:t>
      </w:r>
      <w:r>
        <w:rPr>
          <w:u w:val="single"/>
        </w:rPr>
        <w:t xml:space="preserve"> </w:t>
      </w:r>
      <w:r>
        <w:rPr>
          <w:u w:val="single"/>
        </w:rPr>
        <w:tab/>
      </w:r>
      <w:r>
        <w:t>using</w:t>
      </w:r>
      <w:r>
        <w:rPr>
          <w:spacing w:val="4"/>
        </w:rPr>
        <w:t xml:space="preserve"> </w:t>
      </w:r>
      <w:r>
        <w:t>facial</w:t>
      </w:r>
      <w:r>
        <w:rPr>
          <w:spacing w:val="6"/>
        </w:rPr>
        <w:t xml:space="preserve"> </w:t>
      </w:r>
      <w:r>
        <w:t>recognition</w:t>
      </w:r>
      <w:r>
        <w:rPr>
          <w:spacing w:val="6"/>
        </w:rPr>
        <w:t xml:space="preserve"> </w:t>
      </w:r>
      <w:r>
        <w:rPr>
          <w:spacing w:val="12"/>
        </w:rPr>
        <w:t>(</w:t>
      </w:r>
      <w:r>
        <w:rPr>
          <w:rFonts w:ascii="宋体" w:eastAsia="宋体" w:hint="eastAsia"/>
          <w:spacing w:val="11"/>
        </w:rPr>
        <w:t>面</w:t>
      </w:r>
      <w:r>
        <w:rPr>
          <w:rFonts w:ascii="宋体" w:eastAsia="宋体" w:hint="eastAsia"/>
          <w:spacing w:val="9"/>
        </w:rPr>
        <w:t>部</w:t>
      </w:r>
      <w:r>
        <w:rPr>
          <w:rFonts w:ascii="宋体" w:eastAsia="宋体" w:hint="eastAsia"/>
          <w:spacing w:val="11"/>
        </w:rPr>
        <w:t>识别</w:t>
      </w:r>
      <w:r>
        <w:t xml:space="preserve">) technology. Guests can check into the </w:t>
      </w:r>
      <w:r>
        <w:rPr>
          <w:spacing w:val="23"/>
        </w:rPr>
        <w:t xml:space="preserve"> </w:t>
      </w:r>
      <w:r>
        <w:t>hotel without</w:t>
      </w:r>
      <w:r>
        <w:rPr>
          <w:spacing w:val="12"/>
        </w:rPr>
        <w:t xml:space="preserve"> </w:t>
      </w:r>
      <w:r>
        <w:t>(6)</w:t>
      </w:r>
      <w:r>
        <w:rPr>
          <w:u w:val="single"/>
        </w:rPr>
        <w:t xml:space="preserve"> </w:t>
      </w:r>
      <w:r>
        <w:rPr>
          <w:u w:val="single"/>
        </w:rPr>
        <w:tab/>
      </w:r>
      <w:r>
        <w:rPr>
          <w:u w:val="single"/>
        </w:rPr>
        <w:tab/>
      </w:r>
      <w:r>
        <w:t>(talk) to anyone. They can walk straight to their rooms and get their faces read at the</w:t>
      </w:r>
      <w:r>
        <w:rPr>
          <w:spacing w:val="-18"/>
        </w:rPr>
        <w:t xml:space="preserve"> </w:t>
      </w:r>
      <w:r>
        <w:t>door</w:t>
      </w:r>
      <w:r>
        <w:rPr>
          <w:spacing w:val="-2"/>
        </w:rPr>
        <w:t xml:space="preserve"> </w:t>
      </w:r>
      <w:r>
        <w:t>(7)</w:t>
      </w:r>
      <w:r>
        <w:rPr>
          <w:u w:val="single"/>
        </w:rPr>
        <w:t xml:space="preserve"> </w:t>
      </w:r>
      <w:r>
        <w:rPr>
          <w:u w:val="single"/>
        </w:rPr>
        <w:tab/>
      </w:r>
      <w:r>
        <w:rPr>
          <w:u w:val="single"/>
        </w:rPr>
        <w:tab/>
      </w:r>
      <w:r>
        <w:rPr>
          <w:u w:val="single"/>
        </w:rPr>
        <w:tab/>
      </w:r>
      <w:r>
        <w:t>they</w:t>
      </w:r>
      <w:r>
        <w:rPr>
          <w:spacing w:val="-1"/>
        </w:rPr>
        <w:t xml:space="preserve"> </w:t>
      </w:r>
      <w:r>
        <w:t>enter.</w:t>
      </w:r>
    </w:p>
    <w:p>
      <w:pPr>
        <w:pStyle w:val="BodyText"/>
        <w:tabs>
          <w:tab w:val="left" w:pos="4988"/>
        </w:tabs>
        <w:spacing w:before="10" w:line="302" w:lineRule="auto"/>
        <w:ind w:right="449" w:firstLine="420"/>
        <w:jc w:val="both"/>
      </w:pPr>
      <w:r>
        <w:t>Robots can be found everywhere in the hotel, and they guide guests through recorded voice messages and are always there during their stay. Guests can control indoor temperatures, lighting, household</w:t>
      </w:r>
      <w:r>
        <w:rPr>
          <w:spacing w:val="-3"/>
        </w:rPr>
        <w:t xml:space="preserve"> </w:t>
      </w:r>
      <w:r>
        <w:t>appliances</w:t>
      </w:r>
      <w:r>
        <w:rPr>
          <w:spacing w:val="-3"/>
        </w:rPr>
        <w:t xml:space="preserve"> </w:t>
      </w:r>
      <w:r>
        <w:t>(</w:t>
      </w:r>
      <w:r>
        <w:rPr>
          <w:rFonts w:ascii="宋体" w:eastAsia="宋体" w:hint="eastAsia"/>
        </w:rPr>
        <w:t>家用器具</w:t>
      </w:r>
      <w:r>
        <w:t>)</w:t>
      </w:r>
      <w:r>
        <w:rPr>
          <w:spacing w:val="-5"/>
        </w:rPr>
        <w:t xml:space="preserve"> </w:t>
      </w:r>
      <w:r>
        <w:t>through</w:t>
      </w:r>
      <w:r>
        <w:rPr>
          <w:spacing w:val="1"/>
        </w:rPr>
        <w:t xml:space="preserve"> </w:t>
      </w:r>
      <w:r>
        <w:t>(8)</w:t>
      </w:r>
      <w:r>
        <w:rPr>
          <w:u w:val="single"/>
        </w:rPr>
        <w:t xml:space="preserve"> </w:t>
      </w:r>
      <w:r>
        <w:rPr>
          <w:u w:val="single"/>
        </w:rPr>
        <w:tab/>
      </w:r>
      <w:r>
        <w:t>voices.</w:t>
      </w:r>
    </w:p>
    <w:p>
      <w:pPr>
        <w:pStyle w:val="BodyText"/>
        <w:tabs>
          <w:tab w:val="left" w:pos="3936"/>
          <w:tab w:val="left" w:pos="6984"/>
        </w:tabs>
        <w:spacing w:before="0" w:line="309" w:lineRule="auto"/>
        <w:ind w:right="451" w:firstLine="420"/>
        <w:jc w:val="both"/>
      </w:pPr>
      <w:r>
        <w:t xml:space="preserve">Flyzoo Hotel provides </w:t>
      </w:r>
      <w:r>
        <w:rPr>
          <w:spacing w:val="4"/>
        </w:rPr>
        <w:t xml:space="preserve"> </w:t>
      </w:r>
      <w:r>
        <w:t>7</w:t>
      </w:r>
      <w:r>
        <w:rPr>
          <w:spacing w:val="18"/>
        </w:rPr>
        <w:t xml:space="preserve"> </w:t>
      </w:r>
      <w:r>
        <w:t>(9)</w:t>
      </w:r>
      <w:r>
        <w:rPr>
          <w:u w:val="single"/>
        </w:rPr>
        <w:t xml:space="preserve"> </w:t>
      </w:r>
      <w:r>
        <w:rPr>
          <w:u w:val="single"/>
        </w:rPr>
        <w:tab/>
      </w:r>
      <w:r>
        <w:t>/ˈsepərət/ theme rooms, which can create better living experiences for guests.  Staying  for a  night in</w:t>
      </w:r>
      <w:r>
        <w:rPr>
          <w:spacing w:val="10"/>
        </w:rPr>
        <w:t xml:space="preserve"> </w:t>
      </w:r>
      <w:r>
        <w:t>a room at FlyZoo</w:t>
      </w:r>
      <w:r>
        <w:rPr>
          <w:spacing w:val="18"/>
        </w:rPr>
        <w:t xml:space="preserve"> </w:t>
      </w:r>
      <w:r>
        <w:t>(10)</w:t>
      </w:r>
      <w:r>
        <w:rPr>
          <w:u w:val="single"/>
        </w:rPr>
        <w:t xml:space="preserve"> </w:t>
      </w:r>
      <w:r>
        <w:rPr>
          <w:u w:val="single"/>
        </w:rPr>
        <w:tab/>
      </w:r>
      <w:r>
        <w:t>/kɔsts/ 3,000 yuan, including free breakfast for two. Do you want to have a</w:t>
      </w:r>
      <w:r>
        <w:rPr>
          <w:spacing w:val="-1"/>
        </w:rPr>
        <w:t xml:space="preserve"> </w:t>
      </w:r>
      <w:r>
        <w:t>try?</w:t>
      </w:r>
    </w:p>
    <w:p>
      <w:pPr>
        <w:pStyle w:val="Heading3"/>
        <w:numPr>
          <w:ilvl w:val="0"/>
          <w:numId w:val="13"/>
        </w:numPr>
        <w:tabs>
          <w:tab w:val="left" w:pos="525"/>
        </w:tabs>
        <w:spacing w:before="2" w:after="0" w:line="240" w:lineRule="auto"/>
        <w:ind w:left="524" w:right="0" w:hanging="265"/>
        <w:jc w:val="both"/>
        <w:rPr>
          <w:rFonts w:ascii="Times New Roman" w:eastAsia="Times New Roman"/>
          <w:sz w:val="19"/>
        </w:rPr>
      </w:pPr>
      <w:r>
        <w:t>书面表达</w:t>
      </w:r>
      <w:r>
        <w:rPr>
          <w:rFonts w:ascii="Times New Roman" w:eastAsia="Times New Roman"/>
          <w:spacing w:val="26"/>
        </w:rPr>
        <w:t xml:space="preserve">( </w:t>
      </w:r>
      <w:r>
        <w:rPr>
          <w:spacing w:val="-17"/>
        </w:rPr>
        <w:t xml:space="preserve">满分 </w:t>
      </w:r>
      <w:r>
        <w:rPr>
          <w:rFonts w:ascii="Times New Roman" w:eastAsia="Times New Roman"/>
        </w:rPr>
        <w:t>15</w:t>
      </w:r>
      <w:r>
        <w:rPr>
          <w:rFonts w:ascii="Times New Roman" w:eastAsia="Times New Roman"/>
          <w:spacing w:val="-1"/>
        </w:rPr>
        <w:t xml:space="preserve"> </w:t>
      </w:r>
      <w:r>
        <w:t>分</w:t>
      </w:r>
      <w:r>
        <w:rPr>
          <w:rFonts w:ascii="Times New Roman" w:eastAsia="Times New Roman"/>
        </w:rPr>
        <w:t>)</w:t>
      </w:r>
    </w:p>
    <w:p>
      <w:pPr>
        <w:pStyle w:val="BodyText"/>
        <w:spacing w:before="26" w:line="278" w:lineRule="auto"/>
        <w:ind w:right="467"/>
        <w:rPr>
          <w:rFonts w:ascii="宋体" w:eastAsia="宋体" w:hAnsi="宋体" w:hint="eastAsia"/>
        </w:rPr>
      </w:pPr>
      <w:r>
        <w:rPr>
          <w:rFonts w:ascii="宋体" w:eastAsia="宋体" w:hAnsi="宋体" w:hint="eastAsia"/>
          <w:spacing w:val="-5"/>
        </w:rPr>
        <w:t>某英语报发起以“</w:t>
      </w:r>
      <w:r>
        <w:t xml:space="preserve">What should we do to protect the </w:t>
      </w:r>
      <w:r>
        <w:rPr>
          <w:spacing w:val="-3"/>
        </w:rPr>
        <w:t>environment?</w:t>
      </w:r>
      <w:r>
        <w:rPr>
          <w:rFonts w:ascii="宋体" w:eastAsia="宋体" w:hAnsi="宋体" w:hint="eastAsia"/>
          <w:spacing w:val="-5"/>
        </w:rPr>
        <w:t>”为主题的征文比赛。假如你对此很感兴趣，请根据下列提示，写一篇短文参赛。</w:t>
      </w:r>
    </w:p>
    <w:p>
      <w:pPr>
        <w:pStyle w:val="BodyText"/>
        <w:spacing w:before="0" w:line="269" w:lineRule="exact"/>
        <w:rPr>
          <w:rFonts w:ascii="宋体" w:eastAsia="宋体" w:hint="eastAsia"/>
        </w:rPr>
      </w:pPr>
      <w:r>
        <w:rPr>
          <w:rFonts w:ascii="宋体" w:eastAsia="宋体" w:hint="eastAsia"/>
        </w:rPr>
        <w:t>提示内容：</w:t>
      </w:r>
      <w:r>
        <w:rPr>
          <w:rFonts w:ascii="Calibri" w:eastAsia="Calibri"/>
        </w:rPr>
        <w:t xml:space="preserve">1. </w:t>
      </w:r>
      <w:r>
        <w:rPr>
          <w:rFonts w:ascii="宋体" w:eastAsia="宋体" w:hint="eastAsia"/>
        </w:rPr>
        <w:t>绿色出行，减少</w:t>
      </w:r>
      <w:r>
        <w:rPr>
          <w:rFonts w:ascii="Calibri" w:eastAsia="Calibri"/>
        </w:rPr>
        <w:t>(reduce)</w:t>
      </w:r>
      <w:r>
        <w:rPr>
          <w:rFonts w:ascii="宋体" w:eastAsia="宋体" w:hint="eastAsia"/>
        </w:rPr>
        <w:t>污染；</w:t>
      </w:r>
    </w:p>
    <w:p>
      <w:pPr>
        <w:pStyle w:val="ListParagraph"/>
        <w:numPr>
          <w:ilvl w:val="0"/>
          <w:numId w:val="14"/>
        </w:numPr>
        <w:tabs>
          <w:tab w:val="left" w:pos="524"/>
        </w:tabs>
        <w:spacing w:before="43" w:after="0" w:line="240" w:lineRule="auto"/>
        <w:ind w:left="524" w:right="0" w:hanging="264"/>
        <w:jc w:val="left"/>
        <w:rPr>
          <w:rFonts w:ascii="宋体" w:eastAsia="宋体" w:hint="eastAsia"/>
          <w:sz w:val="21"/>
        </w:rPr>
      </w:pPr>
      <w:r>
        <w:rPr>
          <w:rFonts w:ascii="宋体" w:eastAsia="宋体" w:hint="eastAsia"/>
          <w:w w:val="95"/>
          <w:sz w:val="21"/>
        </w:rPr>
        <w:t>杜绝浪费，节约能源；</w:t>
      </w:r>
    </w:p>
    <w:p>
      <w:pPr>
        <w:pStyle w:val="ListParagraph"/>
        <w:numPr>
          <w:ilvl w:val="0"/>
          <w:numId w:val="14"/>
        </w:numPr>
        <w:tabs>
          <w:tab w:val="left" w:pos="524"/>
        </w:tabs>
        <w:spacing w:before="43" w:after="0" w:line="240" w:lineRule="auto"/>
        <w:ind w:left="524" w:right="0" w:hanging="264"/>
        <w:jc w:val="left"/>
        <w:rPr>
          <w:rFonts w:ascii="宋体" w:eastAsia="宋体" w:hint="eastAsia"/>
          <w:sz w:val="21"/>
        </w:rPr>
      </w:pPr>
      <w:r>
        <w:rPr>
          <w:rFonts w:ascii="宋体" w:eastAsia="宋体" w:hint="eastAsia"/>
          <w:w w:val="95"/>
          <w:sz w:val="21"/>
        </w:rPr>
        <w:t>植树造林，改善环境。</w:t>
      </w:r>
    </w:p>
    <w:p>
      <w:pPr>
        <w:pStyle w:val="BodyText"/>
        <w:spacing w:before="43"/>
        <w:rPr>
          <w:rFonts w:ascii="宋体" w:eastAsia="宋体" w:hint="eastAsia"/>
        </w:rPr>
      </w:pPr>
      <w:r>
        <w:rPr>
          <w:rFonts w:ascii="宋体" w:eastAsia="宋体" w:hint="eastAsia"/>
        </w:rPr>
        <w:t>要求：</w:t>
      </w:r>
      <w:r>
        <w:rPr>
          <w:rFonts w:ascii="Calibri" w:eastAsia="Calibri"/>
        </w:rPr>
        <w:t xml:space="preserve">1. </w:t>
      </w:r>
      <w:r>
        <w:rPr>
          <w:rFonts w:ascii="宋体" w:eastAsia="宋体" w:hint="eastAsia"/>
        </w:rPr>
        <w:t>字迹工整，语言流畅，表达准确，逻辑清楚。</w:t>
      </w:r>
    </w:p>
    <w:p>
      <w:pPr>
        <w:pStyle w:val="BodyText"/>
        <w:spacing w:before="43"/>
        <w:rPr>
          <w:rFonts w:ascii="宋体" w:eastAsia="宋体" w:hint="eastAsia"/>
        </w:rPr>
      </w:pPr>
      <w:r>
        <w:rPr>
          <w:rFonts w:ascii="Calibri" w:eastAsia="Calibri"/>
        </w:rPr>
        <w:t xml:space="preserve">2. </w:t>
      </w:r>
      <w:r>
        <w:rPr>
          <w:rFonts w:ascii="宋体" w:eastAsia="宋体" w:hint="eastAsia"/>
        </w:rPr>
        <w:t xml:space="preserve">词数：不少于 </w:t>
      </w:r>
      <w:r>
        <w:rPr>
          <w:rFonts w:ascii="Calibri" w:eastAsia="Calibri"/>
        </w:rPr>
        <w:t xml:space="preserve">100 </w:t>
      </w:r>
      <w:r>
        <w:rPr>
          <w:rFonts w:ascii="宋体" w:eastAsia="宋体" w:hint="eastAsia"/>
        </w:rPr>
        <w:t>词，可适当增加内容。</w:t>
      </w:r>
    </w:p>
    <w:p>
      <w:pPr>
        <w:pStyle w:val="BodyText"/>
        <w:spacing w:before="57"/>
        <w:ind w:left="401" w:right="609"/>
        <w:jc w:val="center"/>
      </w:pPr>
      <w:r>
        <w:t>What should we do to protect the environment?</w:t>
      </w:r>
    </w:p>
    <w:p>
      <w:pPr>
        <w:pStyle w:val="BodyText"/>
        <w:spacing w:before="0"/>
        <w:ind w:left="0"/>
        <w:rPr>
          <w:sz w:val="20"/>
        </w:rPr>
      </w:pPr>
    </w:p>
    <w:p>
      <w:pPr>
        <w:pStyle w:val="BodyText"/>
        <w:spacing w:before="6"/>
        <w:ind w:left="0"/>
        <w:rPr>
          <w:sz w:val="17"/>
        </w:rPr>
      </w:pPr>
      <w:r>
        <w:pict>
          <v:line id="_x0000_s1047" o:spid="_x0000_s1047" style="mso-height-relative:page;mso-position-horizontal-relative:page;mso-width-relative:page;mso-wrap-distance-bottom:0;mso-wrap-distance-top:0;position:absolute;z-index:-251646976" from="90pt,12.25pt" to="504.75pt,12.25pt" coordsize="21600,21600" stroked="t" strokecolor="black">
            <w10:wrap type="topAndBottom"/>
          </v:line>
        </w:pict>
      </w:r>
    </w:p>
    <w:p>
      <w:pPr>
        <w:spacing w:after="0"/>
        <w:rPr>
          <w:sz w:val="17"/>
        </w:rPr>
        <w:sectPr>
          <w:pgSz w:w="11910" w:h="16840"/>
          <w:pgMar w:top="1580" w:right="1320" w:bottom="1180" w:left="1540" w:header="0" w:footer="905" w:gutter="0"/>
          <w:cols w:space="708"/>
        </w:sectPr>
      </w:pPr>
    </w:p>
    <w:p>
      <w:pPr>
        <w:pStyle w:val="BodyText"/>
        <w:spacing w:before="1"/>
        <w:ind w:left="0"/>
        <w:rPr>
          <w:sz w:val="24"/>
        </w:rPr>
      </w:pPr>
    </w:p>
    <w:p>
      <w:pPr>
        <w:pStyle w:val="BodyText"/>
        <w:spacing w:before="0" w:line="20" w:lineRule="exact"/>
        <w:ind w:left="255"/>
        <w:rPr>
          <w:sz w:val="2"/>
        </w:rPr>
      </w:pPr>
      <w:r>
        <w:rPr>
          <w:sz w:val="2"/>
        </w:rPr>
        <w:pict>
          <v:group id="_x0000_s1048" o:spid="_x0000_i1048" style="width:414.8pt;height:0.45pt" coordsize="8296,9">
            <v:line id="_x0000_s1049" o:spid="_x0000_s1049" style="position:absolute" from="0,80" to="165900,80" coordsize="21600,21600" stroked="t" strokecolor="black"/>
            <w10:anchorlock/>
          </v:group>
        </w:pict>
      </w:r>
    </w:p>
    <w:p>
      <w:pPr>
        <w:pStyle w:val="BodyText"/>
        <w:spacing w:before="0"/>
        <w:ind w:left="0"/>
        <w:rPr>
          <w:sz w:val="20"/>
        </w:rPr>
      </w:pPr>
    </w:p>
    <w:p>
      <w:pPr>
        <w:pStyle w:val="BodyText"/>
        <w:spacing w:before="5"/>
        <w:ind w:left="0"/>
        <w:rPr>
          <w:sz w:val="18"/>
        </w:rPr>
      </w:pPr>
      <w:r>
        <w:pict>
          <v:line id="_x0000_s1050" o:spid="_x0000_s1050" style="mso-height-relative:page;mso-position-horizontal-relative:page;mso-width-relative:page;mso-wrap-distance-bottom:0;mso-wrap-distance-top:0;position:absolute;z-index:-251645952" from="90pt,12.8pt" to="504.75pt,12.8pt" coordsize="21600,21600" stroked="t" strokecolor="black">
            <w10:wrap type="topAndBottom"/>
          </v:line>
        </w:pict>
      </w:r>
    </w:p>
    <w:p>
      <w:pPr>
        <w:pStyle w:val="BodyText"/>
        <w:spacing w:before="0"/>
        <w:ind w:left="0"/>
        <w:rPr>
          <w:sz w:val="20"/>
        </w:rPr>
      </w:pPr>
    </w:p>
    <w:p>
      <w:pPr>
        <w:pStyle w:val="BodyText"/>
        <w:spacing w:before="7"/>
        <w:ind w:left="0"/>
        <w:rPr>
          <w:sz w:val="16"/>
        </w:rPr>
      </w:pPr>
      <w:r>
        <w:pict>
          <v:line id="_x0000_s1051" o:spid="_x0000_s1051" style="mso-height-relative:page;mso-position-horizontal-relative:page;mso-width-relative:page;mso-wrap-distance-bottom:0;mso-wrap-distance-top:0;position:absolute;z-index:-251644928" from="90pt,11.75pt" to="504.75pt,11.75pt" coordsize="21600,21600" stroked="t" strokecolor="black">
            <w10:wrap type="topAndBottom"/>
          </v:line>
        </w:pict>
      </w:r>
    </w:p>
    <w:p>
      <w:pPr>
        <w:pStyle w:val="BodyText"/>
        <w:spacing w:before="0"/>
        <w:ind w:left="0"/>
        <w:rPr>
          <w:sz w:val="20"/>
        </w:rPr>
      </w:pPr>
    </w:p>
    <w:p>
      <w:pPr>
        <w:pStyle w:val="BodyText"/>
        <w:spacing w:before="7"/>
        <w:ind w:left="0"/>
        <w:rPr>
          <w:sz w:val="16"/>
        </w:rPr>
      </w:pPr>
      <w:r>
        <w:pict>
          <v:line id="_x0000_s1052" o:spid="_x0000_s1052" style="mso-height-relative:page;mso-position-horizontal-relative:page;mso-width-relative:page;mso-wrap-distance-bottom:0;mso-wrap-distance-top:0;position:absolute;z-index:-251643904" from="90pt,11.75pt" to="504.75pt,11.75pt" coordsize="21600,21600" stroked="t" strokecolor="black">
            <w10:wrap type="topAndBottom"/>
          </v:line>
        </w:pict>
      </w:r>
    </w:p>
    <w:p>
      <w:pPr>
        <w:pStyle w:val="BodyText"/>
        <w:spacing w:before="0"/>
        <w:ind w:left="0"/>
        <w:rPr>
          <w:sz w:val="20"/>
        </w:rPr>
      </w:pPr>
    </w:p>
    <w:p>
      <w:pPr>
        <w:pStyle w:val="BodyText"/>
        <w:spacing w:before="9"/>
        <w:ind w:left="0"/>
        <w:rPr>
          <w:sz w:val="16"/>
        </w:rPr>
      </w:pPr>
      <w:r>
        <w:pict>
          <v:line id="_x0000_s1053" o:spid="_x0000_s1053" style="mso-height-relative:page;mso-position-horizontal-relative:page;mso-width-relative:page;mso-wrap-distance-bottom:0;mso-wrap-distance-top:0;position:absolute;z-index:-251642880" from="90pt,11.85pt" to="504.75pt,11.85pt" coordsize="21600,21600" stroked="t" strokecolor="black">
            <w10:wrap type="topAndBottom"/>
          </v:line>
        </w:pict>
      </w:r>
    </w:p>
    <w:p>
      <w:pPr>
        <w:pStyle w:val="BodyText"/>
        <w:spacing w:before="0"/>
        <w:ind w:left="0"/>
        <w:rPr>
          <w:sz w:val="20"/>
        </w:rPr>
      </w:pPr>
    </w:p>
    <w:p>
      <w:pPr>
        <w:pStyle w:val="BodyText"/>
        <w:spacing w:before="7"/>
        <w:ind w:left="0"/>
        <w:rPr>
          <w:sz w:val="16"/>
        </w:rPr>
      </w:pPr>
      <w:r>
        <w:pict>
          <v:line id="_x0000_s1054" o:spid="_x0000_s1054" style="mso-height-relative:page;mso-position-horizontal-relative:page;mso-width-relative:page;mso-wrap-distance-bottom:0;mso-wrap-distance-top:0;position:absolute;z-index:-251641856" from="90pt,11.75pt" to="504.75pt,11.75pt" coordsize="21600,21600" stroked="t" strokecolor="black">
            <w10:wrap type="topAndBottom"/>
          </v:line>
        </w:pict>
      </w:r>
    </w:p>
    <w:p>
      <w:pPr>
        <w:pStyle w:val="BodyText"/>
        <w:spacing w:before="0"/>
        <w:ind w:left="0"/>
        <w:rPr>
          <w:sz w:val="20"/>
        </w:rPr>
      </w:pPr>
    </w:p>
    <w:p>
      <w:pPr>
        <w:pStyle w:val="BodyText"/>
        <w:spacing w:before="7"/>
        <w:ind w:left="0"/>
        <w:rPr>
          <w:sz w:val="16"/>
        </w:rPr>
      </w:pPr>
      <w:r>
        <w:pict>
          <v:line id="_x0000_s1055" o:spid="_x0000_s1055" style="mso-height-relative:page;mso-position-horizontal-relative:page;mso-width-relative:page;mso-wrap-distance-bottom:0;mso-wrap-distance-top:0;position:absolute;z-index:-251640832" from="90pt,11.75pt" to="504.75pt,11.75pt" coordsize="21600,21600" stroked="t" strokecolor="black">
            <w10:wrap type="topAndBottom"/>
          </v:line>
        </w:pict>
      </w:r>
    </w:p>
    <w:p>
      <w:pPr>
        <w:pStyle w:val="BodyText"/>
        <w:spacing w:before="0"/>
        <w:ind w:left="0"/>
        <w:rPr>
          <w:sz w:val="20"/>
        </w:rPr>
      </w:pPr>
    </w:p>
    <w:p>
      <w:pPr>
        <w:pStyle w:val="BodyText"/>
        <w:spacing w:before="9"/>
        <w:ind w:left="0"/>
        <w:rPr>
          <w:sz w:val="16"/>
        </w:rPr>
      </w:pPr>
      <w:r>
        <w:pict>
          <v:line id="_x0000_s1056" o:spid="_x0000_s1056" style="mso-height-relative:page;mso-position-horizontal-relative:page;mso-width-relative:page;mso-wrap-distance-bottom:0;mso-wrap-distance-top:0;position:absolute;z-index:-251639808" from="90pt,11.85pt" to="504.75pt,11.85pt" coordsize="21600,21600" stroked="t" strokecolor="black">
            <w10:wrap type="topAndBottom"/>
          </v:line>
        </w:pict>
      </w:r>
    </w:p>
    <w:p>
      <w:pPr>
        <w:pStyle w:val="BodyText"/>
        <w:spacing w:before="0"/>
        <w:ind w:left="0"/>
        <w:rPr>
          <w:sz w:val="20"/>
        </w:rPr>
      </w:pPr>
    </w:p>
    <w:p>
      <w:pPr>
        <w:pStyle w:val="BodyText"/>
        <w:spacing w:before="7"/>
        <w:ind w:left="0"/>
        <w:rPr>
          <w:sz w:val="16"/>
        </w:rPr>
      </w:pPr>
      <w:r>
        <w:pict>
          <v:line id="_x0000_s1057" o:spid="_x0000_s1057" style="mso-height-relative:page;mso-position-horizontal-relative:page;mso-width-relative:page;mso-wrap-distance-bottom:0;mso-wrap-distance-top:0;position:absolute;z-index:-251638784" from="90pt,11.75pt" to="504.75pt,11.75pt" coordsize="21600,21600" stroked="t" strokecolor="black">
            <w10:wrap type="topAndBottom"/>
          </v:line>
        </w:pict>
      </w:r>
    </w:p>
    <w:sectPr>
      <w:pgSz w:w="11910" w:h="16840"/>
      <w:pgMar w:top="1580" w:right="1320" w:bottom="1100" w:left="1540" w:header="0" w:footer="905"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2EFF" w:usb1="C000247B" w:usb2="00000009" w:usb3="00000000" w:csb0="2004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
      <w:spacing w:before="0" w:line="14" w:lineRule="auto"/>
      <w:ind w:left="0"/>
      <w:rPr>
        <w:sz w:val="12"/>
      </w:rPr>
    </w:pPr>
    <w:r>
      <w:pict>
        <v:shapetype id="_x0000_t202" coordsize="21600,21600" o:spt="202" path="m,l,21600r21600,l21600,xe">
          <v:stroke joinstyle="miter"/>
          <v:path gradientshapeok="t" o:connecttype="rect"/>
        </v:shapetype>
        <v:shape id="_x0000_s2049" o:spid="_x0000_s2049" type="#_x0000_t202" style="width:108pt;height:12pt;margin-top:781.6pt;margin-left:243.65pt;mso-height-relative:page;mso-position-horizontal-relative:page;mso-position-vertical-relative:page;mso-width-relative:page;position:absolute;z-index:-251658240" coordsize="21600,21600" filled="f" stroked="f">
          <v:stroke joinstyle="miter"/>
          <v:textbox inset="0,0,0,0">
            <w:txbxContent>
              <w:p>
                <w:pPr>
                  <w:spacing w:before="0" w:line="225" w:lineRule="exact"/>
                  <w:ind w:left="20" w:right="0" w:firstLine="0"/>
                  <w:jc w:val="left"/>
                  <w:rPr>
                    <w:rFonts w:ascii="宋体" w:eastAsia="宋体" w:hint="eastAsia"/>
                    <w:sz w:val="18"/>
                  </w:rPr>
                </w:pPr>
                <w:r>
                  <w:rPr>
                    <w:rFonts w:ascii="宋体" w:eastAsia="宋体" w:hint="eastAsia"/>
                    <w:spacing w:val="-7"/>
                    <w:sz w:val="18"/>
                  </w:rPr>
                  <w:t xml:space="preserve">英语试题 第 </w:t>
                </w:r>
                <w:r>
                  <w:fldChar w:fldCharType="begin"/>
                </w:r>
                <w:r>
                  <w:rPr>
                    <w:rFonts w:ascii="Calibri" w:eastAsia="Calibri"/>
                    <w:sz w:val="18"/>
                  </w:rPr>
                  <w:instrText xml:space="preserve"> PAGE </w:instrText>
                </w:r>
                <w:r>
                  <w:fldChar w:fldCharType="separate"/>
                </w:r>
                <w:r>
                  <w:t>7</w:t>
                </w:r>
                <w:r>
                  <w:fldChar w:fldCharType="end"/>
                </w:r>
                <w:r>
                  <w:rPr>
                    <w:rFonts w:ascii="Calibri" w:eastAsia="Calibri"/>
                    <w:sz w:val="18"/>
                  </w:rPr>
                  <w:t xml:space="preserve"> </w:t>
                </w:r>
                <w:r>
                  <w:rPr>
                    <w:rFonts w:ascii="宋体" w:eastAsia="宋体" w:hint="eastAsia"/>
                    <w:spacing w:val="-12"/>
                    <w:sz w:val="18"/>
                  </w:rPr>
                  <w:t xml:space="preserve">页 共 </w:t>
                </w:r>
                <w:r>
                  <w:rPr>
                    <w:rFonts w:ascii="Calibri" w:eastAsia="Calibri"/>
                    <w:sz w:val="18"/>
                  </w:rPr>
                  <w:t xml:space="preserve">10 </w:t>
                </w:r>
                <w:r>
                  <w:rPr>
                    <w:rFonts w:ascii="宋体" w:eastAsia="宋体" w:hint="eastAsia"/>
                    <w:sz w:val="18"/>
                  </w:rPr>
                  <w:t>页</w:t>
                </w:r>
              </w:p>
            </w:txbxContent>
          </v:textbox>
        </v:shape>
      </w:pic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239341B"/>
    <w:multiLevelType w:val="multilevel"/>
    <w:tmpl w:val="9239341B"/>
    <w:lvl w:ilvl="0">
      <w:start w:val="1"/>
      <w:numFmt w:val="upperLetter"/>
      <w:lvlText w:val="%1."/>
      <w:lvlJc w:val="left"/>
      <w:pPr>
        <w:ind w:left="512" w:hanging="252"/>
        <w:jc w:val="left"/>
      </w:pPr>
      <w:rPr>
        <w:rFonts w:ascii="Times New Roman" w:eastAsia="Times New Roman" w:hAnsi="Times New Roman" w:cs="Times New Roman" w:hint="default"/>
        <w:w w:val="99"/>
        <w:sz w:val="21"/>
        <w:szCs w:val="21"/>
        <w:lang w:val="zh-CN" w:eastAsia="zh-CN" w:bidi="zh-CN"/>
      </w:rPr>
    </w:lvl>
    <w:lvl w:ilvl="1">
      <w:start w:val="0"/>
      <w:numFmt w:val="bullet"/>
      <w:lvlText w:val="•"/>
      <w:lvlJc w:val="left"/>
      <w:pPr>
        <w:ind w:left="1372" w:hanging="252"/>
      </w:pPr>
      <w:rPr>
        <w:rFonts w:hint="default"/>
        <w:lang w:val="zh-CN" w:eastAsia="zh-CN" w:bidi="zh-CN"/>
      </w:rPr>
    </w:lvl>
    <w:lvl w:ilvl="2">
      <w:start w:val="0"/>
      <w:numFmt w:val="bullet"/>
      <w:lvlText w:val="•"/>
      <w:lvlJc w:val="left"/>
      <w:pPr>
        <w:ind w:left="2225" w:hanging="252"/>
      </w:pPr>
      <w:rPr>
        <w:rFonts w:hint="default"/>
        <w:lang w:val="zh-CN" w:eastAsia="zh-CN" w:bidi="zh-CN"/>
      </w:rPr>
    </w:lvl>
    <w:lvl w:ilvl="3">
      <w:start w:val="0"/>
      <w:numFmt w:val="bullet"/>
      <w:lvlText w:val="•"/>
      <w:lvlJc w:val="left"/>
      <w:pPr>
        <w:ind w:left="3077" w:hanging="252"/>
      </w:pPr>
      <w:rPr>
        <w:rFonts w:hint="default"/>
        <w:lang w:val="zh-CN" w:eastAsia="zh-CN" w:bidi="zh-CN"/>
      </w:rPr>
    </w:lvl>
    <w:lvl w:ilvl="4">
      <w:start w:val="0"/>
      <w:numFmt w:val="bullet"/>
      <w:lvlText w:val="•"/>
      <w:lvlJc w:val="left"/>
      <w:pPr>
        <w:ind w:left="3930" w:hanging="252"/>
      </w:pPr>
      <w:rPr>
        <w:rFonts w:hint="default"/>
        <w:lang w:val="zh-CN" w:eastAsia="zh-CN" w:bidi="zh-CN"/>
      </w:rPr>
    </w:lvl>
    <w:lvl w:ilvl="5">
      <w:start w:val="0"/>
      <w:numFmt w:val="bullet"/>
      <w:lvlText w:val="•"/>
      <w:lvlJc w:val="left"/>
      <w:pPr>
        <w:ind w:left="4783" w:hanging="252"/>
      </w:pPr>
      <w:rPr>
        <w:rFonts w:hint="default"/>
        <w:lang w:val="zh-CN" w:eastAsia="zh-CN" w:bidi="zh-CN"/>
      </w:rPr>
    </w:lvl>
    <w:lvl w:ilvl="6">
      <w:start w:val="0"/>
      <w:numFmt w:val="bullet"/>
      <w:lvlText w:val="•"/>
      <w:lvlJc w:val="left"/>
      <w:pPr>
        <w:ind w:left="5635" w:hanging="252"/>
      </w:pPr>
      <w:rPr>
        <w:rFonts w:hint="default"/>
        <w:lang w:val="zh-CN" w:eastAsia="zh-CN" w:bidi="zh-CN"/>
      </w:rPr>
    </w:lvl>
    <w:lvl w:ilvl="7">
      <w:start w:val="0"/>
      <w:numFmt w:val="bullet"/>
      <w:lvlText w:val="•"/>
      <w:lvlJc w:val="left"/>
      <w:pPr>
        <w:ind w:left="6488" w:hanging="252"/>
      </w:pPr>
      <w:rPr>
        <w:rFonts w:hint="default"/>
        <w:lang w:val="zh-CN" w:eastAsia="zh-CN" w:bidi="zh-CN"/>
      </w:rPr>
    </w:lvl>
    <w:lvl w:ilvl="8">
      <w:start w:val="0"/>
      <w:numFmt w:val="bullet"/>
      <w:lvlText w:val="•"/>
      <w:lvlJc w:val="left"/>
      <w:pPr>
        <w:ind w:left="7340" w:hanging="252"/>
      </w:pPr>
      <w:rPr>
        <w:rFonts w:hint="default"/>
        <w:lang w:val="zh-CN" w:eastAsia="zh-CN" w:bidi="zh-CN"/>
      </w:rPr>
    </w:lvl>
  </w:abstractNum>
  <w:abstractNum w:abstractNumId="1">
    <w:nsid w:val="B5E306ED"/>
    <w:multiLevelType w:val="multilevel"/>
    <w:tmpl w:val="B5E306ED"/>
    <w:lvl w:ilvl="0">
      <w:start w:val="1"/>
      <w:numFmt w:val="upperLetter"/>
      <w:lvlText w:val="%1."/>
      <w:lvlJc w:val="left"/>
      <w:pPr>
        <w:ind w:left="569" w:hanging="310"/>
        <w:jc w:val="left"/>
      </w:pPr>
      <w:rPr>
        <w:rFonts w:ascii="Times New Roman" w:eastAsia="Times New Roman" w:hAnsi="Times New Roman" w:cs="Times New Roman" w:hint="default"/>
        <w:w w:val="99"/>
        <w:sz w:val="21"/>
        <w:szCs w:val="21"/>
        <w:lang w:val="zh-CN" w:eastAsia="zh-CN" w:bidi="zh-CN"/>
      </w:rPr>
    </w:lvl>
    <w:lvl w:ilvl="1">
      <w:start w:val="0"/>
      <w:numFmt w:val="bullet"/>
      <w:lvlText w:val="•"/>
      <w:lvlJc w:val="left"/>
      <w:pPr>
        <w:ind w:left="1408" w:hanging="310"/>
      </w:pPr>
      <w:rPr>
        <w:rFonts w:hint="default"/>
        <w:lang w:val="zh-CN" w:eastAsia="zh-CN" w:bidi="zh-CN"/>
      </w:rPr>
    </w:lvl>
    <w:lvl w:ilvl="2">
      <w:start w:val="0"/>
      <w:numFmt w:val="bullet"/>
      <w:lvlText w:val="•"/>
      <w:lvlJc w:val="left"/>
      <w:pPr>
        <w:ind w:left="2257" w:hanging="310"/>
      </w:pPr>
      <w:rPr>
        <w:rFonts w:hint="default"/>
        <w:lang w:val="zh-CN" w:eastAsia="zh-CN" w:bidi="zh-CN"/>
      </w:rPr>
    </w:lvl>
    <w:lvl w:ilvl="3">
      <w:start w:val="0"/>
      <w:numFmt w:val="bullet"/>
      <w:lvlText w:val="•"/>
      <w:lvlJc w:val="left"/>
      <w:pPr>
        <w:ind w:left="3105" w:hanging="310"/>
      </w:pPr>
      <w:rPr>
        <w:rFonts w:hint="default"/>
        <w:lang w:val="zh-CN" w:eastAsia="zh-CN" w:bidi="zh-CN"/>
      </w:rPr>
    </w:lvl>
    <w:lvl w:ilvl="4">
      <w:start w:val="0"/>
      <w:numFmt w:val="bullet"/>
      <w:lvlText w:val="•"/>
      <w:lvlJc w:val="left"/>
      <w:pPr>
        <w:ind w:left="3954" w:hanging="310"/>
      </w:pPr>
      <w:rPr>
        <w:rFonts w:hint="default"/>
        <w:lang w:val="zh-CN" w:eastAsia="zh-CN" w:bidi="zh-CN"/>
      </w:rPr>
    </w:lvl>
    <w:lvl w:ilvl="5">
      <w:start w:val="0"/>
      <w:numFmt w:val="bullet"/>
      <w:lvlText w:val="•"/>
      <w:lvlJc w:val="left"/>
      <w:pPr>
        <w:ind w:left="4803" w:hanging="310"/>
      </w:pPr>
      <w:rPr>
        <w:rFonts w:hint="default"/>
        <w:lang w:val="zh-CN" w:eastAsia="zh-CN" w:bidi="zh-CN"/>
      </w:rPr>
    </w:lvl>
    <w:lvl w:ilvl="6">
      <w:start w:val="0"/>
      <w:numFmt w:val="bullet"/>
      <w:lvlText w:val="•"/>
      <w:lvlJc w:val="left"/>
      <w:pPr>
        <w:ind w:left="5651" w:hanging="310"/>
      </w:pPr>
      <w:rPr>
        <w:rFonts w:hint="default"/>
        <w:lang w:val="zh-CN" w:eastAsia="zh-CN" w:bidi="zh-CN"/>
      </w:rPr>
    </w:lvl>
    <w:lvl w:ilvl="7">
      <w:start w:val="0"/>
      <w:numFmt w:val="bullet"/>
      <w:lvlText w:val="•"/>
      <w:lvlJc w:val="left"/>
      <w:pPr>
        <w:ind w:left="6500" w:hanging="310"/>
      </w:pPr>
      <w:rPr>
        <w:rFonts w:hint="default"/>
        <w:lang w:val="zh-CN" w:eastAsia="zh-CN" w:bidi="zh-CN"/>
      </w:rPr>
    </w:lvl>
    <w:lvl w:ilvl="8">
      <w:start w:val="0"/>
      <w:numFmt w:val="bullet"/>
      <w:lvlText w:val="•"/>
      <w:lvlJc w:val="left"/>
      <w:pPr>
        <w:ind w:left="7348" w:hanging="310"/>
      </w:pPr>
      <w:rPr>
        <w:rFonts w:hint="default"/>
        <w:lang w:val="zh-CN" w:eastAsia="zh-CN" w:bidi="zh-CN"/>
      </w:rPr>
    </w:lvl>
  </w:abstractNum>
  <w:abstractNum w:abstractNumId="2">
    <w:nsid w:val="BF205925"/>
    <w:multiLevelType w:val="multilevel"/>
    <w:tmpl w:val="BF205925"/>
    <w:lvl w:ilvl="0">
      <w:start w:val="1"/>
      <w:numFmt w:val="upperLetter"/>
      <w:lvlText w:val="%1."/>
      <w:lvlJc w:val="left"/>
      <w:pPr>
        <w:ind w:left="516" w:hanging="257"/>
        <w:jc w:val="left"/>
      </w:pPr>
      <w:rPr>
        <w:rFonts w:ascii="Times New Roman" w:eastAsia="Times New Roman" w:hAnsi="Times New Roman" w:cs="Times New Roman" w:hint="default"/>
        <w:w w:val="99"/>
        <w:sz w:val="21"/>
        <w:szCs w:val="21"/>
        <w:lang w:val="zh-CN" w:eastAsia="zh-CN" w:bidi="zh-CN"/>
      </w:rPr>
    </w:lvl>
    <w:lvl w:ilvl="1">
      <w:start w:val="0"/>
      <w:numFmt w:val="bullet"/>
      <w:lvlText w:val="•"/>
      <w:lvlJc w:val="left"/>
      <w:pPr>
        <w:ind w:left="1372" w:hanging="257"/>
      </w:pPr>
      <w:rPr>
        <w:rFonts w:hint="default"/>
        <w:lang w:val="zh-CN" w:eastAsia="zh-CN" w:bidi="zh-CN"/>
      </w:rPr>
    </w:lvl>
    <w:lvl w:ilvl="2">
      <w:start w:val="0"/>
      <w:numFmt w:val="bullet"/>
      <w:lvlText w:val="•"/>
      <w:lvlJc w:val="left"/>
      <w:pPr>
        <w:ind w:left="2225" w:hanging="257"/>
      </w:pPr>
      <w:rPr>
        <w:rFonts w:hint="default"/>
        <w:lang w:val="zh-CN" w:eastAsia="zh-CN" w:bidi="zh-CN"/>
      </w:rPr>
    </w:lvl>
    <w:lvl w:ilvl="3">
      <w:start w:val="0"/>
      <w:numFmt w:val="bullet"/>
      <w:lvlText w:val="•"/>
      <w:lvlJc w:val="left"/>
      <w:pPr>
        <w:ind w:left="3077" w:hanging="257"/>
      </w:pPr>
      <w:rPr>
        <w:rFonts w:hint="default"/>
        <w:lang w:val="zh-CN" w:eastAsia="zh-CN" w:bidi="zh-CN"/>
      </w:rPr>
    </w:lvl>
    <w:lvl w:ilvl="4">
      <w:start w:val="0"/>
      <w:numFmt w:val="bullet"/>
      <w:lvlText w:val="•"/>
      <w:lvlJc w:val="left"/>
      <w:pPr>
        <w:ind w:left="3930" w:hanging="257"/>
      </w:pPr>
      <w:rPr>
        <w:rFonts w:hint="default"/>
        <w:lang w:val="zh-CN" w:eastAsia="zh-CN" w:bidi="zh-CN"/>
      </w:rPr>
    </w:lvl>
    <w:lvl w:ilvl="5">
      <w:start w:val="0"/>
      <w:numFmt w:val="bullet"/>
      <w:lvlText w:val="•"/>
      <w:lvlJc w:val="left"/>
      <w:pPr>
        <w:ind w:left="4783" w:hanging="257"/>
      </w:pPr>
      <w:rPr>
        <w:rFonts w:hint="default"/>
        <w:lang w:val="zh-CN" w:eastAsia="zh-CN" w:bidi="zh-CN"/>
      </w:rPr>
    </w:lvl>
    <w:lvl w:ilvl="6">
      <w:start w:val="0"/>
      <w:numFmt w:val="bullet"/>
      <w:lvlText w:val="•"/>
      <w:lvlJc w:val="left"/>
      <w:pPr>
        <w:ind w:left="5635" w:hanging="257"/>
      </w:pPr>
      <w:rPr>
        <w:rFonts w:hint="default"/>
        <w:lang w:val="zh-CN" w:eastAsia="zh-CN" w:bidi="zh-CN"/>
      </w:rPr>
    </w:lvl>
    <w:lvl w:ilvl="7">
      <w:start w:val="0"/>
      <w:numFmt w:val="bullet"/>
      <w:lvlText w:val="•"/>
      <w:lvlJc w:val="left"/>
      <w:pPr>
        <w:ind w:left="6488" w:hanging="257"/>
      </w:pPr>
      <w:rPr>
        <w:rFonts w:hint="default"/>
        <w:lang w:val="zh-CN" w:eastAsia="zh-CN" w:bidi="zh-CN"/>
      </w:rPr>
    </w:lvl>
    <w:lvl w:ilvl="8">
      <w:start w:val="0"/>
      <w:numFmt w:val="bullet"/>
      <w:lvlText w:val="•"/>
      <w:lvlJc w:val="left"/>
      <w:pPr>
        <w:ind w:left="7340" w:hanging="257"/>
      </w:pPr>
      <w:rPr>
        <w:rFonts w:hint="default"/>
        <w:lang w:val="zh-CN" w:eastAsia="zh-CN" w:bidi="zh-CN"/>
      </w:rPr>
    </w:lvl>
  </w:abstractNum>
  <w:abstractNum w:abstractNumId="3">
    <w:nsid w:val="C8879AEF"/>
    <w:multiLevelType w:val="multilevel"/>
    <w:tmpl w:val="C8879AEF"/>
    <w:lvl w:ilvl="0">
      <w:start w:val="41"/>
      <w:numFmt w:val="decimal"/>
      <w:lvlText w:val="%1."/>
      <w:lvlJc w:val="left"/>
      <w:pPr>
        <w:ind w:left="627" w:hanging="368"/>
        <w:jc w:val="left"/>
      </w:pPr>
      <w:rPr>
        <w:rFonts w:hint="default"/>
        <w:b/>
        <w:bCs/>
        <w:spacing w:val="-2"/>
        <w:w w:val="99"/>
        <w:lang w:val="zh-CN" w:eastAsia="zh-CN" w:bidi="zh-CN"/>
      </w:rPr>
    </w:lvl>
    <w:lvl w:ilvl="1">
      <w:start w:val="0"/>
      <w:numFmt w:val="bullet"/>
      <w:lvlText w:val="•"/>
      <w:lvlJc w:val="left"/>
      <w:pPr>
        <w:ind w:left="1462" w:hanging="368"/>
      </w:pPr>
      <w:rPr>
        <w:rFonts w:hint="default"/>
        <w:lang w:val="zh-CN" w:eastAsia="zh-CN" w:bidi="zh-CN"/>
      </w:rPr>
    </w:lvl>
    <w:lvl w:ilvl="2">
      <w:start w:val="0"/>
      <w:numFmt w:val="bullet"/>
      <w:lvlText w:val="•"/>
      <w:lvlJc w:val="left"/>
      <w:pPr>
        <w:ind w:left="2305" w:hanging="368"/>
      </w:pPr>
      <w:rPr>
        <w:rFonts w:hint="default"/>
        <w:lang w:val="zh-CN" w:eastAsia="zh-CN" w:bidi="zh-CN"/>
      </w:rPr>
    </w:lvl>
    <w:lvl w:ilvl="3">
      <w:start w:val="0"/>
      <w:numFmt w:val="bullet"/>
      <w:lvlText w:val="•"/>
      <w:lvlJc w:val="left"/>
      <w:pPr>
        <w:ind w:left="3147" w:hanging="368"/>
      </w:pPr>
      <w:rPr>
        <w:rFonts w:hint="default"/>
        <w:lang w:val="zh-CN" w:eastAsia="zh-CN" w:bidi="zh-CN"/>
      </w:rPr>
    </w:lvl>
    <w:lvl w:ilvl="4">
      <w:start w:val="0"/>
      <w:numFmt w:val="bullet"/>
      <w:lvlText w:val="•"/>
      <w:lvlJc w:val="left"/>
      <w:pPr>
        <w:ind w:left="3990" w:hanging="368"/>
      </w:pPr>
      <w:rPr>
        <w:rFonts w:hint="default"/>
        <w:lang w:val="zh-CN" w:eastAsia="zh-CN" w:bidi="zh-CN"/>
      </w:rPr>
    </w:lvl>
    <w:lvl w:ilvl="5">
      <w:start w:val="0"/>
      <w:numFmt w:val="bullet"/>
      <w:lvlText w:val="•"/>
      <w:lvlJc w:val="left"/>
      <w:pPr>
        <w:ind w:left="4833" w:hanging="368"/>
      </w:pPr>
      <w:rPr>
        <w:rFonts w:hint="default"/>
        <w:lang w:val="zh-CN" w:eastAsia="zh-CN" w:bidi="zh-CN"/>
      </w:rPr>
    </w:lvl>
    <w:lvl w:ilvl="6">
      <w:start w:val="0"/>
      <w:numFmt w:val="bullet"/>
      <w:lvlText w:val="•"/>
      <w:lvlJc w:val="left"/>
      <w:pPr>
        <w:ind w:left="5675" w:hanging="368"/>
      </w:pPr>
      <w:rPr>
        <w:rFonts w:hint="default"/>
        <w:lang w:val="zh-CN" w:eastAsia="zh-CN" w:bidi="zh-CN"/>
      </w:rPr>
    </w:lvl>
    <w:lvl w:ilvl="7">
      <w:start w:val="0"/>
      <w:numFmt w:val="bullet"/>
      <w:lvlText w:val="•"/>
      <w:lvlJc w:val="left"/>
      <w:pPr>
        <w:ind w:left="6518" w:hanging="368"/>
      </w:pPr>
      <w:rPr>
        <w:rFonts w:hint="default"/>
        <w:lang w:val="zh-CN" w:eastAsia="zh-CN" w:bidi="zh-CN"/>
      </w:rPr>
    </w:lvl>
    <w:lvl w:ilvl="8">
      <w:start w:val="0"/>
      <w:numFmt w:val="bullet"/>
      <w:lvlText w:val="•"/>
      <w:lvlJc w:val="left"/>
      <w:pPr>
        <w:ind w:left="7360" w:hanging="368"/>
      </w:pPr>
      <w:rPr>
        <w:rFonts w:hint="default"/>
        <w:lang w:val="zh-CN" w:eastAsia="zh-CN" w:bidi="zh-CN"/>
      </w:rPr>
    </w:lvl>
  </w:abstractNum>
  <w:abstractNum w:abstractNumId="4">
    <w:nsid w:val="CF092B84"/>
    <w:multiLevelType w:val="multilevel"/>
    <w:tmpl w:val="CF092B84"/>
    <w:lvl w:ilvl="0">
      <w:start w:val="1"/>
      <w:numFmt w:val="upperLetter"/>
      <w:lvlText w:val="%1."/>
      <w:lvlJc w:val="left"/>
      <w:pPr>
        <w:ind w:left="516" w:hanging="257"/>
        <w:jc w:val="left"/>
      </w:pPr>
      <w:rPr>
        <w:rFonts w:ascii="Times New Roman" w:eastAsia="Times New Roman" w:hAnsi="Times New Roman" w:cs="Times New Roman" w:hint="default"/>
        <w:w w:val="99"/>
        <w:sz w:val="21"/>
        <w:szCs w:val="21"/>
        <w:lang w:val="zh-CN" w:eastAsia="zh-CN" w:bidi="zh-CN"/>
      </w:rPr>
    </w:lvl>
    <w:lvl w:ilvl="1">
      <w:start w:val="0"/>
      <w:numFmt w:val="bullet"/>
      <w:lvlText w:val="•"/>
      <w:lvlJc w:val="left"/>
      <w:pPr>
        <w:ind w:left="924" w:hanging="257"/>
      </w:pPr>
      <w:rPr>
        <w:rFonts w:hint="default"/>
        <w:lang w:val="zh-CN" w:eastAsia="zh-CN" w:bidi="zh-CN"/>
      </w:rPr>
    </w:lvl>
    <w:lvl w:ilvl="2">
      <w:start w:val="0"/>
      <w:numFmt w:val="bullet"/>
      <w:lvlText w:val="•"/>
      <w:lvlJc w:val="left"/>
      <w:pPr>
        <w:ind w:left="1328" w:hanging="257"/>
      </w:pPr>
      <w:rPr>
        <w:rFonts w:hint="default"/>
        <w:lang w:val="zh-CN" w:eastAsia="zh-CN" w:bidi="zh-CN"/>
      </w:rPr>
    </w:lvl>
    <w:lvl w:ilvl="3">
      <w:start w:val="0"/>
      <w:numFmt w:val="bullet"/>
      <w:lvlText w:val="•"/>
      <w:lvlJc w:val="left"/>
      <w:pPr>
        <w:ind w:left="1732" w:hanging="257"/>
      </w:pPr>
      <w:rPr>
        <w:rFonts w:hint="default"/>
        <w:lang w:val="zh-CN" w:eastAsia="zh-CN" w:bidi="zh-CN"/>
      </w:rPr>
    </w:lvl>
    <w:lvl w:ilvl="4">
      <w:start w:val="0"/>
      <w:numFmt w:val="bullet"/>
      <w:lvlText w:val="•"/>
      <w:lvlJc w:val="left"/>
      <w:pPr>
        <w:ind w:left="2136" w:hanging="257"/>
      </w:pPr>
      <w:rPr>
        <w:rFonts w:hint="default"/>
        <w:lang w:val="zh-CN" w:eastAsia="zh-CN" w:bidi="zh-CN"/>
      </w:rPr>
    </w:lvl>
    <w:lvl w:ilvl="5">
      <w:start w:val="0"/>
      <w:numFmt w:val="bullet"/>
      <w:lvlText w:val="•"/>
      <w:lvlJc w:val="left"/>
      <w:pPr>
        <w:ind w:left="2541" w:hanging="257"/>
      </w:pPr>
      <w:rPr>
        <w:rFonts w:hint="default"/>
        <w:lang w:val="zh-CN" w:eastAsia="zh-CN" w:bidi="zh-CN"/>
      </w:rPr>
    </w:lvl>
    <w:lvl w:ilvl="6">
      <w:start w:val="0"/>
      <w:numFmt w:val="bullet"/>
      <w:lvlText w:val="•"/>
      <w:lvlJc w:val="left"/>
      <w:pPr>
        <w:ind w:left="2945" w:hanging="257"/>
      </w:pPr>
      <w:rPr>
        <w:rFonts w:hint="default"/>
        <w:lang w:val="zh-CN" w:eastAsia="zh-CN" w:bidi="zh-CN"/>
      </w:rPr>
    </w:lvl>
    <w:lvl w:ilvl="7">
      <w:start w:val="0"/>
      <w:numFmt w:val="bullet"/>
      <w:lvlText w:val="•"/>
      <w:lvlJc w:val="left"/>
      <w:pPr>
        <w:ind w:left="3349" w:hanging="257"/>
      </w:pPr>
      <w:rPr>
        <w:rFonts w:hint="default"/>
        <w:lang w:val="zh-CN" w:eastAsia="zh-CN" w:bidi="zh-CN"/>
      </w:rPr>
    </w:lvl>
    <w:lvl w:ilvl="8">
      <w:start w:val="0"/>
      <w:numFmt w:val="bullet"/>
      <w:lvlText w:val="•"/>
      <w:lvlJc w:val="left"/>
      <w:pPr>
        <w:ind w:left="3753" w:hanging="257"/>
      </w:pPr>
      <w:rPr>
        <w:rFonts w:hint="default"/>
        <w:lang w:val="zh-CN" w:eastAsia="zh-CN" w:bidi="zh-CN"/>
      </w:rPr>
    </w:lvl>
  </w:abstractNum>
  <w:abstractNum w:abstractNumId="5">
    <w:nsid w:val="0053208E"/>
    <w:multiLevelType w:val="multilevel"/>
    <w:tmpl w:val="0053208E"/>
    <w:lvl w:ilvl="0">
      <w:start w:val="1"/>
      <w:numFmt w:val="upperRoman"/>
      <w:lvlText w:val="%1."/>
      <w:lvlJc w:val="left"/>
      <w:pPr>
        <w:ind w:left="260" w:hanging="155"/>
        <w:jc w:val="left"/>
      </w:pPr>
      <w:rPr>
        <w:rFonts w:hint="default"/>
        <w:b/>
        <w:bCs/>
        <w:w w:val="100"/>
        <w:lang w:val="zh-CN" w:eastAsia="zh-CN" w:bidi="zh-CN"/>
      </w:rPr>
    </w:lvl>
    <w:lvl w:ilvl="1">
      <w:start w:val="0"/>
      <w:numFmt w:val="bullet"/>
      <w:lvlText w:val="•"/>
      <w:lvlJc w:val="left"/>
      <w:pPr>
        <w:ind w:left="1138" w:hanging="155"/>
      </w:pPr>
      <w:rPr>
        <w:rFonts w:hint="default"/>
        <w:lang w:val="zh-CN" w:eastAsia="zh-CN" w:bidi="zh-CN"/>
      </w:rPr>
    </w:lvl>
    <w:lvl w:ilvl="2">
      <w:start w:val="0"/>
      <w:numFmt w:val="bullet"/>
      <w:lvlText w:val="•"/>
      <w:lvlJc w:val="left"/>
      <w:pPr>
        <w:ind w:left="2017" w:hanging="155"/>
      </w:pPr>
      <w:rPr>
        <w:rFonts w:hint="default"/>
        <w:lang w:val="zh-CN" w:eastAsia="zh-CN" w:bidi="zh-CN"/>
      </w:rPr>
    </w:lvl>
    <w:lvl w:ilvl="3">
      <w:start w:val="0"/>
      <w:numFmt w:val="bullet"/>
      <w:lvlText w:val="•"/>
      <w:lvlJc w:val="left"/>
      <w:pPr>
        <w:ind w:left="2895" w:hanging="155"/>
      </w:pPr>
      <w:rPr>
        <w:rFonts w:hint="default"/>
        <w:lang w:val="zh-CN" w:eastAsia="zh-CN" w:bidi="zh-CN"/>
      </w:rPr>
    </w:lvl>
    <w:lvl w:ilvl="4">
      <w:start w:val="0"/>
      <w:numFmt w:val="bullet"/>
      <w:lvlText w:val="•"/>
      <w:lvlJc w:val="left"/>
      <w:pPr>
        <w:ind w:left="3774" w:hanging="155"/>
      </w:pPr>
      <w:rPr>
        <w:rFonts w:hint="default"/>
        <w:lang w:val="zh-CN" w:eastAsia="zh-CN" w:bidi="zh-CN"/>
      </w:rPr>
    </w:lvl>
    <w:lvl w:ilvl="5">
      <w:start w:val="0"/>
      <w:numFmt w:val="bullet"/>
      <w:lvlText w:val="•"/>
      <w:lvlJc w:val="left"/>
      <w:pPr>
        <w:ind w:left="4653" w:hanging="155"/>
      </w:pPr>
      <w:rPr>
        <w:rFonts w:hint="default"/>
        <w:lang w:val="zh-CN" w:eastAsia="zh-CN" w:bidi="zh-CN"/>
      </w:rPr>
    </w:lvl>
    <w:lvl w:ilvl="6">
      <w:start w:val="0"/>
      <w:numFmt w:val="bullet"/>
      <w:lvlText w:val="•"/>
      <w:lvlJc w:val="left"/>
      <w:pPr>
        <w:ind w:left="5531" w:hanging="155"/>
      </w:pPr>
      <w:rPr>
        <w:rFonts w:hint="default"/>
        <w:lang w:val="zh-CN" w:eastAsia="zh-CN" w:bidi="zh-CN"/>
      </w:rPr>
    </w:lvl>
    <w:lvl w:ilvl="7">
      <w:start w:val="0"/>
      <w:numFmt w:val="bullet"/>
      <w:lvlText w:val="•"/>
      <w:lvlJc w:val="left"/>
      <w:pPr>
        <w:ind w:left="6410" w:hanging="155"/>
      </w:pPr>
      <w:rPr>
        <w:rFonts w:hint="default"/>
        <w:lang w:val="zh-CN" w:eastAsia="zh-CN" w:bidi="zh-CN"/>
      </w:rPr>
    </w:lvl>
    <w:lvl w:ilvl="8">
      <w:start w:val="0"/>
      <w:numFmt w:val="bullet"/>
      <w:lvlText w:val="•"/>
      <w:lvlJc w:val="left"/>
      <w:pPr>
        <w:ind w:left="7288" w:hanging="155"/>
      </w:pPr>
      <w:rPr>
        <w:rFonts w:hint="default"/>
        <w:lang w:val="zh-CN" w:eastAsia="zh-CN" w:bidi="zh-CN"/>
      </w:rPr>
    </w:lvl>
  </w:abstractNum>
  <w:abstractNum w:abstractNumId="6">
    <w:nsid w:val="0248C179"/>
    <w:multiLevelType w:val="multilevel"/>
    <w:tmpl w:val="0248C179"/>
    <w:lvl w:ilvl="0">
      <w:start w:val="1"/>
      <w:numFmt w:val="upperLetter"/>
      <w:lvlText w:val="%1."/>
      <w:lvlJc w:val="left"/>
      <w:pPr>
        <w:ind w:left="516" w:hanging="257"/>
        <w:jc w:val="left"/>
      </w:pPr>
      <w:rPr>
        <w:rFonts w:ascii="Times New Roman" w:eastAsia="Times New Roman" w:hAnsi="Times New Roman" w:cs="Times New Roman" w:hint="default"/>
        <w:w w:val="99"/>
        <w:sz w:val="21"/>
        <w:szCs w:val="21"/>
        <w:lang w:val="zh-CN" w:eastAsia="zh-CN" w:bidi="zh-CN"/>
      </w:rPr>
    </w:lvl>
    <w:lvl w:ilvl="1">
      <w:start w:val="0"/>
      <w:numFmt w:val="bullet"/>
      <w:lvlText w:val="•"/>
      <w:lvlJc w:val="left"/>
      <w:pPr>
        <w:ind w:left="1372" w:hanging="257"/>
      </w:pPr>
      <w:rPr>
        <w:rFonts w:hint="default"/>
        <w:lang w:val="zh-CN" w:eastAsia="zh-CN" w:bidi="zh-CN"/>
      </w:rPr>
    </w:lvl>
    <w:lvl w:ilvl="2">
      <w:start w:val="0"/>
      <w:numFmt w:val="bullet"/>
      <w:lvlText w:val="•"/>
      <w:lvlJc w:val="left"/>
      <w:pPr>
        <w:ind w:left="2225" w:hanging="257"/>
      </w:pPr>
      <w:rPr>
        <w:rFonts w:hint="default"/>
        <w:lang w:val="zh-CN" w:eastAsia="zh-CN" w:bidi="zh-CN"/>
      </w:rPr>
    </w:lvl>
    <w:lvl w:ilvl="3">
      <w:start w:val="0"/>
      <w:numFmt w:val="bullet"/>
      <w:lvlText w:val="•"/>
      <w:lvlJc w:val="left"/>
      <w:pPr>
        <w:ind w:left="3077" w:hanging="257"/>
      </w:pPr>
      <w:rPr>
        <w:rFonts w:hint="default"/>
        <w:lang w:val="zh-CN" w:eastAsia="zh-CN" w:bidi="zh-CN"/>
      </w:rPr>
    </w:lvl>
    <w:lvl w:ilvl="4">
      <w:start w:val="0"/>
      <w:numFmt w:val="bullet"/>
      <w:lvlText w:val="•"/>
      <w:lvlJc w:val="left"/>
      <w:pPr>
        <w:ind w:left="3930" w:hanging="257"/>
      </w:pPr>
      <w:rPr>
        <w:rFonts w:hint="default"/>
        <w:lang w:val="zh-CN" w:eastAsia="zh-CN" w:bidi="zh-CN"/>
      </w:rPr>
    </w:lvl>
    <w:lvl w:ilvl="5">
      <w:start w:val="0"/>
      <w:numFmt w:val="bullet"/>
      <w:lvlText w:val="•"/>
      <w:lvlJc w:val="left"/>
      <w:pPr>
        <w:ind w:left="4783" w:hanging="257"/>
      </w:pPr>
      <w:rPr>
        <w:rFonts w:hint="default"/>
        <w:lang w:val="zh-CN" w:eastAsia="zh-CN" w:bidi="zh-CN"/>
      </w:rPr>
    </w:lvl>
    <w:lvl w:ilvl="6">
      <w:start w:val="0"/>
      <w:numFmt w:val="bullet"/>
      <w:lvlText w:val="•"/>
      <w:lvlJc w:val="left"/>
      <w:pPr>
        <w:ind w:left="5635" w:hanging="257"/>
      </w:pPr>
      <w:rPr>
        <w:rFonts w:hint="default"/>
        <w:lang w:val="zh-CN" w:eastAsia="zh-CN" w:bidi="zh-CN"/>
      </w:rPr>
    </w:lvl>
    <w:lvl w:ilvl="7">
      <w:start w:val="0"/>
      <w:numFmt w:val="bullet"/>
      <w:lvlText w:val="•"/>
      <w:lvlJc w:val="left"/>
      <w:pPr>
        <w:ind w:left="6488" w:hanging="257"/>
      </w:pPr>
      <w:rPr>
        <w:rFonts w:hint="default"/>
        <w:lang w:val="zh-CN" w:eastAsia="zh-CN" w:bidi="zh-CN"/>
      </w:rPr>
    </w:lvl>
    <w:lvl w:ilvl="8">
      <w:start w:val="0"/>
      <w:numFmt w:val="bullet"/>
      <w:lvlText w:val="•"/>
      <w:lvlJc w:val="left"/>
      <w:pPr>
        <w:ind w:left="7340" w:hanging="257"/>
      </w:pPr>
      <w:rPr>
        <w:rFonts w:hint="default"/>
        <w:lang w:val="zh-CN" w:eastAsia="zh-CN" w:bidi="zh-CN"/>
      </w:rPr>
    </w:lvl>
  </w:abstractNum>
  <w:abstractNum w:abstractNumId="7">
    <w:nsid w:val="03D62ECE"/>
    <w:multiLevelType w:val="multilevel"/>
    <w:tmpl w:val="03D62ECE"/>
    <w:lvl w:ilvl="0">
      <w:start w:val="1"/>
      <w:numFmt w:val="upperLetter"/>
      <w:lvlText w:val="%1."/>
      <w:lvlJc w:val="left"/>
      <w:pPr>
        <w:ind w:left="516" w:hanging="257"/>
        <w:jc w:val="left"/>
      </w:pPr>
      <w:rPr>
        <w:rFonts w:ascii="Times New Roman" w:eastAsia="Times New Roman" w:hAnsi="Times New Roman" w:cs="Times New Roman" w:hint="default"/>
        <w:w w:val="99"/>
        <w:sz w:val="21"/>
        <w:szCs w:val="21"/>
        <w:lang w:val="zh-CN" w:eastAsia="zh-CN" w:bidi="zh-CN"/>
      </w:rPr>
    </w:lvl>
    <w:lvl w:ilvl="1">
      <w:start w:val="0"/>
      <w:numFmt w:val="bullet"/>
      <w:lvlText w:val="•"/>
      <w:lvlJc w:val="left"/>
      <w:pPr>
        <w:ind w:left="1372" w:hanging="257"/>
      </w:pPr>
      <w:rPr>
        <w:rFonts w:hint="default"/>
        <w:lang w:val="zh-CN" w:eastAsia="zh-CN" w:bidi="zh-CN"/>
      </w:rPr>
    </w:lvl>
    <w:lvl w:ilvl="2">
      <w:start w:val="0"/>
      <w:numFmt w:val="bullet"/>
      <w:lvlText w:val="•"/>
      <w:lvlJc w:val="left"/>
      <w:pPr>
        <w:ind w:left="2225" w:hanging="257"/>
      </w:pPr>
      <w:rPr>
        <w:rFonts w:hint="default"/>
        <w:lang w:val="zh-CN" w:eastAsia="zh-CN" w:bidi="zh-CN"/>
      </w:rPr>
    </w:lvl>
    <w:lvl w:ilvl="3">
      <w:start w:val="0"/>
      <w:numFmt w:val="bullet"/>
      <w:lvlText w:val="•"/>
      <w:lvlJc w:val="left"/>
      <w:pPr>
        <w:ind w:left="3077" w:hanging="257"/>
      </w:pPr>
      <w:rPr>
        <w:rFonts w:hint="default"/>
        <w:lang w:val="zh-CN" w:eastAsia="zh-CN" w:bidi="zh-CN"/>
      </w:rPr>
    </w:lvl>
    <w:lvl w:ilvl="4">
      <w:start w:val="0"/>
      <w:numFmt w:val="bullet"/>
      <w:lvlText w:val="•"/>
      <w:lvlJc w:val="left"/>
      <w:pPr>
        <w:ind w:left="3930" w:hanging="257"/>
      </w:pPr>
      <w:rPr>
        <w:rFonts w:hint="default"/>
        <w:lang w:val="zh-CN" w:eastAsia="zh-CN" w:bidi="zh-CN"/>
      </w:rPr>
    </w:lvl>
    <w:lvl w:ilvl="5">
      <w:start w:val="0"/>
      <w:numFmt w:val="bullet"/>
      <w:lvlText w:val="•"/>
      <w:lvlJc w:val="left"/>
      <w:pPr>
        <w:ind w:left="4783" w:hanging="257"/>
      </w:pPr>
      <w:rPr>
        <w:rFonts w:hint="default"/>
        <w:lang w:val="zh-CN" w:eastAsia="zh-CN" w:bidi="zh-CN"/>
      </w:rPr>
    </w:lvl>
    <w:lvl w:ilvl="6">
      <w:start w:val="0"/>
      <w:numFmt w:val="bullet"/>
      <w:lvlText w:val="•"/>
      <w:lvlJc w:val="left"/>
      <w:pPr>
        <w:ind w:left="5635" w:hanging="257"/>
      </w:pPr>
      <w:rPr>
        <w:rFonts w:hint="default"/>
        <w:lang w:val="zh-CN" w:eastAsia="zh-CN" w:bidi="zh-CN"/>
      </w:rPr>
    </w:lvl>
    <w:lvl w:ilvl="7">
      <w:start w:val="0"/>
      <w:numFmt w:val="bullet"/>
      <w:lvlText w:val="•"/>
      <w:lvlJc w:val="left"/>
      <w:pPr>
        <w:ind w:left="6488" w:hanging="257"/>
      </w:pPr>
      <w:rPr>
        <w:rFonts w:hint="default"/>
        <w:lang w:val="zh-CN" w:eastAsia="zh-CN" w:bidi="zh-CN"/>
      </w:rPr>
    </w:lvl>
    <w:lvl w:ilvl="8">
      <w:start w:val="0"/>
      <w:numFmt w:val="bullet"/>
      <w:lvlText w:val="•"/>
      <w:lvlJc w:val="left"/>
      <w:pPr>
        <w:ind w:left="7340" w:hanging="257"/>
      </w:pPr>
      <w:rPr>
        <w:rFonts w:hint="default"/>
        <w:lang w:val="zh-CN" w:eastAsia="zh-CN" w:bidi="zh-CN"/>
      </w:rPr>
    </w:lvl>
  </w:abstractNum>
  <w:abstractNum w:abstractNumId="8">
    <w:nsid w:val="25B654F3"/>
    <w:multiLevelType w:val="multilevel"/>
    <w:tmpl w:val="25B654F3"/>
    <w:lvl w:ilvl="0">
      <w:start w:val="1"/>
      <w:numFmt w:val="upperLetter"/>
      <w:lvlText w:val="%1."/>
      <w:lvlJc w:val="left"/>
      <w:pPr>
        <w:ind w:left="516" w:hanging="257"/>
        <w:jc w:val="left"/>
      </w:pPr>
      <w:rPr>
        <w:rFonts w:ascii="Times New Roman" w:eastAsia="Times New Roman" w:hAnsi="Times New Roman" w:cs="Times New Roman" w:hint="default"/>
        <w:w w:val="99"/>
        <w:sz w:val="21"/>
        <w:szCs w:val="21"/>
        <w:lang w:val="zh-CN" w:eastAsia="zh-CN" w:bidi="zh-CN"/>
      </w:rPr>
    </w:lvl>
    <w:lvl w:ilvl="1">
      <w:start w:val="0"/>
      <w:numFmt w:val="bullet"/>
      <w:lvlText w:val="•"/>
      <w:lvlJc w:val="left"/>
      <w:pPr>
        <w:ind w:left="1372" w:hanging="257"/>
      </w:pPr>
      <w:rPr>
        <w:rFonts w:hint="default"/>
        <w:lang w:val="zh-CN" w:eastAsia="zh-CN" w:bidi="zh-CN"/>
      </w:rPr>
    </w:lvl>
    <w:lvl w:ilvl="2">
      <w:start w:val="0"/>
      <w:numFmt w:val="bullet"/>
      <w:lvlText w:val="•"/>
      <w:lvlJc w:val="left"/>
      <w:pPr>
        <w:ind w:left="2225" w:hanging="257"/>
      </w:pPr>
      <w:rPr>
        <w:rFonts w:hint="default"/>
        <w:lang w:val="zh-CN" w:eastAsia="zh-CN" w:bidi="zh-CN"/>
      </w:rPr>
    </w:lvl>
    <w:lvl w:ilvl="3">
      <w:start w:val="0"/>
      <w:numFmt w:val="bullet"/>
      <w:lvlText w:val="•"/>
      <w:lvlJc w:val="left"/>
      <w:pPr>
        <w:ind w:left="3077" w:hanging="257"/>
      </w:pPr>
      <w:rPr>
        <w:rFonts w:hint="default"/>
        <w:lang w:val="zh-CN" w:eastAsia="zh-CN" w:bidi="zh-CN"/>
      </w:rPr>
    </w:lvl>
    <w:lvl w:ilvl="4">
      <w:start w:val="0"/>
      <w:numFmt w:val="bullet"/>
      <w:lvlText w:val="•"/>
      <w:lvlJc w:val="left"/>
      <w:pPr>
        <w:ind w:left="3930" w:hanging="257"/>
      </w:pPr>
      <w:rPr>
        <w:rFonts w:hint="default"/>
        <w:lang w:val="zh-CN" w:eastAsia="zh-CN" w:bidi="zh-CN"/>
      </w:rPr>
    </w:lvl>
    <w:lvl w:ilvl="5">
      <w:start w:val="0"/>
      <w:numFmt w:val="bullet"/>
      <w:lvlText w:val="•"/>
      <w:lvlJc w:val="left"/>
      <w:pPr>
        <w:ind w:left="4783" w:hanging="257"/>
      </w:pPr>
      <w:rPr>
        <w:rFonts w:hint="default"/>
        <w:lang w:val="zh-CN" w:eastAsia="zh-CN" w:bidi="zh-CN"/>
      </w:rPr>
    </w:lvl>
    <w:lvl w:ilvl="6">
      <w:start w:val="0"/>
      <w:numFmt w:val="bullet"/>
      <w:lvlText w:val="•"/>
      <w:lvlJc w:val="left"/>
      <w:pPr>
        <w:ind w:left="5635" w:hanging="257"/>
      </w:pPr>
      <w:rPr>
        <w:rFonts w:hint="default"/>
        <w:lang w:val="zh-CN" w:eastAsia="zh-CN" w:bidi="zh-CN"/>
      </w:rPr>
    </w:lvl>
    <w:lvl w:ilvl="7">
      <w:start w:val="0"/>
      <w:numFmt w:val="bullet"/>
      <w:lvlText w:val="•"/>
      <w:lvlJc w:val="left"/>
      <w:pPr>
        <w:ind w:left="6488" w:hanging="257"/>
      </w:pPr>
      <w:rPr>
        <w:rFonts w:hint="default"/>
        <w:lang w:val="zh-CN" w:eastAsia="zh-CN" w:bidi="zh-CN"/>
      </w:rPr>
    </w:lvl>
    <w:lvl w:ilvl="8">
      <w:start w:val="0"/>
      <w:numFmt w:val="bullet"/>
      <w:lvlText w:val="•"/>
      <w:lvlJc w:val="left"/>
      <w:pPr>
        <w:ind w:left="7340" w:hanging="257"/>
      </w:pPr>
      <w:rPr>
        <w:rFonts w:hint="default"/>
        <w:lang w:val="zh-CN" w:eastAsia="zh-CN" w:bidi="zh-CN"/>
      </w:rPr>
    </w:lvl>
  </w:abstractNum>
  <w:abstractNum w:abstractNumId="9">
    <w:nsid w:val="2A8F537B"/>
    <w:multiLevelType w:val="multilevel"/>
    <w:tmpl w:val="2A8F537B"/>
    <w:lvl w:ilvl="0">
      <w:start w:val="1"/>
      <w:numFmt w:val="upperLetter"/>
      <w:lvlText w:val="%1."/>
      <w:lvlJc w:val="left"/>
      <w:pPr>
        <w:ind w:left="516" w:hanging="257"/>
        <w:jc w:val="left"/>
      </w:pPr>
      <w:rPr>
        <w:rFonts w:ascii="Times New Roman" w:eastAsia="Times New Roman" w:hAnsi="Times New Roman" w:cs="Times New Roman" w:hint="default"/>
        <w:w w:val="99"/>
        <w:sz w:val="21"/>
        <w:szCs w:val="21"/>
        <w:lang w:val="zh-CN" w:eastAsia="zh-CN" w:bidi="zh-CN"/>
      </w:rPr>
    </w:lvl>
    <w:lvl w:ilvl="1">
      <w:start w:val="0"/>
      <w:numFmt w:val="bullet"/>
      <w:lvlText w:val="•"/>
      <w:lvlJc w:val="left"/>
      <w:pPr>
        <w:ind w:left="1372" w:hanging="257"/>
      </w:pPr>
      <w:rPr>
        <w:rFonts w:hint="default"/>
        <w:lang w:val="zh-CN" w:eastAsia="zh-CN" w:bidi="zh-CN"/>
      </w:rPr>
    </w:lvl>
    <w:lvl w:ilvl="2">
      <w:start w:val="0"/>
      <w:numFmt w:val="bullet"/>
      <w:lvlText w:val="•"/>
      <w:lvlJc w:val="left"/>
      <w:pPr>
        <w:ind w:left="2225" w:hanging="257"/>
      </w:pPr>
      <w:rPr>
        <w:rFonts w:hint="default"/>
        <w:lang w:val="zh-CN" w:eastAsia="zh-CN" w:bidi="zh-CN"/>
      </w:rPr>
    </w:lvl>
    <w:lvl w:ilvl="3">
      <w:start w:val="0"/>
      <w:numFmt w:val="bullet"/>
      <w:lvlText w:val="•"/>
      <w:lvlJc w:val="left"/>
      <w:pPr>
        <w:ind w:left="3077" w:hanging="257"/>
      </w:pPr>
      <w:rPr>
        <w:rFonts w:hint="default"/>
        <w:lang w:val="zh-CN" w:eastAsia="zh-CN" w:bidi="zh-CN"/>
      </w:rPr>
    </w:lvl>
    <w:lvl w:ilvl="4">
      <w:start w:val="0"/>
      <w:numFmt w:val="bullet"/>
      <w:lvlText w:val="•"/>
      <w:lvlJc w:val="left"/>
      <w:pPr>
        <w:ind w:left="3930" w:hanging="257"/>
      </w:pPr>
      <w:rPr>
        <w:rFonts w:hint="default"/>
        <w:lang w:val="zh-CN" w:eastAsia="zh-CN" w:bidi="zh-CN"/>
      </w:rPr>
    </w:lvl>
    <w:lvl w:ilvl="5">
      <w:start w:val="0"/>
      <w:numFmt w:val="bullet"/>
      <w:lvlText w:val="•"/>
      <w:lvlJc w:val="left"/>
      <w:pPr>
        <w:ind w:left="4783" w:hanging="257"/>
      </w:pPr>
      <w:rPr>
        <w:rFonts w:hint="default"/>
        <w:lang w:val="zh-CN" w:eastAsia="zh-CN" w:bidi="zh-CN"/>
      </w:rPr>
    </w:lvl>
    <w:lvl w:ilvl="6">
      <w:start w:val="0"/>
      <w:numFmt w:val="bullet"/>
      <w:lvlText w:val="•"/>
      <w:lvlJc w:val="left"/>
      <w:pPr>
        <w:ind w:left="5635" w:hanging="257"/>
      </w:pPr>
      <w:rPr>
        <w:rFonts w:hint="default"/>
        <w:lang w:val="zh-CN" w:eastAsia="zh-CN" w:bidi="zh-CN"/>
      </w:rPr>
    </w:lvl>
    <w:lvl w:ilvl="7">
      <w:start w:val="0"/>
      <w:numFmt w:val="bullet"/>
      <w:lvlText w:val="•"/>
      <w:lvlJc w:val="left"/>
      <w:pPr>
        <w:ind w:left="6488" w:hanging="257"/>
      </w:pPr>
      <w:rPr>
        <w:rFonts w:hint="default"/>
        <w:lang w:val="zh-CN" w:eastAsia="zh-CN" w:bidi="zh-CN"/>
      </w:rPr>
    </w:lvl>
    <w:lvl w:ilvl="8">
      <w:start w:val="0"/>
      <w:numFmt w:val="bullet"/>
      <w:lvlText w:val="•"/>
      <w:lvlJc w:val="left"/>
      <w:pPr>
        <w:ind w:left="7340" w:hanging="257"/>
      </w:pPr>
      <w:rPr>
        <w:rFonts w:hint="default"/>
        <w:lang w:val="zh-CN" w:eastAsia="zh-CN" w:bidi="zh-CN"/>
      </w:rPr>
    </w:lvl>
  </w:abstractNum>
  <w:abstractNum w:abstractNumId="10">
    <w:nsid w:val="4D4DC07F"/>
    <w:multiLevelType w:val="multilevel"/>
    <w:tmpl w:val="4D4DC07F"/>
    <w:lvl w:ilvl="0">
      <w:start w:val="2"/>
      <w:numFmt w:val="decimal"/>
      <w:lvlText w:val="%1."/>
      <w:lvlJc w:val="left"/>
      <w:pPr>
        <w:ind w:left="524" w:hanging="264"/>
        <w:jc w:val="left"/>
      </w:pPr>
      <w:rPr>
        <w:rFonts w:ascii="Calibri" w:eastAsia="Calibri" w:hAnsi="Calibri" w:cs="Calibri" w:hint="default"/>
        <w:spacing w:val="-1"/>
        <w:w w:val="99"/>
        <w:sz w:val="21"/>
        <w:szCs w:val="21"/>
        <w:lang w:val="zh-CN" w:eastAsia="zh-CN" w:bidi="zh-CN"/>
      </w:rPr>
    </w:lvl>
    <w:lvl w:ilvl="1">
      <w:start w:val="0"/>
      <w:numFmt w:val="bullet"/>
      <w:lvlText w:val="•"/>
      <w:lvlJc w:val="left"/>
      <w:pPr>
        <w:ind w:left="1372" w:hanging="264"/>
      </w:pPr>
      <w:rPr>
        <w:rFonts w:hint="default"/>
        <w:lang w:val="zh-CN" w:eastAsia="zh-CN" w:bidi="zh-CN"/>
      </w:rPr>
    </w:lvl>
    <w:lvl w:ilvl="2">
      <w:start w:val="0"/>
      <w:numFmt w:val="bullet"/>
      <w:lvlText w:val="•"/>
      <w:lvlJc w:val="left"/>
      <w:pPr>
        <w:ind w:left="2225" w:hanging="264"/>
      </w:pPr>
      <w:rPr>
        <w:rFonts w:hint="default"/>
        <w:lang w:val="zh-CN" w:eastAsia="zh-CN" w:bidi="zh-CN"/>
      </w:rPr>
    </w:lvl>
    <w:lvl w:ilvl="3">
      <w:start w:val="0"/>
      <w:numFmt w:val="bullet"/>
      <w:lvlText w:val="•"/>
      <w:lvlJc w:val="left"/>
      <w:pPr>
        <w:ind w:left="3077" w:hanging="264"/>
      </w:pPr>
      <w:rPr>
        <w:rFonts w:hint="default"/>
        <w:lang w:val="zh-CN" w:eastAsia="zh-CN" w:bidi="zh-CN"/>
      </w:rPr>
    </w:lvl>
    <w:lvl w:ilvl="4">
      <w:start w:val="0"/>
      <w:numFmt w:val="bullet"/>
      <w:lvlText w:val="•"/>
      <w:lvlJc w:val="left"/>
      <w:pPr>
        <w:ind w:left="3930" w:hanging="264"/>
      </w:pPr>
      <w:rPr>
        <w:rFonts w:hint="default"/>
        <w:lang w:val="zh-CN" w:eastAsia="zh-CN" w:bidi="zh-CN"/>
      </w:rPr>
    </w:lvl>
    <w:lvl w:ilvl="5">
      <w:start w:val="0"/>
      <w:numFmt w:val="bullet"/>
      <w:lvlText w:val="•"/>
      <w:lvlJc w:val="left"/>
      <w:pPr>
        <w:ind w:left="4783" w:hanging="264"/>
      </w:pPr>
      <w:rPr>
        <w:rFonts w:hint="default"/>
        <w:lang w:val="zh-CN" w:eastAsia="zh-CN" w:bidi="zh-CN"/>
      </w:rPr>
    </w:lvl>
    <w:lvl w:ilvl="6">
      <w:start w:val="0"/>
      <w:numFmt w:val="bullet"/>
      <w:lvlText w:val="•"/>
      <w:lvlJc w:val="left"/>
      <w:pPr>
        <w:ind w:left="5635" w:hanging="264"/>
      </w:pPr>
      <w:rPr>
        <w:rFonts w:hint="default"/>
        <w:lang w:val="zh-CN" w:eastAsia="zh-CN" w:bidi="zh-CN"/>
      </w:rPr>
    </w:lvl>
    <w:lvl w:ilvl="7">
      <w:start w:val="0"/>
      <w:numFmt w:val="bullet"/>
      <w:lvlText w:val="•"/>
      <w:lvlJc w:val="left"/>
      <w:pPr>
        <w:ind w:left="6488" w:hanging="264"/>
      </w:pPr>
      <w:rPr>
        <w:rFonts w:hint="default"/>
        <w:lang w:val="zh-CN" w:eastAsia="zh-CN" w:bidi="zh-CN"/>
      </w:rPr>
    </w:lvl>
    <w:lvl w:ilvl="8">
      <w:start w:val="0"/>
      <w:numFmt w:val="bullet"/>
      <w:lvlText w:val="•"/>
      <w:lvlJc w:val="left"/>
      <w:pPr>
        <w:ind w:left="7340" w:hanging="264"/>
      </w:pPr>
      <w:rPr>
        <w:rFonts w:hint="default"/>
        <w:lang w:val="zh-CN" w:eastAsia="zh-CN" w:bidi="zh-CN"/>
      </w:rPr>
    </w:lvl>
  </w:abstractNum>
  <w:abstractNum w:abstractNumId="11">
    <w:nsid w:val="59ADCABA"/>
    <w:multiLevelType w:val="multilevel"/>
    <w:tmpl w:val="59ADCABA"/>
    <w:lvl w:ilvl="0">
      <w:start w:val="1"/>
      <w:numFmt w:val="upperLetter"/>
      <w:lvlText w:val="%1."/>
      <w:lvlJc w:val="left"/>
      <w:pPr>
        <w:ind w:left="516" w:hanging="257"/>
        <w:jc w:val="left"/>
      </w:pPr>
      <w:rPr>
        <w:rFonts w:ascii="Times New Roman" w:eastAsia="Times New Roman" w:hAnsi="Times New Roman" w:cs="Times New Roman" w:hint="default"/>
        <w:w w:val="99"/>
        <w:sz w:val="21"/>
        <w:szCs w:val="21"/>
        <w:lang w:val="zh-CN" w:eastAsia="zh-CN" w:bidi="zh-CN"/>
      </w:rPr>
    </w:lvl>
    <w:lvl w:ilvl="1">
      <w:start w:val="0"/>
      <w:numFmt w:val="bullet"/>
      <w:lvlText w:val="•"/>
      <w:lvlJc w:val="left"/>
      <w:pPr>
        <w:ind w:left="1372" w:hanging="257"/>
      </w:pPr>
      <w:rPr>
        <w:rFonts w:hint="default"/>
        <w:lang w:val="zh-CN" w:eastAsia="zh-CN" w:bidi="zh-CN"/>
      </w:rPr>
    </w:lvl>
    <w:lvl w:ilvl="2">
      <w:start w:val="0"/>
      <w:numFmt w:val="bullet"/>
      <w:lvlText w:val="•"/>
      <w:lvlJc w:val="left"/>
      <w:pPr>
        <w:ind w:left="2225" w:hanging="257"/>
      </w:pPr>
      <w:rPr>
        <w:rFonts w:hint="default"/>
        <w:lang w:val="zh-CN" w:eastAsia="zh-CN" w:bidi="zh-CN"/>
      </w:rPr>
    </w:lvl>
    <w:lvl w:ilvl="3">
      <w:start w:val="0"/>
      <w:numFmt w:val="bullet"/>
      <w:lvlText w:val="•"/>
      <w:lvlJc w:val="left"/>
      <w:pPr>
        <w:ind w:left="3077" w:hanging="257"/>
      </w:pPr>
      <w:rPr>
        <w:rFonts w:hint="default"/>
        <w:lang w:val="zh-CN" w:eastAsia="zh-CN" w:bidi="zh-CN"/>
      </w:rPr>
    </w:lvl>
    <w:lvl w:ilvl="4">
      <w:start w:val="0"/>
      <w:numFmt w:val="bullet"/>
      <w:lvlText w:val="•"/>
      <w:lvlJc w:val="left"/>
      <w:pPr>
        <w:ind w:left="3930" w:hanging="257"/>
      </w:pPr>
      <w:rPr>
        <w:rFonts w:hint="default"/>
        <w:lang w:val="zh-CN" w:eastAsia="zh-CN" w:bidi="zh-CN"/>
      </w:rPr>
    </w:lvl>
    <w:lvl w:ilvl="5">
      <w:start w:val="0"/>
      <w:numFmt w:val="bullet"/>
      <w:lvlText w:val="•"/>
      <w:lvlJc w:val="left"/>
      <w:pPr>
        <w:ind w:left="4783" w:hanging="257"/>
      </w:pPr>
      <w:rPr>
        <w:rFonts w:hint="default"/>
        <w:lang w:val="zh-CN" w:eastAsia="zh-CN" w:bidi="zh-CN"/>
      </w:rPr>
    </w:lvl>
    <w:lvl w:ilvl="6">
      <w:start w:val="0"/>
      <w:numFmt w:val="bullet"/>
      <w:lvlText w:val="•"/>
      <w:lvlJc w:val="left"/>
      <w:pPr>
        <w:ind w:left="5635" w:hanging="257"/>
      </w:pPr>
      <w:rPr>
        <w:rFonts w:hint="default"/>
        <w:lang w:val="zh-CN" w:eastAsia="zh-CN" w:bidi="zh-CN"/>
      </w:rPr>
    </w:lvl>
    <w:lvl w:ilvl="7">
      <w:start w:val="0"/>
      <w:numFmt w:val="bullet"/>
      <w:lvlText w:val="•"/>
      <w:lvlJc w:val="left"/>
      <w:pPr>
        <w:ind w:left="6488" w:hanging="257"/>
      </w:pPr>
      <w:rPr>
        <w:rFonts w:hint="default"/>
        <w:lang w:val="zh-CN" w:eastAsia="zh-CN" w:bidi="zh-CN"/>
      </w:rPr>
    </w:lvl>
    <w:lvl w:ilvl="8">
      <w:start w:val="0"/>
      <w:numFmt w:val="bullet"/>
      <w:lvlText w:val="•"/>
      <w:lvlJc w:val="left"/>
      <w:pPr>
        <w:ind w:left="7340" w:hanging="257"/>
      </w:pPr>
      <w:rPr>
        <w:rFonts w:hint="default"/>
        <w:lang w:val="zh-CN" w:eastAsia="zh-CN" w:bidi="zh-CN"/>
      </w:rPr>
    </w:lvl>
  </w:abstractNum>
  <w:abstractNum w:abstractNumId="12">
    <w:nsid w:val="5A241D34"/>
    <w:multiLevelType w:val="multilevel"/>
    <w:tmpl w:val="5A241D34"/>
    <w:lvl w:ilvl="0">
      <w:start w:val="1"/>
      <w:numFmt w:val="upperLetter"/>
      <w:lvlText w:val="%1."/>
      <w:lvlJc w:val="left"/>
      <w:pPr>
        <w:ind w:left="415" w:hanging="257"/>
        <w:jc w:val="left"/>
      </w:pPr>
      <w:rPr>
        <w:rFonts w:ascii="Times New Roman" w:eastAsia="Times New Roman" w:hAnsi="Times New Roman" w:cs="Times New Roman" w:hint="default"/>
        <w:w w:val="99"/>
        <w:sz w:val="21"/>
        <w:szCs w:val="21"/>
        <w:lang w:val="zh-CN" w:eastAsia="zh-CN" w:bidi="zh-CN"/>
      </w:rPr>
    </w:lvl>
    <w:lvl w:ilvl="1">
      <w:start w:val="0"/>
      <w:numFmt w:val="bullet"/>
      <w:lvlText w:val="•"/>
      <w:lvlJc w:val="left"/>
      <w:pPr>
        <w:ind w:left="1261" w:hanging="257"/>
      </w:pPr>
      <w:rPr>
        <w:rFonts w:hint="default"/>
        <w:lang w:val="zh-CN" w:eastAsia="zh-CN" w:bidi="zh-CN"/>
      </w:rPr>
    </w:lvl>
    <w:lvl w:ilvl="2">
      <w:start w:val="0"/>
      <w:numFmt w:val="bullet"/>
      <w:lvlText w:val="•"/>
      <w:lvlJc w:val="left"/>
      <w:pPr>
        <w:ind w:left="2103" w:hanging="257"/>
      </w:pPr>
      <w:rPr>
        <w:rFonts w:hint="default"/>
        <w:lang w:val="zh-CN" w:eastAsia="zh-CN" w:bidi="zh-CN"/>
      </w:rPr>
    </w:lvl>
    <w:lvl w:ilvl="3">
      <w:start w:val="0"/>
      <w:numFmt w:val="bullet"/>
      <w:lvlText w:val="•"/>
      <w:lvlJc w:val="left"/>
      <w:pPr>
        <w:ind w:left="2944" w:hanging="257"/>
      </w:pPr>
      <w:rPr>
        <w:rFonts w:hint="default"/>
        <w:lang w:val="zh-CN" w:eastAsia="zh-CN" w:bidi="zh-CN"/>
      </w:rPr>
    </w:lvl>
    <w:lvl w:ilvl="4">
      <w:start w:val="0"/>
      <w:numFmt w:val="bullet"/>
      <w:lvlText w:val="•"/>
      <w:lvlJc w:val="left"/>
      <w:pPr>
        <w:ind w:left="3786" w:hanging="257"/>
      </w:pPr>
      <w:rPr>
        <w:rFonts w:hint="default"/>
        <w:lang w:val="zh-CN" w:eastAsia="zh-CN" w:bidi="zh-CN"/>
      </w:rPr>
    </w:lvl>
    <w:lvl w:ilvl="5">
      <w:start w:val="0"/>
      <w:numFmt w:val="bullet"/>
      <w:lvlText w:val="•"/>
      <w:lvlJc w:val="left"/>
      <w:pPr>
        <w:ind w:left="4627" w:hanging="257"/>
      </w:pPr>
      <w:rPr>
        <w:rFonts w:hint="default"/>
        <w:lang w:val="zh-CN" w:eastAsia="zh-CN" w:bidi="zh-CN"/>
      </w:rPr>
    </w:lvl>
    <w:lvl w:ilvl="6">
      <w:start w:val="0"/>
      <w:numFmt w:val="bullet"/>
      <w:lvlText w:val="•"/>
      <w:lvlJc w:val="left"/>
      <w:pPr>
        <w:ind w:left="5469" w:hanging="257"/>
      </w:pPr>
      <w:rPr>
        <w:rFonts w:hint="default"/>
        <w:lang w:val="zh-CN" w:eastAsia="zh-CN" w:bidi="zh-CN"/>
      </w:rPr>
    </w:lvl>
    <w:lvl w:ilvl="7">
      <w:start w:val="0"/>
      <w:numFmt w:val="bullet"/>
      <w:lvlText w:val="•"/>
      <w:lvlJc w:val="left"/>
      <w:pPr>
        <w:ind w:left="6310" w:hanging="257"/>
      </w:pPr>
      <w:rPr>
        <w:rFonts w:hint="default"/>
        <w:lang w:val="zh-CN" w:eastAsia="zh-CN" w:bidi="zh-CN"/>
      </w:rPr>
    </w:lvl>
    <w:lvl w:ilvl="8">
      <w:start w:val="0"/>
      <w:numFmt w:val="bullet"/>
      <w:lvlText w:val="•"/>
      <w:lvlJc w:val="left"/>
      <w:pPr>
        <w:ind w:left="7152" w:hanging="257"/>
      </w:pPr>
      <w:rPr>
        <w:rFonts w:hint="default"/>
        <w:lang w:val="zh-CN" w:eastAsia="zh-CN" w:bidi="zh-CN"/>
      </w:rPr>
    </w:lvl>
  </w:abstractNum>
  <w:abstractNum w:abstractNumId="13">
    <w:nsid w:val="72183CF9"/>
    <w:multiLevelType w:val="multilevel"/>
    <w:tmpl w:val="72183CF9"/>
    <w:lvl w:ilvl="0">
      <w:start w:val="1"/>
      <w:numFmt w:val="upperLetter"/>
      <w:lvlText w:val="%1."/>
      <w:lvlJc w:val="left"/>
      <w:pPr>
        <w:ind w:left="516" w:hanging="257"/>
        <w:jc w:val="left"/>
      </w:pPr>
      <w:rPr>
        <w:rFonts w:ascii="Times New Roman" w:eastAsia="Times New Roman" w:hAnsi="Times New Roman" w:cs="Times New Roman" w:hint="default"/>
        <w:w w:val="99"/>
        <w:sz w:val="21"/>
        <w:szCs w:val="21"/>
        <w:lang w:val="zh-CN" w:eastAsia="zh-CN" w:bidi="zh-CN"/>
      </w:rPr>
    </w:lvl>
    <w:lvl w:ilvl="1">
      <w:start w:val="0"/>
      <w:numFmt w:val="bullet"/>
      <w:lvlText w:val="•"/>
      <w:lvlJc w:val="left"/>
      <w:pPr>
        <w:ind w:left="1372" w:hanging="257"/>
      </w:pPr>
      <w:rPr>
        <w:rFonts w:hint="default"/>
        <w:lang w:val="zh-CN" w:eastAsia="zh-CN" w:bidi="zh-CN"/>
      </w:rPr>
    </w:lvl>
    <w:lvl w:ilvl="2">
      <w:start w:val="0"/>
      <w:numFmt w:val="bullet"/>
      <w:lvlText w:val="•"/>
      <w:lvlJc w:val="left"/>
      <w:pPr>
        <w:ind w:left="2225" w:hanging="257"/>
      </w:pPr>
      <w:rPr>
        <w:rFonts w:hint="default"/>
        <w:lang w:val="zh-CN" w:eastAsia="zh-CN" w:bidi="zh-CN"/>
      </w:rPr>
    </w:lvl>
    <w:lvl w:ilvl="3">
      <w:start w:val="0"/>
      <w:numFmt w:val="bullet"/>
      <w:lvlText w:val="•"/>
      <w:lvlJc w:val="left"/>
      <w:pPr>
        <w:ind w:left="3077" w:hanging="257"/>
      </w:pPr>
      <w:rPr>
        <w:rFonts w:hint="default"/>
        <w:lang w:val="zh-CN" w:eastAsia="zh-CN" w:bidi="zh-CN"/>
      </w:rPr>
    </w:lvl>
    <w:lvl w:ilvl="4">
      <w:start w:val="0"/>
      <w:numFmt w:val="bullet"/>
      <w:lvlText w:val="•"/>
      <w:lvlJc w:val="left"/>
      <w:pPr>
        <w:ind w:left="3930" w:hanging="257"/>
      </w:pPr>
      <w:rPr>
        <w:rFonts w:hint="default"/>
        <w:lang w:val="zh-CN" w:eastAsia="zh-CN" w:bidi="zh-CN"/>
      </w:rPr>
    </w:lvl>
    <w:lvl w:ilvl="5">
      <w:start w:val="0"/>
      <w:numFmt w:val="bullet"/>
      <w:lvlText w:val="•"/>
      <w:lvlJc w:val="left"/>
      <w:pPr>
        <w:ind w:left="4783" w:hanging="257"/>
      </w:pPr>
      <w:rPr>
        <w:rFonts w:hint="default"/>
        <w:lang w:val="zh-CN" w:eastAsia="zh-CN" w:bidi="zh-CN"/>
      </w:rPr>
    </w:lvl>
    <w:lvl w:ilvl="6">
      <w:start w:val="0"/>
      <w:numFmt w:val="bullet"/>
      <w:lvlText w:val="•"/>
      <w:lvlJc w:val="left"/>
      <w:pPr>
        <w:ind w:left="5635" w:hanging="257"/>
      </w:pPr>
      <w:rPr>
        <w:rFonts w:hint="default"/>
        <w:lang w:val="zh-CN" w:eastAsia="zh-CN" w:bidi="zh-CN"/>
      </w:rPr>
    </w:lvl>
    <w:lvl w:ilvl="7">
      <w:start w:val="0"/>
      <w:numFmt w:val="bullet"/>
      <w:lvlText w:val="•"/>
      <w:lvlJc w:val="left"/>
      <w:pPr>
        <w:ind w:left="6488" w:hanging="257"/>
      </w:pPr>
      <w:rPr>
        <w:rFonts w:hint="default"/>
        <w:lang w:val="zh-CN" w:eastAsia="zh-CN" w:bidi="zh-CN"/>
      </w:rPr>
    </w:lvl>
    <w:lvl w:ilvl="8">
      <w:start w:val="0"/>
      <w:numFmt w:val="bullet"/>
      <w:lvlText w:val="•"/>
      <w:lvlJc w:val="left"/>
      <w:pPr>
        <w:ind w:left="7340" w:hanging="257"/>
      </w:pPr>
      <w:rPr>
        <w:rFonts w:hint="default"/>
        <w:lang w:val="zh-CN" w:eastAsia="zh-CN" w:bidi="zh-CN"/>
      </w:rPr>
    </w:lvl>
  </w:abstractNum>
  <w:num w:numId="1">
    <w:abstractNumId w:val="5"/>
  </w:num>
  <w:num w:numId="2">
    <w:abstractNumId w:val="4"/>
  </w:num>
  <w:num w:numId="3">
    <w:abstractNumId w:val="11"/>
  </w:num>
  <w:num w:numId="4">
    <w:abstractNumId w:val="2"/>
  </w:num>
  <w:num w:numId="5">
    <w:abstractNumId w:val="1"/>
  </w:num>
  <w:num w:numId="6">
    <w:abstractNumId w:val="7"/>
  </w:num>
  <w:num w:numId="7">
    <w:abstractNumId w:val="8"/>
  </w:num>
  <w:num w:numId="8">
    <w:abstractNumId w:val="13"/>
  </w:num>
  <w:num w:numId="9">
    <w:abstractNumId w:val="6"/>
  </w:num>
  <w:num w:numId="10">
    <w:abstractNumId w:val="0"/>
  </w:num>
  <w:num w:numId="11">
    <w:abstractNumId w:val="9"/>
  </w:num>
  <w:num w:numId="12">
    <w:abstractNumId w:val="12"/>
  </w:num>
  <w:num w:numId="13">
    <w:abstractNumId w:val="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435C4CDC"/>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1"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lsdException w:name="Body Text" w:semiHidden="0" w:uiPriority="1"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uiPriority w:val="1"/>
    <w:qFormat/>
    <w:pPr>
      <w:widowControl w:val="0"/>
      <w:autoSpaceDE w:val="0"/>
      <w:autoSpaceDN w:val="0"/>
      <w:spacing w:before="0" w:after="0" w:line="240" w:lineRule="auto"/>
      <w:ind w:left="0" w:right="0"/>
      <w:jc w:val="left"/>
    </w:pPr>
    <w:rPr>
      <w:rFonts w:ascii="Times New Roman" w:eastAsia="Times New Roman" w:hAnsi="Times New Roman" w:cs="Times New Roman"/>
      <w:sz w:val="22"/>
      <w:szCs w:val="22"/>
      <w:lang w:val="zh-CN" w:eastAsia="zh-CN" w:bidi="zh-CN"/>
    </w:rPr>
  </w:style>
  <w:style w:type="paragraph" w:styleId="Heading1">
    <w:name w:val="heading 1"/>
    <w:basedOn w:val="Normal"/>
    <w:next w:val="Normal"/>
    <w:uiPriority w:val="1"/>
    <w:qFormat/>
    <w:pPr>
      <w:ind w:left="3480"/>
      <w:outlineLvl w:val="1"/>
    </w:pPr>
    <w:rPr>
      <w:rFonts w:ascii="宋体" w:eastAsia="宋体" w:hAnsi="宋体" w:cs="宋体"/>
      <w:b/>
      <w:bCs/>
      <w:sz w:val="28"/>
      <w:szCs w:val="28"/>
      <w:lang w:val="zh-CN" w:eastAsia="zh-CN" w:bidi="zh-CN"/>
    </w:rPr>
  </w:style>
  <w:style w:type="paragraph" w:styleId="Heading2">
    <w:name w:val="heading 2"/>
    <w:basedOn w:val="Normal"/>
    <w:next w:val="Normal"/>
    <w:uiPriority w:val="1"/>
    <w:qFormat/>
    <w:pPr>
      <w:ind w:left="557"/>
      <w:outlineLvl w:val="2"/>
    </w:pPr>
    <w:rPr>
      <w:rFonts w:ascii="宋体" w:eastAsia="宋体" w:hAnsi="宋体" w:cs="宋体"/>
      <w:b/>
      <w:bCs/>
      <w:sz w:val="24"/>
      <w:szCs w:val="24"/>
      <w:lang w:val="zh-CN" w:eastAsia="zh-CN" w:bidi="zh-CN"/>
    </w:rPr>
  </w:style>
  <w:style w:type="paragraph" w:styleId="Heading3">
    <w:name w:val="heading 3"/>
    <w:basedOn w:val="Normal"/>
    <w:next w:val="Normal"/>
    <w:uiPriority w:val="1"/>
    <w:qFormat/>
    <w:pPr>
      <w:spacing w:before="2"/>
      <w:outlineLvl w:val="3"/>
    </w:pPr>
    <w:rPr>
      <w:rFonts w:ascii="宋体" w:eastAsia="宋体" w:hAnsi="宋体" w:cs="宋体"/>
      <w:b/>
      <w:bCs/>
      <w:sz w:val="21"/>
      <w:szCs w:val="21"/>
      <w:lang w:val="zh-CN" w:eastAsia="zh-CN" w:bidi="zh-CN"/>
    </w:rPr>
  </w:style>
  <w:style w:type="character" w:default="1" w:styleId="DefaultParagraphFont">
    <w:name w:val="Default Paragraph Font"/>
    <w:uiPriority w:val="1"/>
    <w:semiHidden/>
    <w:unhideWhenUsed/>
  </w:style>
  <w:style w:type="table" w:default="1" w:styleId="TableNormal">
    <w:name w:val="Normal Table"/>
    <w:semiHidden/>
    <w:tblPr>
      <w:tblCellMar>
        <w:top w:w="0" w:type="dxa"/>
        <w:left w:w="108" w:type="dxa"/>
        <w:bottom w:w="0" w:type="dxa"/>
        <w:right w:w="108" w:type="dxa"/>
      </w:tblCellMar>
    </w:tblPr>
  </w:style>
  <w:style w:type="paragraph" w:styleId="BodyText">
    <w:name w:val="Body Text"/>
    <w:basedOn w:val="Normal"/>
    <w:uiPriority w:val="1"/>
    <w:qFormat/>
    <w:pPr>
      <w:spacing w:before="71"/>
      <w:ind w:left="260"/>
    </w:pPr>
    <w:rPr>
      <w:rFonts w:ascii="Times New Roman" w:eastAsia="Times New Roman" w:hAnsi="Times New Roman" w:cs="Times New Roman"/>
      <w:sz w:val="21"/>
      <w:szCs w:val="21"/>
      <w:lang w:val="zh-CN" w:eastAsia="zh-CN" w:bidi="zh-CN"/>
    </w:rPr>
  </w:style>
  <w:style w:type="table" w:customStyle="1" w:styleId="TableNormal0">
    <w:name w:val="Table Normal_0"/>
    <w:uiPriority w:val="2"/>
    <w:semiHidden/>
    <w:unhideWhenUsed/>
    <w:qFormat/>
    <w:tblPr>
      <w:tblCellMar>
        <w:top w:w="0" w:type="dxa"/>
        <w:left w:w="0" w:type="dxa"/>
        <w:bottom w:w="0" w:type="dxa"/>
        <w:right w:w="0" w:type="dxa"/>
      </w:tblCellMar>
    </w:tblPr>
  </w:style>
  <w:style w:type="paragraph" w:styleId="ListParagraph">
    <w:name w:val="List Paragraph"/>
    <w:basedOn w:val="Normal"/>
    <w:uiPriority w:val="1"/>
    <w:qFormat/>
    <w:pPr>
      <w:spacing w:before="71"/>
      <w:ind w:left="504" w:hanging="245"/>
    </w:pPr>
    <w:rPr>
      <w:rFonts w:ascii="Times New Roman" w:eastAsia="Times New Roman" w:hAnsi="Times New Roman" w:cs="Times New Roman"/>
      <w:lang w:val="zh-CN" w:eastAsia="zh-CN" w:bidi="zh-CN"/>
    </w:rPr>
  </w:style>
  <w:style w:type="paragraph" w:customStyle="1" w:styleId="TableParagraph">
    <w:name w:val="Table Paragraph"/>
    <w:basedOn w:val="Normal"/>
    <w:uiPriority w:val="1"/>
    <w:qFormat/>
    <w:rPr>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jpeg" /><Relationship Id="rId11" Type="http://schemas.openxmlformats.org/officeDocument/2006/relationships/image" Target="media/image6.jpeg"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image" Target="media/image2.png" /><Relationship Id="rId8" Type="http://schemas.openxmlformats.org/officeDocument/2006/relationships/image" Target="media/image3.jpeg" /><Relationship Id="rId9" Type="http://schemas.openxmlformats.org/officeDocument/2006/relationships/image" Target="media/image4.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49"/>
    <customShpInfo spid="_x0000_s1026"/>
    <customShpInfo spid="_x0000_s1028"/>
    <customShpInfo spid="_x0000_s1027"/>
    <customShpInfo spid="_x0000_s1030"/>
    <customShpInfo spid="_x0000_s1029"/>
    <customShpInfo spid="_x0000_s1032"/>
    <customShpInfo spid="_x0000_s1031"/>
    <customShpInfo spid="_x0000_s1034"/>
    <customShpInfo spid="_x0000_s1035"/>
    <customShpInfo spid="_x0000_s1033"/>
    <customShpInfo spid="_x0000_s1037"/>
    <customShpInfo spid="_x0000_s1038"/>
    <customShpInfo spid="_x0000_s1036"/>
    <customShpInfo spid="_x0000_s1040"/>
    <customShpInfo spid="_x0000_s1041"/>
    <customShpInfo spid="_x0000_s1039"/>
    <customShpInfo spid="_x0000_s1042"/>
    <customShpInfo spid="_x0000_s1043"/>
    <customShpInfo spid="_x0000_s1044"/>
    <customShpInfo spid="_x0000_s1045"/>
    <customShpInfo spid="_x0000_s1046"/>
    <customShpInfo spid="_x0000_s1047"/>
    <customShpInfo spid="_x0000_s1049"/>
    <customShpInfo spid="_x0000_s1048"/>
    <customShpInfo spid="_x0000_s1050"/>
    <customShpInfo spid="_x0000_s1051"/>
    <customShpInfo spid="_x0000_s1052"/>
    <customShpInfo spid="_x0000_s1053"/>
    <customShpInfo spid="_x0000_s1054"/>
    <customShpInfo spid="_x0000_s1055"/>
    <customShpInfo spid="_x0000_s1056"/>
    <customShpInfo spid="_x0000_s105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何时成健身娃</dc:creator>
  <cp:lastModifiedBy>徐老师</cp:lastModifiedBy>
  <cp:revision>0</cp:revision>
  <dcterms:created xsi:type="dcterms:W3CDTF">2020-03-28T13:41:00Z</dcterms:created>
  <dcterms:modified xsi:type="dcterms:W3CDTF">2020-03-28T13:41:26Z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2020-03-26T00:00:00Z</vt:filetime>
  </property>
  <property fmtid="{D5CDD505-2E9C-101B-9397-08002B2CF9AE}" pid="3" name="Creator">
    <vt:lpwstr>WPS 文字</vt:lpwstr>
  </property>
  <property fmtid="{D5CDD505-2E9C-101B-9397-08002B2CF9AE}" pid="4" name="KSOProductBuildVer">
    <vt:lpwstr>2052-11.1.0.9584</vt:lpwstr>
  </property>
  <property fmtid="{D5CDD505-2E9C-101B-9397-08002B2CF9AE}" pid="5" name="LastSaved">
    <vt:filetime>2020-03-28T00:00:00Z</vt:filetime>
  </property>
</Properties>
</file>