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41" w:line="240" w:lineRule="auto"/>
        <w:ind w:left="0" w:right="43" w:firstLine="0"/>
        <w:jc w:val="center"/>
        <w:rPr>
          <w:rFonts w:hint="eastAsia" w:ascii="楷体" w:eastAsia="楷体"/>
          <w:b/>
          <w:sz w:val="28"/>
        </w:rPr>
      </w:pPr>
      <w:r>
        <w:rPr>
          <w:rFonts w:hint="eastAsia" w:ascii="楷体" w:eastAsia="楷体"/>
          <w:b/>
          <w:sz w:val="28"/>
        </w:rPr>
        <w:drawing>
          <wp:anchor distT="0" distB="0" distL="114300" distR="114300" simplePos="0" relativeHeight="251658240" behindDoc="0" locked="0" layoutInCell="1" allowOverlap="1">
            <wp:simplePos x="0" y="0"/>
            <wp:positionH relativeFrom="page">
              <wp:posOffset>11658600</wp:posOffset>
            </wp:positionH>
            <wp:positionV relativeFrom="topMargin">
              <wp:posOffset>12433300</wp:posOffset>
            </wp:positionV>
            <wp:extent cx="393700" cy="469900"/>
            <wp:effectExtent l="0" t="0" r="6350" b="6350"/>
            <wp:wrapNone/>
            <wp:docPr id="100123" name="图片 100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3" name="图片 100123"/>
                    <pic:cNvPicPr>
                      <a:picLocks noChangeAspect="1"/>
                    </pic:cNvPicPr>
                  </pic:nvPicPr>
                  <pic:blipFill>
                    <a:blip r:embed="rId5"/>
                    <a:stretch>
                      <a:fillRect/>
                    </a:stretch>
                  </pic:blipFill>
                  <pic:spPr>
                    <a:xfrm>
                      <a:off x="0" y="0"/>
                      <a:ext cx="393700" cy="469900"/>
                    </a:xfrm>
                    <a:prstGeom prst="rect">
                      <a:avLst/>
                    </a:prstGeom>
                  </pic:spPr>
                </pic:pic>
              </a:graphicData>
            </a:graphic>
          </wp:anchor>
        </w:drawing>
      </w:r>
      <w:r>
        <w:t>2019-2020 学年厦门市第十一中学九年级第一学期期中教学质量检测</w:t>
      </w:r>
    </w:p>
    <w:p>
      <w:pPr>
        <w:tabs>
          <w:tab w:val="left" w:pos="1545"/>
        </w:tabs>
        <w:spacing w:before="163" w:line="240" w:lineRule="auto"/>
        <w:ind w:left="0" w:right="47" w:firstLine="0"/>
        <w:jc w:val="center"/>
        <w:rPr>
          <w:rFonts w:hint="eastAsia" w:ascii="宋体" w:eastAsia="宋体"/>
          <w:b/>
          <w:sz w:val="44"/>
        </w:rPr>
      </w:pPr>
      <w:r>
        <w:rPr>
          <w:rFonts w:hint="eastAsia" w:ascii="宋体" w:eastAsia="宋体"/>
          <w:b/>
          <w:sz w:val="44"/>
        </w:rPr>
        <w:t>英</w:t>
      </w:r>
      <w:r>
        <w:rPr>
          <w:rFonts w:hint="eastAsia" w:ascii="宋体" w:eastAsia="宋体"/>
          <w:b/>
          <w:sz w:val="44"/>
        </w:rPr>
        <w:tab/>
      </w:r>
      <w:r>
        <w:rPr>
          <w:rFonts w:hint="eastAsia" w:ascii="宋体" w:eastAsia="宋体"/>
          <w:b/>
          <w:sz w:val="44"/>
        </w:rPr>
        <w:t>语</w:t>
      </w:r>
    </w:p>
    <w:p>
      <w:pPr>
        <w:spacing w:before="45" w:line="240" w:lineRule="auto"/>
        <w:ind w:left="0" w:right="38" w:firstLine="0"/>
        <w:jc w:val="center"/>
        <w:rPr>
          <w:rFonts w:hint="eastAsia" w:ascii="黑体" w:eastAsia="黑体"/>
          <w:sz w:val="22"/>
        </w:rPr>
      </w:pPr>
      <w:r>
        <w:rPr>
          <w:rFonts w:hint="eastAsia" w:ascii="黑体" w:eastAsia="黑体"/>
          <w:sz w:val="22"/>
        </w:rPr>
        <w:t>（试卷满分：150 分；考试时间：120 分钟；命题人：；审核人：）</w:t>
      </w:r>
    </w:p>
    <w:p>
      <w:pPr>
        <w:pStyle w:val="6"/>
        <w:spacing w:before="36" w:line="240" w:lineRule="auto"/>
        <w:ind w:left="592"/>
        <w:rPr>
          <w:rFonts w:hint="eastAsia" w:ascii="楷体" w:eastAsia="楷体"/>
        </w:rPr>
      </w:pPr>
      <w:r>
        <w:rPr>
          <w:rFonts w:hint="eastAsia" w:ascii="楷体" w:eastAsia="楷体"/>
        </w:rPr>
        <w:t>本卷八大题，91 小题，试卷共 11 页。</w:t>
      </w:r>
    </w:p>
    <w:p>
      <w:pPr>
        <w:pStyle w:val="6"/>
        <w:spacing w:before="42" w:line="240" w:lineRule="auto"/>
        <w:ind w:left="169" w:right="207" w:firstLine="422"/>
        <w:rPr>
          <w:rFonts w:hint="eastAsia" w:ascii="楷体" w:eastAsia="楷体"/>
        </w:rPr>
      </w:pPr>
      <w:r>
        <w:rPr>
          <w:rFonts w:hint="eastAsia" w:ascii="楷体" w:eastAsia="楷体"/>
          <w:spacing w:val="-5"/>
        </w:rPr>
        <w:t>本试卷分为两大部分，第一部分</w:t>
      </w:r>
      <w:r>
        <w:rPr>
          <w:rFonts w:hint="eastAsia" w:ascii="楷体" w:eastAsia="楷体"/>
        </w:rPr>
        <w:t>（1-65</w:t>
      </w:r>
      <w:r>
        <w:rPr>
          <w:rFonts w:hint="eastAsia" w:ascii="楷体" w:eastAsia="楷体"/>
          <w:spacing w:val="-16"/>
        </w:rPr>
        <w:t xml:space="preserve"> 小题</w:t>
      </w:r>
      <w:r>
        <w:rPr>
          <w:rFonts w:hint="eastAsia" w:ascii="楷体" w:eastAsia="楷体"/>
          <w:spacing w:val="-10"/>
        </w:rPr>
        <w:t>）</w:t>
      </w:r>
      <w:r>
        <w:rPr>
          <w:rFonts w:hint="eastAsia" w:ascii="楷体" w:eastAsia="楷体"/>
          <w:spacing w:val="-8"/>
        </w:rPr>
        <w:t xml:space="preserve">为选择题，考生将答案用 </w:t>
      </w:r>
      <w:r>
        <w:rPr>
          <w:rFonts w:hint="eastAsia" w:ascii="楷体" w:eastAsia="楷体"/>
        </w:rPr>
        <w:t>2B</w:t>
      </w:r>
      <w:r>
        <w:rPr>
          <w:rFonts w:hint="eastAsia" w:ascii="楷体" w:eastAsia="楷体"/>
          <w:spacing w:val="-17"/>
        </w:rPr>
        <w:t xml:space="preserve"> 铅笔</w:t>
      </w:r>
      <w:r>
        <w:rPr>
          <w:rFonts w:hint="eastAsia" w:ascii="楷体" w:eastAsia="楷体"/>
          <w:b/>
          <w:spacing w:val="0"/>
        </w:rPr>
        <w:t>填涂</w:t>
      </w:r>
      <w:r>
        <w:rPr>
          <w:rFonts w:hint="eastAsia" w:ascii="楷体" w:eastAsia="楷体"/>
          <w:spacing w:val="-2"/>
        </w:rPr>
        <w:t>在答题</w:t>
      </w:r>
      <w:r>
        <w:rPr>
          <w:rFonts w:hint="eastAsia" w:ascii="楷体" w:eastAsia="楷体"/>
          <w:spacing w:val="-8"/>
        </w:rPr>
        <w:t xml:space="preserve">卡上；第二部分为非选择题，请考生将答案用 </w:t>
      </w:r>
      <w:r>
        <w:rPr>
          <w:rFonts w:hint="eastAsia" w:ascii="楷体" w:eastAsia="楷体"/>
        </w:rPr>
        <w:t>0.5</w:t>
      </w:r>
      <w:r>
        <w:rPr>
          <w:rFonts w:hint="eastAsia" w:ascii="楷体" w:eastAsia="楷体"/>
          <w:spacing w:val="-9"/>
        </w:rPr>
        <w:t xml:space="preserve"> 毫米的黑色签字笔</w:t>
      </w:r>
      <w:r>
        <w:rPr>
          <w:rFonts w:hint="eastAsia" w:ascii="楷体" w:eastAsia="楷体"/>
          <w:b/>
          <w:spacing w:val="0"/>
        </w:rPr>
        <w:t>书写</w:t>
      </w:r>
      <w:r>
        <w:rPr>
          <w:rFonts w:hint="eastAsia" w:ascii="楷体" w:eastAsia="楷体"/>
          <w:spacing w:val="-4"/>
        </w:rPr>
        <w:t>在答题卡上。</w:t>
      </w:r>
    </w:p>
    <w:p>
      <w:pPr>
        <w:pStyle w:val="2"/>
        <w:spacing w:before="113" w:line="240" w:lineRule="auto"/>
      </w:pPr>
      <w:r>
        <w:t>第一部分（选择题）</w:t>
      </w:r>
    </w:p>
    <w:p>
      <w:pPr>
        <w:pStyle w:val="4"/>
        <w:numPr>
          <w:ilvl w:val="0"/>
          <w:numId w:val="1"/>
        </w:numPr>
        <w:tabs>
          <w:tab w:val="left" w:pos="415"/>
        </w:tabs>
        <w:spacing w:before="132" w:after="0" w:line="240" w:lineRule="auto"/>
        <w:ind w:left="414" w:right="0" w:hanging="245"/>
        <w:jc w:val="left"/>
      </w:pPr>
      <w:r>
        <w:t>听力测试（共三节，</w:t>
      </w:r>
      <w:r>
        <w:rPr>
          <w:rFonts w:ascii="Calibri" w:eastAsia="Calibri"/>
        </w:rPr>
        <w:t>20</w:t>
      </w:r>
      <w:r>
        <w:rPr>
          <w:rFonts w:ascii="Calibri" w:eastAsia="Calibri"/>
          <w:spacing w:val="0"/>
        </w:rPr>
        <w:t xml:space="preserve"> </w:t>
      </w:r>
      <w:r>
        <w:rPr>
          <w:spacing w:val="-9"/>
        </w:rPr>
        <w:t xml:space="preserve">小题，每小题 </w:t>
      </w:r>
      <w:r>
        <w:rPr>
          <w:rFonts w:ascii="Calibri" w:eastAsia="Calibri"/>
        </w:rPr>
        <w:t>1.5</w:t>
      </w:r>
      <w:r>
        <w:rPr>
          <w:rFonts w:ascii="Calibri" w:eastAsia="Calibri"/>
          <w:spacing w:val="0"/>
        </w:rPr>
        <w:t xml:space="preserve"> </w:t>
      </w:r>
      <w:r>
        <w:rPr>
          <w:spacing w:val="-13"/>
        </w:rPr>
        <w:t xml:space="preserve">分，满分 </w:t>
      </w:r>
      <w:r>
        <w:rPr>
          <w:rFonts w:ascii="Calibri" w:eastAsia="Calibri"/>
        </w:rPr>
        <w:t>30</w:t>
      </w:r>
      <w:r>
        <w:rPr>
          <w:rFonts w:ascii="Calibri" w:eastAsia="Calibri"/>
          <w:spacing w:val="0"/>
        </w:rPr>
        <w:t xml:space="preserve"> </w:t>
      </w:r>
      <w:r>
        <w:t>分）</w:t>
      </w:r>
    </w:p>
    <w:p>
      <w:pPr>
        <w:pStyle w:val="6"/>
        <w:spacing w:before="25" w:line="240" w:lineRule="auto"/>
        <w:ind w:left="169" w:right="207"/>
        <w:rPr>
          <w:rFonts w:hint="eastAsia" w:ascii="宋体" w:eastAsia="宋体"/>
        </w:rPr>
      </w:pPr>
      <w:r>
        <w:drawing>
          <wp:anchor distT="0" distB="0" distL="0" distR="0" simplePos="0" relativeHeight="251659264" behindDoc="0" locked="0" layoutInCell="1" allowOverlap="1">
            <wp:simplePos x="0" y="0"/>
            <wp:positionH relativeFrom="page">
              <wp:posOffset>1016635</wp:posOffset>
            </wp:positionH>
            <wp:positionV relativeFrom="paragraph">
              <wp:posOffset>426085</wp:posOffset>
            </wp:positionV>
            <wp:extent cx="4618355" cy="4324985"/>
            <wp:effectExtent l="0" t="0" r="0" b="0"/>
            <wp:wrapTopAndBottom/>
            <wp:docPr id="1" name="image1.jpeg" descr="F:\xyq\备课组\试卷\九上\期中考试\fe9330ba64f4fcaf7cb873db75ababd.jpgfe9330ba64f4fcaf7cb873db75aba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descr="F:\xyq\备课组\试卷\九上\期中考试\fe9330ba64f4fcaf7cb873db75ababd.jpgfe9330ba64f4fcaf7cb873db75ababd"/>
                    <pic:cNvPicPr>
                      <a:picLocks noChangeAspect="1"/>
                    </pic:cNvPicPr>
                  </pic:nvPicPr>
                  <pic:blipFill>
                    <a:blip r:embed="rId6" cstate="print"/>
                    <a:stretch>
                      <a:fillRect/>
                    </a:stretch>
                  </pic:blipFill>
                  <pic:spPr>
                    <a:xfrm>
                      <a:off x="0" y="0"/>
                      <a:ext cx="4618279" cy="4325112"/>
                    </a:xfrm>
                    <a:prstGeom prst="rect">
                      <a:avLst/>
                    </a:prstGeom>
                  </pic:spPr>
                </pic:pic>
              </a:graphicData>
            </a:graphic>
          </wp:anchor>
        </w:drawing>
      </w:r>
      <w:r>
        <w:rPr>
          <w:rFonts w:hint="eastAsia" w:ascii="宋体" w:eastAsia="宋体"/>
        </w:rPr>
        <w:t>第一节</w:t>
      </w:r>
      <w:r>
        <w:rPr>
          <w:spacing w:val="20"/>
        </w:rPr>
        <w:t xml:space="preserve">. </w:t>
      </w:r>
      <w:r>
        <w:rPr>
          <w:rFonts w:hint="eastAsia" w:ascii="宋体" w:eastAsia="宋体"/>
          <w:spacing w:val="-7"/>
        </w:rPr>
        <w:t>听句子，听下面五个句子，从每小题所给的三幅图中选出与句子内容相符的选项。每个句子读两遍。</w:t>
      </w:r>
    </w:p>
    <w:p>
      <w:pPr>
        <w:pStyle w:val="6"/>
        <w:spacing w:line="240" w:lineRule="auto"/>
        <w:ind w:left="169" w:right="265"/>
        <w:rPr>
          <w:rFonts w:hint="eastAsia" w:ascii="宋体" w:eastAsia="宋体"/>
        </w:rPr>
      </w:pPr>
      <w:r>
        <w:rPr>
          <w:rFonts w:hint="eastAsia" w:ascii="宋体" w:eastAsia="宋体"/>
        </w:rPr>
        <w:t>第二节</w:t>
      </w:r>
      <w:r>
        <w:t xml:space="preserve">. </w:t>
      </w:r>
      <w:r>
        <w:rPr>
          <w:rFonts w:hint="eastAsia" w:ascii="宋体" w:eastAsia="宋体"/>
        </w:rPr>
        <w:t xml:space="preserve">听对话，听下面七段对话，从每小题所给的 </w:t>
      </w:r>
      <w:r>
        <w:t>A</w:t>
      </w:r>
      <w:r>
        <w:rPr>
          <w:rFonts w:hint="eastAsia" w:ascii="宋体" w:eastAsia="宋体"/>
        </w:rPr>
        <w:t>、</w:t>
      </w:r>
      <w:r>
        <w:t>B</w:t>
      </w:r>
      <w:r>
        <w:rPr>
          <w:rFonts w:hint="eastAsia" w:ascii="宋体" w:eastAsia="宋体"/>
        </w:rPr>
        <w:t>、</w:t>
      </w:r>
      <w:r>
        <w:t xml:space="preserve">C </w:t>
      </w:r>
      <w:r>
        <w:rPr>
          <w:rFonts w:hint="eastAsia" w:ascii="宋体" w:eastAsia="宋体"/>
        </w:rPr>
        <w:t>三个选项中选出正确答案。每段对话读两遍。</w:t>
      </w:r>
    </w:p>
    <w:p>
      <w:pPr>
        <w:pStyle w:val="6"/>
        <w:spacing w:line="240" w:lineRule="auto"/>
        <w:ind w:left="591"/>
        <w:rPr>
          <w:rFonts w:hint="eastAsia" w:ascii="宋体" w:eastAsia="宋体"/>
        </w:rPr>
      </w:pPr>
      <w:r>
        <w:rPr>
          <w:rFonts w:hint="eastAsia" w:ascii="宋体" w:eastAsia="宋体"/>
        </w:rPr>
        <w:t xml:space="preserve">听第一段对话，回答第 </w:t>
      </w:r>
      <w:r>
        <w:t xml:space="preserve">6 </w:t>
      </w:r>
      <w:r>
        <w:rPr>
          <w:rFonts w:hint="eastAsia" w:ascii="宋体" w:eastAsia="宋体"/>
        </w:rPr>
        <w:t>小题。</w:t>
      </w:r>
    </w:p>
    <w:p>
      <w:pPr>
        <w:pStyle w:val="10"/>
        <w:numPr>
          <w:ilvl w:val="0"/>
          <w:numId w:val="2"/>
        </w:numPr>
        <w:tabs>
          <w:tab w:val="left" w:pos="376"/>
        </w:tabs>
        <w:spacing w:before="57" w:after="0" w:line="240" w:lineRule="auto"/>
        <w:ind w:left="375" w:right="0" w:hanging="206"/>
        <w:jc w:val="left"/>
        <w:rPr>
          <w:sz w:val="21"/>
        </w:rPr>
      </w:pPr>
      <w:r>
        <w:rPr>
          <w:sz w:val="21"/>
        </w:rPr>
        <w:t>What date is it probably</w:t>
      </w:r>
      <w:r>
        <w:rPr>
          <w:spacing w:val="-7"/>
          <w:sz w:val="21"/>
        </w:rPr>
        <w:t xml:space="preserve"> </w:t>
      </w:r>
      <w:r>
        <w:rPr>
          <w:sz w:val="21"/>
        </w:rPr>
        <w:t>today?</w:t>
      </w:r>
    </w:p>
    <w:p>
      <w:pPr>
        <w:pStyle w:val="10"/>
        <w:numPr>
          <w:ilvl w:val="1"/>
          <w:numId w:val="2"/>
        </w:numPr>
        <w:tabs>
          <w:tab w:val="left" w:pos="842"/>
          <w:tab w:val="left" w:pos="3529"/>
          <w:tab w:val="left" w:pos="6260"/>
        </w:tabs>
        <w:spacing w:before="71" w:after="0" w:line="240" w:lineRule="auto"/>
        <w:ind w:left="841" w:right="0" w:hanging="255"/>
        <w:jc w:val="left"/>
        <w:rPr>
          <w:sz w:val="21"/>
        </w:rPr>
      </w:pPr>
      <w:r>
        <w:rPr>
          <w:sz w:val="21"/>
        </w:rPr>
        <w:t>June</w:t>
      </w:r>
      <w:r>
        <w:rPr>
          <w:spacing w:val="-3"/>
          <w:sz w:val="21"/>
        </w:rPr>
        <w:t xml:space="preserve"> </w:t>
      </w:r>
      <w:r>
        <w:rPr>
          <w:sz w:val="21"/>
        </w:rPr>
        <w:t>1.</w:t>
      </w:r>
      <w:r>
        <w:rPr>
          <w:sz w:val="21"/>
        </w:rPr>
        <w:tab/>
      </w:r>
      <w:r>
        <w:rPr>
          <w:sz w:val="21"/>
        </w:rPr>
        <w:t>B.</w:t>
      </w:r>
      <w:r>
        <w:rPr>
          <w:spacing w:val="-2"/>
          <w:sz w:val="21"/>
        </w:rPr>
        <w:t xml:space="preserve"> </w:t>
      </w:r>
      <w:r>
        <w:rPr>
          <w:sz w:val="21"/>
        </w:rPr>
        <w:t>September</w:t>
      </w:r>
      <w:r>
        <w:rPr>
          <w:spacing w:val="-1"/>
          <w:sz w:val="21"/>
        </w:rPr>
        <w:t xml:space="preserve"> </w:t>
      </w:r>
      <w:r>
        <w:rPr>
          <w:sz w:val="21"/>
        </w:rPr>
        <w:t>10.</w:t>
      </w:r>
      <w:r>
        <w:rPr>
          <w:sz w:val="21"/>
        </w:rPr>
        <w:tab/>
      </w:r>
      <w:r>
        <w:rPr>
          <w:sz w:val="21"/>
        </w:rPr>
        <w:t>C. October 1.</w:t>
      </w:r>
    </w:p>
    <w:p>
      <w:pPr>
        <w:spacing w:after="0" w:line="240" w:lineRule="auto"/>
        <w:jc w:val="left"/>
        <w:rPr>
          <w:sz w:val="21"/>
        </w:rPr>
        <w:sectPr>
          <w:footerReference r:id="rId3" w:type="default"/>
          <w:type w:val="continuous"/>
          <w:pgSz w:w="10440" w:h="14750"/>
          <w:pgMar w:top="940" w:right="640" w:bottom="1000" w:left="680" w:header="720" w:footer="802" w:gutter="0"/>
          <w:pgNumType w:start="1"/>
          <w:cols w:space="708" w:num="1"/>
        </w:sectPr>
      </w:pPr>
    </w:p>
    <w:p>
      <w:pPr>
        <w:pStyle w:val="6"/>
        <w:spacing w:before="49" w:line="240" w:lineRule="auto"/>
        <w:ind w:left="587"/>
        <w:rPr>
          <w:rFonts w:hint="eastAsia" w:ascii="宋体" w:eastAsia="宋体"/>
        </w:rPr>
      </w:pPr>
      <w:r>
        <w:rPr>
          <w:rFonts w:hint="eastAsia" w:ascii="宋体" w:eastAsia="宋体"/>
        </w:rPr>
        <w:t xml:space="preserve">听第二段对话，回答第 </w:t>
      </w:r>
      <w:r>
        <w:t xml:space="preserve">7 </w:t>
      </w:r>
      <w:r>
        <w:rPr>
          <w:rFonts w:hint="eastAsia" w:ascii="宋体" w:eastAsia="宋体"/>
        </w:rPr>
        <w:t>小题。</w:t>
      </w:r>
    </w:p>
    <w:p>
      <w:pPr>
        <w:pStyle w:val="10"/>
        <w:numPr>
          <w:ilvl w:val="0"/>
          <w:numId w:val="2"/>
        </w:numPr>
        <w:tabs>
          <w:tab w:val="left" w:pos="376"/>
        </w:tabs>
        <w:spacing w:before="57" w:after="0" w:line="240" w:lineRule="auto"/>
        <w:ind w:left="376" w:right="0" w:hanging="207"/>
        <w:jc w:val="left"/>
        <w:rPr>
          <w:sz w:val="21"/>
        </w:rPr>
      </w:pPr>
      <w:r>
        <w:rPr>
          <w:sz w:val="21"/>
        </w:rPr>
        <w:t>What does Lucy look like</w:t>
      </w:r>
      <w:r>
        <w:rPr>
          <w:spacing w:val="-10"/>
          <w:sz w:val="21"/>
        </w:rPr>
        <w:t xml:space="preserve"> </w:t>
      </w:r>
      <w:r>
        <w:rPr>
          <w:sz w:val="21"/>
        </w:rPr>
        <w:t>now?</w:t>
      </w:r>
    </w:p>
    <w:p>
      <w:pPr>
        <w:pStyle w:val="10"/>
        <w:numPr>
          <w:ilvl w:val="1"/>
          <w:numId w:val="2"/>
        </w:numPr>
        <w:tabs>
          <w:tab w:val="left" w:pos="847"/>
          <w:tab w:val="left" w:pos="3529"/>
          <w:tab w:val="left" w:pos="6270"/>
        </w:tabs>
        <w:spacing w:before="70" w:after="0" w:line="240" w:lineRule="auto"/>
        <w:ind w:left="846" w:right="0" w:hanging="254"/>
        <w:jc w:val="left"/>
        <w:rPr>
          <w:sz w:val="21"/>
        </w:rPr>
      </w:pPr>
      <w:r>
        <w:rPr>
          <w:sz w:val="21"/>
        </w:rPr>
        <w:t>She has short</w:t>
      </w:r>
      <w:r>
        <w:rPr>
          <w:spacing w:val="0"/>
          <w:sz w:val="21"/>
        </w:rPr>
        <w:t xml:space="preserve"> </w:t>
      </w:r>
      <w:r>
        <w:rPr>
          <w:sz w:val="21"/>
        </w:rPr>
        <w:t>curly</w:t>
      </w:r>
      <w:r>
        <w:rPr>
          <w:spacing w:val="-5"/>
          <w:sz w:val="21"/>
        </w:rPr>
        <w:t xml:space="preserve"> </w:t>
      </w:r>
      <w:r>
        <w:rPr>
          <w:spacing w:val="-3"/>
          <w:sz w:val="21"/>
        </w:rPr>
        <w:t>hair.</w:t>
      </w:r>
      <w:r>
        <w:rPr>
          <w:spacing w:val="-3"/>
          <w:sz w:val="21"/>
        </w:rPr>
        <w:tab/>
      </w:r>
      <w:r>
        <w:rPr>
          <w:sz w:val="21"/>
        </w:rPr>
        <w:t>B. She has long</w:t>
      </w:r>
      <w:r>
        <w:rPr>
          <w:spacing w:val="-8"/>
          <w:sz w:val="21"/>
        </w:rPr>
        <w:t xml:space="preserve"> </w:t>
      </w:r>
      <w:r>
        <w:rPr>
          <w:sz w:val="21"/>
        </w:rPr>
        <w:t>straight</w:t>
      </w:r>
      <w:r>
        <w:rPr>
          <w:spacing w:val="2"/>
          <w:sz w:val="21"/>
        </w:rPr>
        <w:t xml:space="preserve"> </w:t>
      </w:r>
      <w:r>
        <w:rPr>
          <w:spacing w:val="-3"/>
          <w:sz w:val="21"/>
        </w:rPr>
        <w:t>hair.</w:t>
      </w:r>
      <w:r>
        <w:rPr>
          <w:spacing w:val="-3"/>
          <w:sz w:val="21"/>
        </w:rPr>
        <w:tab/>
      </w:r>
      <w:r>
        <w:rPr>
          <w:sz w:val="21"/>
        </w:rPr>
        <w:t xml:space="preserve">C. </w:t>
      </w:r>
      <w:r>
        <w:rPr>
          <w:spacing w:val="-3"/>
          <w:sz w:val="21"/>
        </w:rPr>
        <w:t xml:space="preserve">She </w:t>
      </w:r>
      <w:r>
        <w:rPr>
          <w:sz w:val="21"/>
        </w:rPr>
        <w:t xml:space="preserve">has short straight </w:t>
      </w:r>
      <w:r>
        <w:rPr>
          <w:spacing w:val="-3"/>
          <w:sz w:val="21"/>
        </w:rPr>
        <w:t>hair.</w:t>
      </w:r>
    </w:p>
    <w:p>
      <w:pPr>
        <w:pStyle w:val="6"/>
        <w:spacing w:before="57" w:line="240" w:lineRule="auto"/>
        <w:ind w:left="592"/>
        <w:rPr>
          <w:rFonts w:hint="eastAsia" w:ascii="宋体" w:eastAsia="宋体"/>
        </w:rPr>
      </w:pPr>
      <w:r>
        <w:rPr>
          <w:rFonts w:hint="eastAsia" w:ascii="宋体" w:eastAsia="宋体"/>
        </w:rPr>
        <w:t xml:space="preserve">听第三段对话，回答第 </w:t>
      </w:r>
      <w:r>
        <w:t xml:space="preserve">8 </w:t>
      </w:r>
      <w:r>
        <w:rPr>
          <w:rFonts w:hint="eastAsia" w:ascii="宋体" w:eastAsia="宋体"/>
        </w:rPr>
        <w:t>小题。</w:t>
      </w:r>
    </w:p>
    <w:p>
      <w:pPr>
        <w:pStyle w:val="10"/>
        <w:numPr>
          <w:ilvl w:val="0"/>
          <w:numId w:val="2"/>
        </w:numPr>
        <w:tabs>
          <w:tab w:val="left" w:pos="376"/>
        </w:tabs>
        <w:spacing w:before="57" w:after="0" w:line="240" w:lineRule="auto"/>
        <w:ind w:left="376" w:right="0" w:hanging="207"/>
        <w:jc w:val="left"/>
        <w:rPr>
          <w:sz w:val="21"/>
        </w:rPr>
      </w:pPr>
      <w:r>
        <w:rPr>
          <w:sz w:val="21"/>
        </w:rPr>
        <w:t xml:space="preserve">What is </w:t>
      </w:r>
      <w:r>
        <w:rPr>
          <w:spacing w:val="-3"/>
          <w:sz w:val="21"/>
        </w:rPr>
        <w:t xml:space="preserve">the </w:t>
      </w:r>
      <w:r>
        <w:rPr>
          <w:sz w:val="21"/>
        </w:rPr>
        <w:t>model plane made</w:t>
      </w:r>
      <w:r>
        <w:rPr>
          <w:spacing w:val="10"/>
          <w:sz w:val="21"/>
        </w:rPr>
        <w:t xml:space="preserve"> </w:t>
      </w:r>
      <w:r>
        <w:rPr>
          <w:sz w:val="21"/>
        </w:rPr>
        <w:t>of?</w:t>
      </w:r>
    </w:p>
    <w:p>
      <w:pPr>
        <w:pStyle w:val="10"/>
        <w:numPr>
          <w:ilvl w:val="1"/>
          <w:numId w:val="2"/>
        </w:numPr>
        <w:tabs>
          <w:tab w:val="left" w:pos="847"/>
          <w:tab w:val="left" w:pos="3529"/>
          <w:tab w:val="left" w:pos="6260"/>
        </w:tabs>
        <w:spacing w:before="70" w:after="0" w:line="240" w:lineRule="auto"/>
        <w:ind w:left="846" w:right="0" w:hanging="254"/>
        <w:jc w:val="left"/>
        <w:rPr>
          <w:sz w:val="21"/>
        </w:rPr>
      </w:pPr>
      <w:r>
        <w:rPr>
          <w:sz w:val="21"/>
        </w:rPr>
        <w:t>Steel.</w:t>
      </w:r>
      <w:r>
        <w:rPr>
          <w:sz w:val="21"/>
        </w:rPr>
        <w:tab/>
      </w:r>
      <w:r>
        <w:rPr>
          <w:sz w:val="21"/>
        </w:rPr>
        <w:t xml:space="preserve">B. </w:t>
      </w:r>
      <w:r>
        <w:rPr>
          <w:spacing w:val="-3"/>
          <w:sz w:val="21"/>
        </w:rPr>
        <w:t>Paper.</w:t>
      </w:r>
      <w:r>
        <w:rPr>
          <w:spacing w:val="-3"/>
          <w:sz w:val="21"/>
        </w:rPr>
        <w:tab/>
      </w:r>
      <w:r>
        <w:rPr>
          <w:sz w:val="21"/>
        </w:rPr>
        <w:t>C.</w:t>
      </w:r>
      <w:r>
        <w:rPr>
          <w:spacing w:val="-5"/>
          <w:sz w:val="21"/>
        </w:rPr>
        <w:t xml:space="preserve"> </w:t>
      </w:r>
      <w:r>
        <w:rPr>
          <w:spacing w:val="-6"/>
          <w:sz w:val="21"/>
        </w:rPr>
        <w:t>Wood.</w:t>
      </w:r>
    </w:p>
    <w:p>
      <w:pPr>
        <w:pStyle w:val="6"/>
        <w:spacing w:before="57" w:line="240" w:lineRule="auto"/>
        <w:ind w:left="592"/>
        <w:rPr>
          <w:rFonts w:hint="eastAsia" w:ascii="宋体" w:eastAsia="宋体"/>
        </w:rPr>
      </w:pPr>
      <w:r>
        <w:rPr>
          <w:rFonts w:hint="eastAsia" w:ascii="宋体" w:eastAsia="宋体"/>
        </w:rPr>
        <w:t xml:space="preserve">听第四段对话，回答第 </w:t>
      </w:r>
      <w:r>
        <w:t xml:space="preserve">9 </w:t>
      </w:r>
      <w:r>
        <w:rPr>
          <w:rFonts w:hint="eastAsia" w:ascii="宋体" w:eastAsia="宋体"/>
        </w:rPr>
        <w:t>小题。</w:t>
      </w:r>
    </w:p>
    <w:p>
      <w:pPr>
        <w:pStyle w:val="10"/>
        <w:numPr>
          <w:ilvl w:val="0"/>
          <w:numId w:val="2"/>
        </w:numPr>
        <w:tabs>
          <w:tab w:val="left" w:pos="376"/>
        </w:tabs>
        <w:spacing w:before="56" w:after="0" w:line="240" w:lineRule="auto"/>
        <w:ind w:left="376" w:right="0" w:hanging="207"/>
        <w:jc w:val="left"/>
        <w:rPr>
          <w:sz w:val="21"/>
        </w:rPr>
      </w:pPr>
      <w:r>
        <w:rPr>
          <w:sz w:val="21"/>
        </w:rPr>
        <w:t>Where does the woman want to</w:t>
      </w:r>
      <w:r>
        <w:rPr>
          <w:spacing w:val="-13"/>
          <w:sz w:val="21"/>
        </w:rPr>
        <w:t xml:space="preserve"> </w:t>
      </w:r>
      <w:r>
        <w:rPr>
          <w:sz w:val="21"/>
        </w:rPr>
        <w:t>go?</w:t>
      </w:r>
    </w:p>
    <w:p>
      <w:pPr>
        <w:pStyle w:val="10"/>
        <w:numPr>
          <w:ilvl w:val="1"/>
          <w:numId w:val="2"/>
        </w:numPr>
        <w:tabs>
          <w:tab w:val="left" w:pos="842"/>
          <w:tab w:val="left" w:pos="3529"/>
          <w:tab w:val="left" w:pos="6260"/>
        </w:tabs>
        <w:spacing w:before="71" w:after="0" w:line="240" w:lineRule="auto"/>
        <w:ind w:left="841" w:right="0" w:hanging="249"/>
        <w:jc w:val="left"/>
        <w:rPr>
          <w:sz w:val="21"/>
        </w:rPr>
      </w:pPr>
      <w:r>
        <w:rPr>
          <w:spacing w:val="-7"/>
          <w:sz w:val="21"/>
        </w:rPr>
        <w:t>To</w:t>
      </w:r>
      <w:r>
        <w:rPr>
          <w:spacing w:val="-2"/>
          <w:sz w:val="21"/>
        </w:rPr>
        <w:t xml:space="preserve"> </w:t>
      </w:r>
      <w:r>
        <w:rPr>
          <w:sz w:val="21"/>
        </w:rPr>
        <w:t>a</w:t>
      </w:r>
      <w:r>
        <w:rPr>
          <w:spacing w:val="5"/>
          <w:sz w:val="21"/>
        </w:rPr>
        <w:t xml:space="preserve"> </w:t>
      </w:r>
      <w:r>
        <w:rPr>
          <w:spacing w:val="-3"/>
          <w:sz w:val="21"/>
        </w:rPr>
        <w:t>library.</w:t>
      </w:r>
      <w:r>
        <w:rPr>
          <w:spacing w:val="-3"/>
          <w:sz w:val="21"/>
        </w:rPr>
        <w:tab/>
      </w:r>
      <w:r>
        <w:rPr>
          <w:sz w:val="21"/>
        </w:rPr>
        <w:t xml:space="preserve">B. </w:t>
      </w:r>
      <w:r>
        <w:rPr>
          <w:spacing w:val="-7"/>
          <w:sz w:val="21"/>
        </w:rPr>
        <w:t>To</w:t>
      </w:r>
      <w:r>
        <w:rPr>
          <w:spacing w:val="-12"/>
          <w:sz w:val="21"/>
        </w:rPr>
        <w:t xml:space="preserve"> </w:t>
      </w:r>
      <w:r>
        <w:rPr>
          <w:sz w:val="21"/>
        </w:rPr>
        <w:t>a bookstore.</w:t>
      </w:r>
      <w:r>
        <w:rPr>
          <w:sz w:val="21"/>
        </w:rPr>
        <w:tab/>
      </w:r>
      <w:r>
        <w:rPr>
          <w:sz w:val="21"/>
        </w:rPr>
        <w:t xml:space="preserve">C. </w:t>
      </w:r>
      <w:r>
        <w:rPr>
          <w:spacing w:val="-7"/>
          <w:sz w:val="21"/>
        </w:rPr>
        <w:t xml:space="preserve">To </w:t>
      </w:r>
      <w:r>
        <w:rPr>
          <w:sz w:val="21"/>
        </w:rPr>
        <w:t>a</w:t>
      </w:r>
      <w:r>
        <w:rPr>
          <w:spacing w:val="-1"/>
          <w:sz w:val="21"/>
        </w:rPr>
        <w:t xml:space="preserve"> </w:t>
      </w:r>
      <w:r>
        <w:rPr>
          <w:spacing w:val="-3"/>
          <w:sz w:val="21"/>
        </w:rPr>
        <w:t>bank.</w:t>
      </w:r>
    </w:p>
    <w:p>
      <w:pPr>
        <w:pStyle w:val="6"/>
        <w:spacing w:before="56" w:line="240" w:lineRule="auto"/>
        <w:ind w:left="591"/>
        <w:rPr>
          <w:rFonts w:hint="eastAsia" w:ascii="宋体" w:eastAsia="宋体"/>
        </w:rPr>
      </w:pPr>
      <w:r>
        <w:rPr>
          <w:rFonts w:hint="eastAsia" w:ascii="宋体" w:eastAsia="宋体"/>
        </w:rPr>
        <w:t xml:space="preserve">听第五段对话，回答第 </w:t>
      </w:r>
      <w:r>
        <w:t>10</w:t>
      </w:r>
      <w:r>
        <w:rPr>
          <w:rFonts w:hint="eastAsia" w:ascii="宋体" w:eastAsia="宋体"/>
        </w:rPr>
        <w:t>、</w:t>
      </w:r>
      <w:r>
        <w:t xml:space="preserve">11 </w:t>
      </w:r>
      <w:r>
        <w:rPr>
          <w:rFonts w:hint="eastAsia" w:ascii="宋体" w:eastAsia="宋体"/>
        </w:rPr>
        <w:t>小题。</w:t>
      </w:r>
    </w:p>
    <w:p>
      <w:pPr>
        <w:pStyle w:val="10"/>
        <w:numPr>
          <w:ilvl w:val="0"/>
          <w:numId w:val="2"/>
        </w:numPr>
        <w:tabs>
          <w:tab w:val="left" w:pos="482"/>
        </w:tabs>
        <w:spacing w:before="57" w:after="0" w:line="240" w:lineRule="auto"/>
        <w:ind w:left="481" w:right="0" w:hanging="312"/>
        <w:jc w:val="left"/>
        <w:rPr>
          <w:sz w:val="21"/>
        </w:rPr>
      </w:pPr>
      <w:r>
        <w:rPr>
          <w:sz w:val="21"/>
        </w:rPr>
        <w:t xml:space="preserve">What </w:t>
      </w:r>
      <w:r>
        <w:rPr>
          <w:spacing w:val="-3"/>
          <w:sz w:val="21"/>
        </w:rPr>
        <w:t xml:space="preserve">did Mr. Wilson </w:t>
      </w:r>
      <w:r>
        <w:rPr>
          <w:sz w:val="21"/>
        </w:rPr>
        <w:t>want the man to</w:t>
      </w:r>
      <w:r>
        <w:rPr>
          <w:spacing w:val="-10"/>
          <w:sz w:val="21"/>
        </w:rPr>
        <w:t xml:space="preserve"> </w:t>
      </w:r>
      <w:r>
        <w:rPr>
          <w:sz w:val="21"/>
        </w:rPr>
        <w:t>do?</w:t>
      </w:r>
    </w:p>
    <w:p>
      <w:pPr>
        <w:pStyle w:val="10"/>
        <w:numPr>
          <w:ilvl w:val="1"/>
          <w:numId w:val="2"/>
        </w:numPr>
        <w:tabs>
          <w:tab w:val="left" w:pos="847"/>
          <w:tab w:val="left" w:pos="3529"/>
          <w:tab w:val="left" w:pos="6260"/>
        </w:tabs>
        <w:spacing w:before="71" w:after="0" w:line="240" w:lineRule="auto"/>
        <w:ind w:left="846" w:right="0" w:hanging="255"/>
        <w:jc w:val="left"/>
        <w:rPr>
          <w:sz w:val="21"/>
        </w:rPr>
      </w:pPr>
      <w:r>
        <w:rPr>
          <w:sz w:val="21"/>
        </w:rPr>
        <w:t>Give a talk to</w:t>
      </w:r>
      <w:r>
        <w:rPr>
          <w:spacing w:val="-11"/>
          <w:sz w:val="21"/>
        </w:rPr>
        <w:t xml:space="preserve"> </w:t>
      </w:r>
      <w:r>
        <w:rPr>
          <w:sz w:val="21"/>
        </w:rPr>
        <w:t>the</w:t>
      </w:r>
      <w:r>
        <w:rPr>
          <w:spacing w:val="-3"/>
          <w:sz w:val="21"/>
        </w:rPr>
        <w:t xml:space="preserve"> </w:t>
      </w:r>
      <w:r>
        <w:rPr>
          <w:sz w:val="21"/>
        </w:rPr>
        <w:t>students.</w:t>
      </w:r>
      <w:r>
        <w:rPr>
          <w:sz w:val="21"/>
        </w:rPr>
        <w:tab/>
      </w:r>
      <w:r>
        <w:rPr>
          <w:sz w:val="21"/>
        </w:rPr>
        <w:t>B. Stop</w:t>
      </w:r>
      <w:r>
        <w:rPr>
          <w:spacing w:val="-6"/>
          <w:sz w:val="21"/>
        </w:rPr>
        <w:t xml:space="preserve"> </w:t>
      </w:r>
      <w:r>
        <w:rPr>
          <w:sz w:val="21"/>
        </w:rPr>
        <w:t>making</w:t>
      </w:r>
      <w:r>
        <w:rPr>
          <w:spacing w:val="-3"/>
          <w:sz w:val="21"/>
        </w:rPr>
        <w:t xml:space="preserve"> </w:t>
      </w:r>
      <w:r>
        <w:rPr>
          <w:sz w:val="21"/>
        </w:rPr>
        <w:t>trouble.</w:t>
      </w:r>
      <w:r>
        <w:rPr>
          <w:sz w:val="21"/>
        </w:rPr>
        <w:tab/>
      </w:r>
      <w:r>
        <w:rPr>
          <w:sz w:val="21"/>
        </w:rPr>
        <w:t>C. Improve all his</w:t>
      </w:r>
      <w:r>
        <w:rPr>
          <w:spacing w:val="-9"/>
          <w:sz w:val="21"/>
        </w:rPr>
        <w:t xml:space="preserve"> </w:t>
      </w:r>
      <w:r>
        <w:rPr>
          <w:sz w:val="21"/>
        </w:rPr>
        <w:t>subjects.</w:t>
      </w:r>
    </w:p>
    <w:p>
      <w:pPr>
        <w:pStyle w:val="10"/>
        <w:numPr>
          <w:ilvl w:val="0"/>
          <w:numId w:val="2"/>
        </w:numPr>
        <w:tabs>
          <w:tab w:val="left" w:pos="473"/>
        </w:tabs>
        <w:spacing w:before="70" w:after="0" w:line="240" w:lineRule="auto"/>
        <w:ind w:left="472" w:right="0" w:hanging="303"/>
        <w:jc w:val="left"/>
        <w:rPr>
          <w:sz w:val="21"/>
        </w:rPr>
      </w:pPr>
      <w:r>
        <w:rPr>
          <w:sz w:val="21"/>
        </w:rPr>
        <w:t xml:space="preserve">What is </w:t>
      </w:r>
      <w:r>
        <w:rPr>
          <w:spacing w:val="-3"/>
          <w:sz w:val="21"/>
        </w:rPr>
        <w:t xml:space="preserve">the </w:t>
      </w:r>
      <w:r>
        <w:rPr>
          <w:sz w:val="21"/>
        </w:rPr>
        <w:t>man most</w:t>
      </w:r>
      <w:r>
        <w:rPr>
          <w:spacing w:val="1"/>
          <w:sz w:val="21"/>
        </w:rPr>
        <w:t xml:space="preserve"> </w:t>
      </w:r>
      <w:r>
        <w:rPr>
          <w:sz w:val="21"/>
        </w:rPr>
        <w:t>probably?</w:t>
      </w:r>
    </w:p>
    <w:p>
      <w:pPr>
        <w:pStyle w:val="10"/>
        <w:numPr>
          <w:ilvl w:val="1"/>
          <w:numId w:val="2"/>
        </w:numPr>
        <w:tabs>
          <w:tab w:val="left" w:pos="838"/>
          <w:tab w:val="left" w:pos="3529"/>
          <w:tab w:val="left" w:pos="6260"/>
        </w:tabs>
        <w:spacing w:before="71" w:after="0" w:line="240" w:lineRule="auto"/>
        <w:ind w:left="837" w:right="0" w:hanging="245"/>
        <w:jc w:val="left"/>
        <w:rPr>
          <w:sz w:val="21"/>
        </w:rPr>
      </w:pPr>
      <w:r>
        <w:rPr>
          <w:sz w:val="21"/>
        </w:rPr>
        <w:t>An</w:t>
      </w:r>
      <w:r>
        <w:rPr>
          <w:spacing w:val="-7"/>
          <w:sz w:val="21"/>
        </w:rPr>
        <w:t xml:space="preserve"> </w:t>
      </w:r>
      <w:r>
        <w:rPr>
          <w:sz w:val="21"/>
        </w:rPr>
        <w:t>English</w:t>
      </w:r>
      <w:r>
        <w:rPr>
          <w:spacing w:val="-7"/>
          <w:sz w:val="21"/>
        </w:rPr>
        <w:t xml:space="preserve"> </w:t>
      </w:r>
      <w:r>
        <w:rPr>
          <w:sz w:val="21"/>
        </w:rPr>
        <w:t>teacher.</w:t>
      </w:r>
      <w:r>
        <w:rPr>
          <w:sz w:val="21"/>
        </w:rPr>
        <w:tab/>
      </w:r>
      <w:r>
        <w:rPr>
          <w:sz w:val="21"/>
        </w:rPr>
        <w:t>B. A</w:t>
      </w:r>
      <w:r>
        <w:rPr>
          <w:spacing w:val="-24"/>
          <w:sz w:val="21"/>
        </w:rPr>
        <w:t xml:space="preserve"> </w:t>
      </w:r>
      <w:r>
        <w:rPr>
          <w:sz w:val="21"/>
        </w:rPr>
        <w:t>football</w:t>
      </w:r>
      <w:r>
        <w:rPr>
          <w:spacing w:val="3"/>
          <w:sz w:val="21"/>
        </w:rPr>
        <w:t xml:space="preserve"> </w:t>
      </w:r>
      <w:r>
        <w:rPr>
          <w:spacing w:val="-4"/>
          <w:sz w:val="21"/>
        </w:rPr>
        <w:t>player.</w:t>
      </w:r>
      <w:r>
        <w:rPr>
          <w:spacing w:val="-4"/>
          <w:sz w:val="21"/>
        </w:rPr>
        <w:tab/>
      </w:r>
      <w:r>
        <w:rPr>
          <w:sz w:val="21"/>
        </w:rPr>
        <w:t>C. A</w:t>
      </w:r>
      <w:r>
        <w:rPr>
          <w:spacing w:val="-25"/>
          <w:sz w:val="21"/>
        </w:rPr>
        <w:t xml:space="preserve"> </w:t>
      </w:r>
      <w:r>
        <w:rPr>
          <w:sz w:val="21"/>
        </w:rPr>
        <w:t>student.</w:t>
      </w:r>
    </w:p>
    <w:p>
      <w:pPr>
        <w:pStyle w:val="6"/>
        <w:spacing w:before="56" w:line="240" w:lineRule="auto"/>
        <w:ind w:left="592"/>
        <w:rPr>
          <w:rFonts w:hint="eastAsia" w:ascii="宋体" w:eastAsia="宋体"/>
        </w:rPr>
      </w:pPr>
      <w:r>
        <w:rPr>
          <w:rFonts w:hint="eastAsia" w:ascii="宋体" w:eastAsia="宋体"/>
        </w:rPr>
        <w:t xml:space="preserve">听第六段对话，回答第 </w:t>
      </w:r>
      <w:r>
        <w:t>12</w:t>
      </w:r>
      <w:r>
        <w:rPr>
          <w:rFonts w:hint="eastAsia" w:ascii="宋体" w:eastAsia="宋体"/>
        </w:rPr>
        <w:t>、</w:t>
      </w:r>
      <w:r>
        <w:t xml:space="preserve">13 </w:t>
      </w:r>
      <w:r>
        <w:rPr>
          <w:rFonts w:hint="eastAsia" w:ascii="宋体" w:eastAsia="宋体"/>
        </w:rPr>
        <w:t>小题。</w:t>
      </w:r>
    </w:p>
    <w:p>
      <w:pPr>
        <w:pStyle w:val="10"/>
        <w:numPr>
          <w:ilvl w:val="0"/>
          <w:numId w:val="2"/>
        </w:numPr>
        <w:tabs>
          <w:tab w:val="left" w:pos="482"/>
        </w:tabs>
        <w:spacing w:before="57" w:after="0" w:line="240" w:lineRule="auto"/>
        <w:ind w:left="481" w:right="0" w:hanging="312"/>
        <w:jc w:val="left"/>
        <w:rPr>
          <w:sz w:val="21"/>
        </w:rPr>
      </w:pPr>
      <w:r>
        <w:rPr>
          <w:sz w:val="21"/>
        </w:rPr>
        <w:t xml:space="preserve">What </w:t>
      </w:r>
      <w:r>
        <w:rPr>
          <w:spacing w:val="-3"/>
          <w:sz w:val="21"/>
        </w:rPr>
        <w:t xml:space="preserve">did </w:t>
      </w:r>
      <w:r>
        <w:rPr>
          <w:sz w:val="21"/>
        </w:rPr>
        <w:t>Frank win last</w:t>
      </w:r>
      <w:r>
        <w:rPr>
          <w:spacing w:val="-4"/>
          <w:sz w:val="21"/>
        </w:rPr>
        <w:t xml:space="preserve"> </w:t>
      </w:r>
      <w:r>
        <w:rPr>
          <w:sz w:val="21"/>
        </w:rPr>
        <w:t>year?</w:t>
      </w:r>
    </w:p>
    <w:p>
      <w:pPr>
        <w:pStyle w:val="10"/>
        <w:numPr>
          <w:ilvl w:val="1"/>
          <w:numId w:val="2"/>
        </w:numPr>
        <w:tabs>
          <w:tab w:val="left" w:pos="838"/>
          <w:tab w:val="left" w:pos="3529"/>
          <w:tab w:val="left" w:pos="6261"/>
        </w:tabs>
        <w:spacing w:before="70" w:after="0" w:line="240" w:lineRule="auto"/>
        <w:ind w:left="837" w:right="0" w:hanging="245"/>
        <w:jc w:val="left"/>
        <w:rPr>
          <w:sz w:val="21"/>
        </w:rPr>
      </w:pPr>
      <w:r>
        <w:rPr>
          <w:sz w:val="21"/>
        </w:rPr>
        <w:t>A prize</w:t>
      </w:r>
      <w:r>
        <w:rPr>
          <w:spacing w:val="-19"/>
          <w:sz w:val="21"/>
        </w:rPr>
        <w:t xml:space="preserve"> </w:t>
      </w:r>
      <w:r>
        <w:rPr>
          <w:sz w:val="21"/>
        </w:rPr>
        <w:t>for</w:t>
      </w:r>
      <w:r>
        <w:rPr>
          <w:spacing w:val="-1"/>
          <w:sz w:val="21"/>
        </w:rPr>
        <w:t xml:space="preserve"> </w:t>
      </w:r>
      <w:r>
        <w:rPr>
          <w:sz w:val="21"/>
        </w:rPr>
        <w:t>physics.</w:t>
      </w:r>
      <w:r>
        <w:rPr>
          <w:sz w:val="21"/>
        </w:rPr>
        <w:tab/>
      </w:r>
      <w:r>
        <w:rPr>
          <w:sz w:val="21"/>
        </w:rPr>
        <w:t>B. A prize</w:t>
      </w:r>
      <w:r>
        <w:rPr>
          <w:spacing w:val="-31"/>
          <w:sz w:val="21"/>
        </w:rPr>
        <w:t xml:space="preserve"> </w:t>
      </w:r>
      <w:r>
        <w:rPr>
          <w:sz w:val="21"/>
        </w:rPr>
        <w:t>for</w:t>
      </w:r>
      <w:r>
        <w:rPr>
          <w:spacing w:val="-1"/>
          <w:sz w:val="21"/>
        </w:rPr>
        <w:t xml:space="preserve"> </w:t>
      </w:r>
      <w:r>
        <w:rPr>
          <w:sz w:val="21"/>
        </w:rPr>
        <w:t>science.</w:t>
      </w:r>
      <w:r>
        <w:rPr>
          <w:sz w:val="21"/>
        </w:rPr>
        <w:tab/>
      </w:r>
      <w:r>
        <w:rPr>
          <w:sz w:val="21"/>
        </w:rPr>
        <w:t xml:space="preserve">C. A prize </w:t>
      </w:r>
      <w:r>
        <w:rPr>
          <w:spacing w:val="-3"/>
          <w:sz w:val="21"/>
        </w:rPr>
        <w:t>for</w:t>
      </w:r>
      <w:r>
        <w:rPr>
          <w:spacing w:val="-26"/>
          <w:sz w:val="21"/>
        </w:rPr>
        <w:t xml:space="preserve"> </w:t>
      </w:r>
      <w:r>
        <w:rPr>
          <w:sz w:val="21"/>
        </w:rPr>
        <w:t>English.</w:t>
      </w:r>
    </w:p>
    <w:p>
      <w:pPr>
        <w:pStyle w:val="10"/>
        <w:numPr>
          <w:ilvl w:val="0"/>
          <w:numId w:val="2"/>
        </w:numPr>
        <w:tabs>
          <w:tab w:val="left" w:pos="483"/>
        </w:tabs>
        <w:spacing w:before="71" w:after="0" w:line="240" w:lineRule="auto"/>
        <w:ind w:left="482" w:right="0" w:hanging="312"/>
        <w:jc w:val="left"/>
        <w:rPr>
          <w:sz w:val="21"/>
        </w:rPr>
      </w:pPr>
      <w:r>
        <w:rPr>
          <w:sz w:val="21"/>
        </w:rPr>
        <w:t>What does Amy want to be in the</w:t>
      </w:r>
      <w:r>
        <w:rPr>
          <w:spacing w:val="-24"/>
          <w:sz w:val="21"/>
        </w:rPr>
        <w:t xml:space="preserve"> </w:t>
      </w:r>
      <w:r>
        <w:rPr>
          <w:sz w:val="21"/>
        </w:rPr>
        <w:t>future?</w:t>
      </w:r>
    </w:p>
    <w:p>
      <w:pPr>
        <w:pStyle w:val="10"/>
        <w:numPr>
          <w:ilvl w:val="1"/>
          <w:numId w:val="2"/>
        </w:numPr>
        <w:tabs>
          <w:tab w:val="left" w:pos="838"/>
          <w:tab w:val="left" w:pos="3530"/>
          <w:tab w:val="left" w:pos="6261"/>
        </w:tabs>
        <w:spacing w:before="70" w:after="0" w:line="240" w:lineRule="auto"/>
        <w:ind w:left="837" w:right="0" w:hanging="245"/>
        <w:jc w:val="left"/>
        <w:rPr>
          <w:sz w:val="21"/>
        </w:rPr>
      </w:pPr>
      <w:r>
        <w:rPr>
          <w:sz w:val="21"/>
        </w:rPr>
        <w:t>An</w:t>
      </w:r>
      <w:r>
        <w:rPr>
          <w:spacing w:val="2"/>
          <w:sz w:val="21"/>
        </w:rPr>
        <w:t xml:space="preserve"> </w:t>
      </w:r>
      <w:r>
        <w:rPr>
          <w:spacing w:val="-3"/>
          <w:sz w:val="21"/>
        </w:rPr>
        <w:t>engineer.</w:t>
      </w:r>
      <w:r>
        <w:rPr>
          <w:spacing w:val="-3"/>
          <w:sz w:val="21"/>
        </w:rPr>
        <w:tab/>
      </w:r>
      <w:r>
        <w:rPr>
          <w:sz w:val="21"/>
        </w:rPr>
        <w:t>B.</w:t>
      </w:r>
      <w:r>
        <w:rPr>
          <w:spacing w:val="-13"/>
          <w:sz w:val="21"/>
        </w:rPr>
        <w:t xml:space="preserve"> </w:t>
      </w:r>
      <w:r>
        <w:rPr>
          <w:sz w:val="21"/>
        </w:rPr>
        <w:t>A</w:t>
      </w:r>
      <w:r>
        <w:rPr>
          <w:spacing w:val="-16"/>
          <w:sz w:val="21"/>
        </w:rPr>
        <w:t xml:space="preserve"> </w:t>
      </w:r>
      <w:r>
        <w:rPr>
          <w:sz w:val="21"/>
        </w:rPr>
        <w:t>scientist.</w:t>
      </w:r>
      <w:r>
        <w:rPr>
          <w:sz w:val="21"/>
        </w:rPr>
        <w:tab/>
      </w:r>
      <w:r>
        <w:rPr>
          <w:sz w:val="21"/>
        </w:rPr>
        <w:t>C. A</w:t>
      </w:r>
      <w:r>
        <w:rPr>
          <w:spacing w:val="-23"/>
          <w:sz w:val="21"/>
        </w:rPr>
        <w:t xml:space="preserve"> </w:t>
      </w:r>
      <w:r>
        <w:rPr>
          <w:spacing w:val="-3"/>
          <w:sz w:val="21"/>
        </w:rPr>
        <w:t>teacher.</w:t>
      </w:r>
    </w:p>
    <w:p>
      <w:pPr>
        <w:pStyle w:val="6"/>
        <w:spacing w:before="57" w:line="240" w:lineRule="auto"/>
        <w:ind w:left="593"/>
        <w:rPr>
          <w:rFonts w:hint="eastAsia" w:ascii="宋体" w:eastAsia="宋体"/>
        </w:rPr>
      </w:pPr>
      <w:r>
        <w:rPr>
          <w:rFonts w:hint="eastAsia" w:ascii="宋体" w:eastAsia="宋体"/>
        </w:rPr>
        <w:t xml:space="preserve">听第七段对话，回答第 </w:t>
      </w:r>
      <w:r>
        <w:t>14</w:t>
      </w:r>
      <w:r>
        <w:rPr>
          <w:rFonts w:hint="eastAsia" w:ascii="宋体" w:eastAsia="宋体"/>
        </w:rPr>
        <w:t>、</w:t>
      </w:r>
      <w:r>
        <w:t xml:space="preserve">15 </w:t>
      </w:r>
      <w:r>
        <w:rPr>
          <w:rFonts w:hint="eastAsia" w:ascii="宋体" w:eastAsia="宋体"/>
        </w:rPr>
        <w:t>小题。</w:t>
      </w:r>
    </w:p>
    <w:p>
      <w:pPr>
        <w:pStyle w:val="10"/>
        <w:numPr>
          <w:ilvl w:val="0"/>
          <w:numId w:val="2"/>
        </w:numPr>
        <w:tabs>
          <w:tab w:val="left" w:pos="483"/>
        </w:tabs>
        <w:spacing w:before="57" w:after="0" w:line="240" w:lineRule="auto"/>
        <w:ind w:left="482" w:right="0" w:hanging="312"/>
        <w:jc w:val="left"/>
        <w:rPr>
          <w:sz w:val="21"/>
        </w:rPr>
      </w:pPr>
      <w:r>
        <w:rPr>
          <w:sz w:val="21"/>
        </w:rPr>
        <w:t>What is Jim doing</w:t>
      </w:r>
      <w:r>
        <w:rPr>
          <w:spacing w:val="-9"/>
          <w:sz w:val="21"/>
        </w:rPr>
        <w:t xml:space="preserve"> </w:t>
      </w:r>
      <w:r>
        <w:rPr>
          <w:sz w:val="21"/>
        </w:rPr>
        <w:t>now?</w:t>
      </w:r>
    </w:p>
    <w:p>
      <w:pPr>
        <w:pStyle w:val="10"/>
        <w:numPr>
          <w:ilvl w:val="1"/>
          <w:numId w:val="2"/>
        </w:numPr>
        <w:tabs>
          <w:tab w:val="left" w:pos="848"/>
          <w:tab w:val="left" w:pos="3530"/>
          <w:tab w:val="left" w:pos="6247"/>
        </w:tabs>
        <w:spacing w:before="70" w:after="0" w:line="240" w:lineRule="auto"/>
        <w:ind w:left="847" w:right="0" w:hanging="254"/>
        <w:jc w:val="left"/>
        <w:rPr>
          <w:sz w:val="21"/>
        </w:rPr>
      </w:pPr>
      <w:r>
        <w:rPr>
          <w:sz w:val="21"/>
        </w:rPr>
        <w:t>He is building</w:t>
      </w:r>
      <w:r>
        <w:rPr>
          <w:spacing w:val="-10"/>
          <w:sz w:val="21"/>
        </w:rPr>
        <w:t xml:space="preserve"> </w:t>
      </w:r>
      <w:r>
        <w:rPr>
          <w:sz w:val="21"/>
        </w:rPr>
        <w:t>a</w:t>
      </w:r>
      <w:r>
        <w:rPr>
          <w:spacing w:val="0"/>
          <w:sz w:val="21"/>
        </w:rPr>
        <w:t xml:space="preserve"> </w:t>
      </w:r>
      <w:r>
        <w:rPr>
          <w:sz w:val="21"/>
        </w:rPr>
        <w:t>boat.</w:t>
      </w:r>
      <w:r>
        <w:rPr>
          <w:sz w:val="21"/>
        </w:rPr>
        <w:tab/>
      </w:r>
      <w:r>
        <w:rPr>
          <w:sz w:val="21"/>
        </w:rPr>
        <w:t>B. He is watching a</w:t>
      </w:r>
      <w:r>
        <w:rPr>
          <w:spacing w:val="-6"/>
          <w:sz w:val="21"/>
        </w:rPr>
        <w:t xml:space="preserve"> </w:t>
      </w:r>
      <w:r>
        <w:rPr>
          <w:spacing w:val="-3"/>
          <w:sz w:val="21"/>
        </w:rPr>
        <w:t>TV</w:t>
      </w:r>
      <w:r>
        <w:rPr>
          <w:spacing w:val="-9"/>
          <w:sz w:val="21"/>
        </w:rPr>
        <w:t xml:space="preserve"> </w:t>
      </w:r>
      <w:r>
        <w:rPr>
          <w:spacing w:val="-3"/>
          <w:sz w:val="21"/>
        </w:rPr>
        <w:t>show.</w:t>
      </w:r>
      <w:r>
        <w:rPr>
          <w:spacing w:val="-3"/>
          <w:sz w:val="21"/>
        </w:rPr>
        <w:tab/>
      </w:r>
      <w:r>
        <w:rPr>
          <w:sz w:val="21"/>
        </w:rPr>
        <w:t>C. He is taking part in a</w:t>
      </w:r>
      <w:r>
        <w:rPr>
          <w:spacing w:val="-9"/>
          <w:sz w:val="21"/>
        </w:rPr>
        <w:t xml:space="preserve"> </w:t>
      </w:r>
      <w:r>
        <w:rPr>
          <w:sz w:val="21"/>
        </w:rPr>
        <w:t>race.</w:t>
      </w:r>
    </w:p>
    <w:p>
      <w:pPr>
        <w:pStyle w:val="10"/>
        <w:numPr>
          <w:ilvl w:val="0"/>
          <w:numId w:val="2"/>
        </w:numPr>
        <w:tabs>
          <w:tab w:val="left" w:pos="483"/>
        </w:tabs>
        <w:spacing w:before="71" w:after="0" w:line="240" w:lineRule="auto"/>
        <w:ind w:left="482" w:right="0" w:hanging="312"/>
        <w:jc w:val="left"/>
        <w:rPr>
          <w:sz w:val="21"/>
        </w:rPr>
      </w:pPr>
      <w:r>
        <w:rPr>
          <w:sz w:val="21"/>
        </w:rPr>
        <w:t>Which boat won the race at</w:t>
      </w:r>
      <w:r>
        <w:rPr>
          <w:spacing w:val="-14"/>
          <w:sz w:val="21"/>
        </w:rPr>
        <w:t xml:space="preserve"> </w:t>
      </w:r>
      <w:r>
        <w:rPr>
          <w:sz w:val="21"/>
        </w:rPr>
        <w:t>last?</w:t>
      </w:r>
    </w:p>
    <w:p>
      <w:pPr>
        <w:pStyle w:val="10"/>
        <w:numPr>
          <w:ilvl w:val="1"/>
          <w:numId w:val="2"/>
        </w:numPr>
        <w:tabs>
          <w:tab w:val="left" w:pos="843"/>
        </w:tabs>
        <w:spacing w:before="70" w:after="0" w:line="240" w:lineRule="auto"/>
        <w:ind w:left="842" w:right="0" w:hanging="249"/>
        <w:jc w:val="left"/>
        <w:rPr>
          <w:sz w:val="21"/>
        </w:rPr>
      </w:pPr>
      <w:r>
        <w:rPr>
          <w:sz w:val="21"/>
        </w:rPr>
        <w:t xml:space="preserve">The one </w:t>
      </w:r>
      <w:r>
        <w:rPr>
          <w:spacing w:val="-3"/>
          <w:sz w:val="21"/>
        </w:rPr>
        <w:t xml:space="preserve">made </w:t>
      </w:r>
      <w:r>
        <w:rPr>
          <w:sz w:val="21"/>
        </w:rPr>
        <w:t>of</w:t>
      </w:r>
      <w:r>
        <w:rPr>
          <w:spacing w:val="6"/>
          <w:sz w:val="21"/>
        </w:rPr>
        <w:t xml:space="preserve"> </w:t>
      </w:r>
      <w:r>
        <w:rPr>
          <w:sz w:val="21"/>
        </w:rPr>
        <w:t>quilts.</w:t>
      </w:r>
    </w:p>
    <w:p>
      <w:pPr>
        <w:pStyle w:val="10"/>
        <w:numPr>
          <w:ilvl w:val="1"/>
          <w:numId w:val="2"/>
        </w:numPr>
        <w:tabs>
          <w:tab w:val="left" w:pos="834"/>
        </w:tabs>
        <w:spacing w:before="70" w:after="0" w:line="240" w:lineRule="auto"/>
        <w:ind w:left="833" w:right="0" w:hanging="240"/>
        <w:jc w:val="left"/>
        <w:rPr>
          <w:sz w:val="21"/>
        </w:rPr>
      </w:pPr>
      <w:r>
        <w:rPr>
          <w:sz w:val="21"/>
        </w:rPr>
        <w:t xml:space="preserve">The one made </w:t>
      </w:r>
      <w:r>
        <w:rPr>
          <w:spacing w:val="-3"/>
          <w:sz w:val="21"/>
        </w:rPr>
        <w:t>of</w:t>
      </w:r>
      <w:r>
        <w:rPr>
          <w:spacing w:val="1"/>
          <w:sz w:val="21"/>
        </w:rPr>
        <w:t xml:space="preserve"> </w:t>
      </w:r>
      <w:r>
        <w:rPr>
          <w:sz w:val="21"/>
        </w:rPr>
        <w:t>balloons.</w:t>
      </w:r>
    </w:p>
    <w:p>
      <w:pPr>
        <w:pStyle w:val="10"/>
        <w:numPr>
          <w:ilvl w:val="1"/>
          <w:numId w:val="2"/>
        </w:numPr>
        <w:tabs>
          <w:tab w:val="left" w:pos="833"/>
        </w:tabs>
        <w:spacing w:before="71" w:after="0" w:line="240" w:lineRule="auto"/>
        <w:ind w:left="832" w:right="0" w:hanging="240"/>
        <w:jc w:val="left"/>
        <w:rPr>
          <w:sz w:val="21"/>
        </w:rPr>
      </w:pPr>
      <w:r>
        <w:rPr>
          <w:sz w:val="21"/>
        </w:rPr>
        <w:t xml:space="preserve">The one made </w:t>
      </w:r>
      <w:r>
        <w:rPr>
          <w:spacing w:val="-3"/>
          <w:sz w:val="21"/>
        </w:rPr>
        <w:t xml:space="preserve">of </w:t>
      </w:r>
      <w:r>
        <w:rPr>
          <w:sz w:val="21"/>
        </w:rPr>
        <w:t>plastic</w:t>
      </w:r>
      <w:r>
        <w:rPr>
          <w:spacing w:val="6"/>
          <w:sz w:val="21"/>
        </w:rPr>
        <w:t xml:space="preserve"> </w:t>
      </w:r>
      <w:r>
        <w:rPr>
          <w:sz w:val="21"/>
        </w:rPr>
        <w:t>bottles.</w:t>
      </w:r>
    </w:p>
    <w:p>
      <w:pPr>
        <w:pStyle w:val="5"/>
        <w:spacing w:before="58" w:line="240" w:lineRule="auto"/>
        <w:ind w:left="2742"/>
      </w:pPr>
      <w:r>
        <w:t>注意：请将该题的答案书写在答题卷上</w:t>
      </w:r>
    </w:p>
    <w:p>
      <w:pPr>
        <w:pStyle w:val="6"/>
        <w:spacing w:before="43" w:after="23" w:line="240" w:lineRule="auto"/>
        <w:ind w:left="169"/>
        <w:rPr>
          <w:rFonts w:hint="eastAsia" w:ascii="宋体" w:eastAsia="宋体"/>
        </w:rPr>
      </w:pPr>
      <w:r>
        <w:rPr>
          <w:rFonts w:hint="eastAsia" w:ascii="宋体" w:eastAsia="宋体"/>
        </w:rPr>
        <w:t>第三节</w:t>
      </w:r>
      <w:r>
        <w:t xml:space="preserve">. </w:t>
      </w:r>
      <w:r>
        <w:rPr>
          <w:rFonts w:hint="eastAsia" w:ascii="宋体" w:eastAsia="宋体"/>
        </w:rPr>
        <w:t xml:space="preserve">听短文，根据你所听到的短文内容，完成下面表格，每空填一词。短文读三遍。 </w:t>
      </w:r>
    </w:p>
    <w:tbl>
      <w:tblPr>
        <w:tblStyle w:val="8"/>
        <w:tblW w:w="7781" w:type="dxa"/>
        <w:tblInd w:w="64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17"/>
        <w:gridCol w:w="626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11" w:hRule="atLeast"/>
        </w:trPr>
        <w:tc>
          <w:tcPr>
            <w:tcW w:w="7781" w:type="dxa"/>
            <w:gridSpan w:val="2"/>
          </w:tcPr>
          <w:p>
            <w:pPr>
              <w:pStyle w:val="11"/>
              <w:spacing w:before="38" w:line="240" w:lineRule="auto"/>
              <w:ind w:left="3053" w:right="3037"/>
              <w:jc w:val="center"/>
              <w:rPr>
                <w:b/>
                <w:sz w:val="21"/>
              </w:rPr>
            </w:pPr>
            <w:r>
              <w:rPr>
                <w:b/>
                <w:sz w:val="21"/>
              </w:rPr>
              <w:t>Anna’s Halloween</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11" w:hRule="atLeast"/>
        </w:trPr>
        <w:tc>
          <w:tcPr>
            <w:tcW w:w="1517" w:type="dxa"/>
          </w:tcPr>
          <w:p>
            <w:pPr>
              <w:pStyle w:val="11"/>
              <w:spacing w:before="39" w:line="240" w:lineRule="auto"/>
              <w:ind w:left="97" w:right="85"/>
              <w:jc w:val="center"/>
              <w:rPr>
                <w:b/>
                <w:sz w:val="21"/>
              </w:rPr>
            </w:pPr>
            <w:r>
              <w:rPr>
                <w:b/>
                <w:sz w:val="21"/>
              </w:rPr>
              <w:t>With whom</w:t>
            </w:r>
          </w:p>
        </w:tc>
        <w:tc>
          <w:tcPr>
            <w:tcW w:w="6264" w:type="dxa"/>
          </w:tcPr>
          <w:p>
            <w:pPr>
              <w:pStyle w:val="11"/>
              <w:tabs>
                <w:tab w:val="left" w:pos="1828"/>
                <w:tab w:val="left" w:pos="2452"/>
              </w:tabs>
              <w:spacing w:before="20" w:line="240" w:lineRule="auto"/>
              <w:ind w:left="110"/>
              <w:rPr>
                <w:sz w:val="21"/>
              </w:rPr>
            </w:pPr>
            <w:r>
              <w:rPr>
                <w:sz w:val="21"/>
              </w:rPr>
              <w:t xml:space="preserve">Maria </w:t>
            </w:r>
            <w:r>
              <w:rPr>
                <w:spacing w:val="1"/>
                <w:sz w:val="21"/>
              </w:rPr>
              <w:t xml:space="preserve"> </w:t>
            </w:r>
            <w:r>
              <w:rPr>
                <w:rFonts w:ascii="宋体" w:hAnsi="宋体"/>
                <w:sz w:val="21"/>
              </w:rPr>
              <w:t xml:space="preserve">— </w:t>
            </w:r>
            <w:r>
              <w:rPr>
                <w:spacing w:val="-3"/>
                <w:sz w:val="21"/>
              </w:rPr>
              <w:t>her</w:t>
            </w:r>
            <w:r>
              <w:rPr>
                <w:spacing w:val="-3"/>
                <w:sz w:val="21"/>
                <w:u w:val="single"/>
              </w:rPr>
              <w:t xml:space="preserve"> </w:t>
            </w:r>
            <w:r>
              <w:rPr>
                <w:spacing w:val="-3"/>
                <w:sz w:val="21"/>
                <w:u w:val="single"/>
              </w:rPr>
              <w:tab/>
            </w:r>
            <w:r>
              <w:rPr>
                <w:sz w:val="21"/>
                <w:u w:val="single"/>
              </w:rPr>
              <w:t>66</w:t>
            </w:r>
            <w:r>
              <w:rPr>
                <w:sz w:val="21"/>
                <w:u w:val="single"/>
              </w:rPr>
              <w:tab/>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876" w:hRule="atLeast"/>
        </w:trPr>
        <w:tc>
          <w:tcPr>
            <w:tcW w:w="1517" w:type="dxa"/>
          </w:tcPr>
          <w:p>
            <w:pPr>
              <w:pStyle w:val="11"/>
              <w:spacing w:before="0" w:line="240" w:lineRule="auto"/>
              <w:ind w:left="0"/>
              <w:rPr>
                <w:rFonts w:ascii="宋体"/>
                <w:sz w:val="22"/>
              </w:rPr>
            </w:pPr>
          </w:p>
          <w:p>
            <w:pPr>
              <w:pStyle w:val="11"/>
              <w:spacing w:before="0" w:line="240" w:lineRule="auto"/>
              <w:ind w:left="0"/>
              <w:rPr>
                <w:rFonts w:ascii="宋体"/>
                <w:sz w:val="22"/>
              </w:rPr>
            </w:pPr>
          </w:p>
          <w:p>
            <w:pPr>
              <w:pStyle w:val="11"/>
              <w:spacing w:before="1" w:line="240" w:lineRule="auto"/>
              <w:ind w:left="0"/>
              <w:rPr>
                <w:rFonts w:ascii="宋体"/>
                <w:sz w:val="20"/>
              </w:rPr>
            </w:pPr>
          </w:p>
          <w:p>
            <w:pPr>
              <w:pStyle w:val="11"/>
              <w:spacing w:before="0" w:line="240" w:lineRule="auto"/>
              <w:ind w:left="97" w:right="86"/>
              <w:jc w:val="center"/>
              <w:rPr>
                <w:b/>
                <w:sz w:val="21"/>
              </w:rPr>
            </w:pPr>
            <w:r>
              <w:rPr>
                <w:b/>
                <w:sz w:val="21"/>
              </w:rPr>
              <w:t>What they did</w:t>
            </w:r>
          </w:p>
        </w:tc>
        <w:tc>
          <w:tcPr>
            <w:tcW w:w="6264" w:type="dxa"/>
          </w:tcPr>
          <w:p>
            <w:pPr>
              <w:pStyle w:val="11"/>
              <w:spacing w:before="39" w:line="240" w:lineRule="auto"/>
              <w:ind w:left="110"/>
              <w:rPr>
                <w:sz w:val="21"/>
              </w:rPr>
            </w:pPr>
            <w:r>
              <w:rPr>
                <w:sz w:val="21"/>
              </w:rPr>
              <w:t>*Trick or Treat</w:t>
            </w:r>
          </w:p>
          <w:p>
            <w:pPr>
              <w:pStyle w:val="11"/>
              <w:tabs>
                <w:tab w:val="left" w:pos="532"/>
                <w:tab w:val="left" w:pos="1165"/>
              </w:tabs>
              <w:spacing w:before="70" w:line="240" w:lineRule="auto"/>
              <w:ind w:left="110"/>
              <w:rPr>
                <w:sz w:val="21"/>
              </w:rPr>
            </w:pPr>
            <w:r>
              <w:rPr>
                <w:w w:val="100"/>
                <w:sz w:val="21"/>
                <w:u w:val="single"/>
              </w:rPr>
              <w:t xml:space="preserve"> </w:t>
            </w:r>
            <w:r>
              <w:rPr>
                <w:sz w:val="21"/>
                <w:u w:val="single"/>
              </w:rPr>
              <w:tab/>
            </w:r>
            <w:r>
              <w:rPr>
                <w:sz w:val="21"/>
                <w:u w:val="single"/>
              </w:rPr>
              <w:t>67</w:t>
            </w:r>
            <w:r>
              <w:rPr>
                <w:sz w:val="21"/>
                <w:u w:val="single"/>
              </w:rPr>
              <w:tab/>
            </w:r>
            <w:r>
              <w:rPr>
                <w:spacing w:val="-3"/>
                <w:sz w:val="21"/>
              </w:rPr>
              <w:t xml:space="preserve">up </w:t>
            </w:r>
            <w:r>
              <w:rPr>
                <w:sz w:val="21"/>
              </w:rPr>
              <w:t>as Supergirls and collected two bags of</w:t>
            </w:r>
            <w:r>
              <w:rPr>
                <w:spacing w:val="-19"/>
                <w:sz w:val="21"/>
              </w:rPr>
              <w:t xml:space="preserve"> </w:t>
            </w:r>
            <w:r>
              <w:rPr>
                <w:sz w:val="21"/>
              </w:rPr>
              <w:t>sweets</w:t>
            </w:r>
          </w:p>
          <w:p>
            <w:pPr>
              <w:pStyle w:val="11"/>
              <w:spacing w:before="71" w:line="240" w:lineRule="auto"/>
              <w:ind w:left="110"/>
              <w:rPr>
                <w:sz w:val="21"/>
              </w:rPr>
            </w:pPr>
            <w:r>
              <w:rPr>
                <w:sz w:val="21"/>
              </w:rPr>
              <w:t>*Musical Chairs</w:t>
            </w:r>
          </w:p>
          <w:p>
            <w:pPr>
              <w:pStyle w:val="11"/>
              <w:tabs>
                <w:tab w:val="left" w:pos="1487"/>
                <w:tab w:val="left" w:pos="2121"/>
                <w:tab w:val="left" w:pos="2793"/>
                <w:tab w:val="left" w:pos="3426"/>
              </w:tabs>
              <w:spacing w:before="70" w:line="240" w:lineRule="auto"/>
              <w:ind w:left="110" w:right="2206"/>
              <w:rPr>
                <w:sz w:val="21"/>
              </w:rPr>
            </w:pPr>
            <w:r>
              <w:rPr>
                <w:sz w:val="21"/>
              </w:rPr>
              <w:t>Stood</w:t>
            </w:r>
            <w:r>
              <w:rPr>
                <w:spacing w:val="-5"/>
                <w:sz w:val="21"/>
              </w:rPr>
              <w:t xml:space="preserve"> </w:t>
            </w:r>
            <w:r>
              <w:rPr>
                <w:sz w:val="21"/>
              </w:rPr>
              <w:t>in</w:t>
            </w:r>
            <w:r>
              <w:rPr>
                <w:spacing w:val="-5"/>
                <w:sz w:val="21"/>
              </w:rPr>
              <w:t xml:space="preserve"> </w:t>
            </w:r>
            <w:r>
              <w:rPr>
                <w:sz w:val="21"/>
              </w:rPr>
              <w:t>a</w:t>
            </w:r>
            <w:r>
              <w:rPr>
                <w:sz w:val="21"/>
                <w:u w:val="single"/>
              </w:rPr>
              <w:t xml:space="preserve"> </w:t>
            </w:r>
            <w:r>
              <w:rPr>
                <w:sz w:val="21"/>
                <w:u w:val="single"/>
              </w:rPr>
              <w:tab/>
            </w:r>
            <w:r>
              <w:rPr>
                <w:sz w:val="21"/>
                <w:u w:val="single"/>
              </w:rPr>
              <w:t>68</w:t>
            </w:r>
            <w:r>
              <w:rPr>
                <w:sz w:val="21"/>
                <w:u w:val="single"/>
              </w:rPr>
              <w:tab/>
            </w:r>
            <w:r>
              <w:rPr>
                <w:sz w:val="21"/>
              </w:rPr>
              <w:t>and played the music. Sat down when</w:t>
            </w:r>
            <w:r>
              <w:rPr>
                <w:spacing w:val="-7"/>
                <w:sz w:val="21"/>
              </w:rPr>
              <w:t xml:space="preserve"> </w:t>
            </w:r>
            <w:r>
              <w:rPr>
                <w:sz w:val="21"/>
              </w:rPr>
              <w:t>the</w:t>
            </w:r>
            <w:r>
              <w:rPr>
                <w:spacing w:val="0"/>
                <w:sz w:val="21"/>
              </w:rPr>
              <w:t xml:space="preserve"> </w:t>
            </w:r>
            <w:r>
              <w:rPr>
                <w:sz w:val="21"/>
              </w:rPr>
              <w:t>music</w:t>
            </w:r>
            <w:r>
              <w:rPr>
                <w:sz w:val="21"/>
                <w:u w:val="single"/>
              </w:rPr>
              <w:t xml:space="preserve"> </w:t>
            </w:r>
            <w:r>
              <w:rPr>
                <w:sz w:val="21"/>
                <w:u w:val="single"/>
              </w:rPr>
              <w:tab/>
            </w:r>
            <w:r>
              <w:rPr>
                <w:sz w:val="21"/>
                <w:u w:val="single"/>
              </w:rPr>
              <w:t>69</w:t>
            </w:r>
            <w:r>
              <w:rPr>
                <w:sz w:val="21"/>
                <w:u w:val="single"/>
              </w:rPr>
              <w:tab/>
            </w:r>
            <w:r>
              <w:rPr>
                <w:sz w:val="21"/>
              </w:rPr>
              <w:t>.</w:t>
            </w:r>
          </w:p>
          <w:p>
            <w:pPr>
              <w:pStyle w:val="11"/>
              <w:tabs>
                <w:tab w:val="left" w:pos="2207"/>
                <w:tab w:val="left" w:pos="2836"/>
              </w:tabs>
              <w:spacing w:before="1" w:line="240" w:lineRule="auto"/>
              <w:ind w:left="110"/>
              <w:rPr>
                <w:sz w:val="21"/>
              </w:rPr>
            </w:pPr>
            <w:r>
              <w:rPr>
                <w:spacing w:val="-4"/>
                <w:sz w:val="21"/>
              </w:rPr>
              <w:t>Finally,</w:t>
            </w:r>
            <w:r>
              <w:rPr>
                <w:spacing w:val="1"/>
                <w:sz w:val="21"/>
              </w:rPr>
              <w:t xml:space="preserve"> </w:t>
            </w:r>
            <w:r>
              <w:rPr>
                <w:sz w:val="21"/>
              </w:rPr>
              <w:t>Maria</w:t>
            </w:r>
            <w:r>
              <w:rPr>
                <w:spacing w:val="3"/>
                <w:sz w:val="21"/>
              </w:rPr>
              <w:t xml:space="preserve"> </w:t>
            </w:r>
            <w:r>
              <w:rPr>
                <w:sz w:val="21"/>
              </w:rPr>
              <w:t>was</w:t>
            </w:r>
            <w:r>
              <w:rPr>
                <w:sz w:val="21"/>
                <w:u w:val="single"/>
              </w:rPr>
              <w:t xml:space="preserve"> </w:t>
            </w:r>
            <w:r>
              <w:rPr>
                <w:sz w:val="21"/>
                <w:u w:val="single"/>
              </w:rPr>
              <w:tab/>
            </w:r>
            <w:r>
              <w:rPr>
                <w:spacing w:val="-3"/>
                <w:sz w:val="21"/>
                <w:u w:val="single"/>
              </w:rPr>
              <w:t>70</w:t>
            </w:r>
            <w:r>
              <w:rPr>
                <w:spacing w:val="-3"/>
                <w:sz w:val="21"/>
                <w:u w:val="single"/>
              </w:rPr>
              <w:tab/>
            </w:r>
            <w:r>
              <w:rPr>
                <w:sz w:val="21"/>
              </w:rPr>
              <w:t>and won the</w:t>
            </w:r>
            <w:r>
              <w:rPr>
                <w:spacing w:val="-9"/>
                <w:sz w:val="21"/>
              </w:rPr>
              <w:t xml:space="preserve"> </w:t>
            </w:r>
            <w:r>
              <w:rPr>
                <w:sz w:val="21"/>
              </w:rPr>
              <w:t>game.</w:t>
            </w:r>
          </w:p>
        </w:tc>
      </w:tr>
    </w:tbl>
    <w:p>
      <w:pPr>
        <w:pStyle w:val="10"/>
        <w:numPr>
          <w:ilvl w:val="0"/>
          <w:numId w:val="1"/>
        </w:numPr>
        <w:tabs>
          <w:tab w:val="left" w:pos="477"/>
          <w:tab w:val="left" w:pos="1676"/>
        </w:tabs>
        <w:spacing w:before="0" w:after="0" w:line="240" w:lineRule="auto"/>
        <w:ind w:left="476" w:right="0" w:hanging="307"/>
        <w:jc w:val="left"/>
        <w:rPr>
          <w:rFonts w:hint="eastAsia" w:ascii="宋体" w:eastAsia="宋体"/>
          <w:sz w:val="24"/>
        </w:rPr>
      </w:pPr>
      <w:r>
        <w:rPr>
          <w:rFonts w:hint="eastAsia" w:ascii="黑体" w:eastAsia="黑体"/>
          <w:sz w:val="24"/>
        </w:rPr>
        <w:t>单项选择</w:t>
      </w:r>
      <w:r>
        <w:rPr>
          <w:rFonts w:hint="eastAsia" w:ascii="黑体" w:eastAsia="黑体"/>
          <w:sz w:val="24"/>
        </w:rPr>
        <w:tab/>
      </w:r>
      <w:r>
        <w:rPr>
          <w:rFonts w:hint="eastAsia" w:ascii="宋体" w:eastAsia="宋体"/>
          <w:spacing w:val="-5"/>
          <w:sz w:val="21"/>
        </w:rPr>
        <w:t>从</w:t>
      </w:r>
      <w:r>
        <w:rPr>
          <w:rFonts w:hint="eastAsia" w:ascii="宋体" w:eastAsia="宋体"/>
          <w:sz w:val="21"/>
        </w:rPr>
        <w:t>每小题</w:t>
      </w:r>
      <w:r>
        <w:rPr>
          <w:rFonts w:hint="eastAsia" w:ascii="宋体" w:eastAsia="宋体"/>
          <w:spacing w:val="-5"/>
          <w:sz w:val="21"/>
        </w:rPr>
        <w:t>所</w:t>
      </w:r>
      <w:r>
        <w:rPr>
          <w:rFonts w:hint="eastAsia" w:ascii="宋体" w:eastAsia="宋体"/>
          <w:sz w:val="21"/>
        </w:rPr>
        <w:t>给的</w:t>
      </w:r>
      <w:r>
        <w:rPr>
          <w:rFonts w:hint="eastAsia" w:ascii="宋体" w:eastAsia="宋体"/>
          <w:spacing w:val="-51"/>
          <w:sz w:val="21"/>
        </w:rPr>
        <w:t xml:space="preserve"> </w:t>
      </w:r>
      <w:r>
        <w:rPr>
          <w:spacing w:val="-4"/>
          <w:sz w:val="21"/>
        </w:rPr>
        <w:t>A</w:t>
      </w:r>
      <w:r>
        <w:rPr>
          <w:rFonts w:hint="eastAsia" w:ascii="宋体" w:eastAsia="宋体"/>
          <w:sz w:val="21"/>
        </w:rPr>
        <w:t>、</w:t>
      </w:r>
      <w:r>
        <w:rPr>
          <w:sz w:val="21"/>
        </w:rPr>
        <w:t>B</w:t>
      </w:r>
      <w:r>
        <w:rPr>
          <w:rFonts w:hint="eastAsia" w:ascii="宋体" w:eastAsia="宋体"/>
          <w:sz w:val="21"/>
        </w:rPr>
        <w:t>、</w:t>
      </w:r>
      <w:r>
        <w:rPr>
          <w:sz w:val="21"/>
        </w:rPr>
        <w:t xml:space="preserve">C </w:t>
      </w:r>
      <w:r>
        <w:rPr>
          <w:rFonts w:hint="eastAsia" w:ascii="宋体" w:eastAsia="宋体"/>
          <w:sz w:val="21"/>
        </w:rPr>
        <w:t>三个</w:t>
      </w:r>
      <w:r>
        <w:rPr>
          <w:rFonts w:hint="eastAsia" w:ascii="宋体" w:eastAsia="宋体"/>
          <w:spacing w:val="-5"/>
          <w:sz w:val="21"/>
        </w:rPr>
        <w:t>选项</w:t>
      </w:r>
      <w:r>
        <w:rPr>
          <w:rFonts w:hint="eastAsia" w:ascii="宋体" w:eastAsia="宋体"/>
          <w:sz w:val="21"/>
        </w:rPr>
        <w:t>中，选出</w:t>
      </w:r>
      <w:r>
        <w:rPr>
          <w:rFonts w:hint="eastAsia" w:ascii="宋体" w:eastAsia="宋体"/>
          <w:spacing w:val="-5"/>
          <w:sz w:val="21"/>
        </w:rPr>
        <w:t>可</w:t>
      </w:r>
      <w:r>
        <w:rPr>
          <w:rFonts w:hint="eastAsia" w:ascii="宋体" w:eastAsia="宋体"/>
          <w:sz w:val="21"/>
        </w:rPr>
        <w:t>以填入</w:t>
      </w:r>
      <w:r>
        <w:rPr>
          <w:rFonts w:hint="eastAsia" w:ascii="宋体" w:eastAsia="宋体"/>
          <w:spacing w:val="-5"/>
          <w:sz w:val="21"/>
        </w:rPr>
        <w:t>空</w:t>
      </w:r>
      <w:r>
        <w:rPr>
          <w:rFonts w:hint="eastAsia" w:ascii="宋体" w:eastAsia="宋体"/>
          <w:sz w:val="21"/>
        </w:rPr>
        <w:t>白处的</w:t>
      </w:r>
      <w:r>
        <w:rPr>
          <w:rFonts w:hint="eastAsia" w:ascii="宋体" w:eastAsia="宋体"/>
          <w:spacing w:val="-5"/>
          <w:sz w:val="21"/>
        </w:rPr>
        <w:t>正</w:t>
      </w:r>
      <w:r>
        <w:rPr>
          <w:rFonts w:hint="eastAsia" w:ascii="宋体" w:eastAsia="宋体"/>
          <w:sz w:val="21"/>
        </w:rPr>
        <w:t>确答案</w:t>
      </w:r>
      <w:r>
        <w:rPr>
          <w:rFonts w:hint="eastAsia" w:ascii="宋体" w:eastAsia="宋体"/>
          <w:spacing w:val="-5"/>
          <w:sz w:val="21"/>
        </w:rPr>
        <w:t>。</w:t>
      </w:r>
      <w:r>
        <w:rPr>
          <w:rFonts w:hint="eastAsia" w:ascii="宋体" w:eastAsia="宋体"/>
          <w:sz w:val="24"/>
        </w:rPr>
        <w:t xml:space="preserve"> </w:t>
      </w:r>
    </w:p>
    <w:p>
      <w:pPr>
        <w:pStyle w:val="6"/>
        <w:spacing w:before="1" w:line="240" w:lineRule="auto"/>
        <w:ind w:left="380"/>
        <w:rPr>
          <w:rFonts w:hint="eastAsia" w:ascii="宋体" w:eastAsia="宋体"/>
        </w:rPr>
      </w:pPr>
      <w:r>
        <w:rPr>
          <w:rFonts w:hint="eastAsia" w:ascii="宋体" w:eastAsia="宋体"/>
        </w:rPr>
        <w:t xml:space="preserve">（每小题 </w:t>
      </w:r>
      <w:r>
        <w:rPr>
          <w:rFonts w:ascii="Calibri" w:eastAsia="Calibri"/>
        </w:rPr>
        <w:t xml:space="preserve">1 </w:t>
      </w:r>
      <w:r>
        <w:rPr>
          <w:rFonts w:hint="eastAsia" w:ascii="宋体" w:eastAsia="宋体"/>
        </w:rPr>
        <w:t xml:space="preserve">分，满分 </w:t>
      </w:r>
      <w:r>
        <w:rPr>
          <w:rFonts w:ascii="Calibri" w:eastAsia="Calibri"/>
        </w:rPr>
        <w:t xml:space="preserve">15 </w:t>
      </w:r>
      <w:r>
        <w:rPr>
          <w:rFonts w:hint="eastAsia" w:ascii="宋体" w:eastAsia="宋体"/>
        </w:rPr>
        <w:t xml:space="preserve">分） </w:t>
      </w:r>
    </w:p>
    <w:p>
      <w:pPr>
        <w:pStyle w:val="10"/>
        <w:numPr>
          <w:ilvl w:val="0"/>
          <w:numId w:val="2"/>
        </w:numPr>
        <w:tabs>
          <w:tab w:val="left" w:pos="487"/>
          <w:tab w:val="left" w:pos="3097"/>
        </w:tabs>
        <w:spacing w:before="42" w:after="0" w:line="240" w:lineRule="auto"/>
        <w:ind w:left="486" w:right="0" w:hanging="317"/>
        <w:jc w:val="left"/>
        <w:rPr>
          <w:sz w:val="21"/>
        </w:rPr>
      </w:pPr>
      <w:r>
        <w:rPr>
          <w:sz w:val="21"/>
        </w:rPr>
        <w:t>—What is</w:t>
      </w:r>
      <w:r>
        <w:rPr>
          <w:spacing w:val="-3"/>
          <w:sz w:val="21"/>
        </w:rPr>
        <w:t xml:space="preserve"> Liu</w:t>
      </w:r>
      <w:r>
        <w:rPr>
          <w:spacing w:val="-6"/>
          <w:sz w:val="21"/>
        </w:rPr>
        <w:t xml:space="preserve"> </w:t>
      </w:r>
      <w:r>
        <w:rPr>
          <w:sz w:val="21"/>
        </w:rPr>
        <w:t>Xin’s</w:t>
      </w:r>
      <w:r>
        <w:rPr>
          <w:sz w:val="21"/>
          <w:u w:val="single"/>
        </w:rPr>
        <w:tab/>
      </w:r>
      <w:r>
        <w:rPr>
          <w:sz w:val="21"/>
        </w:rPr>
        <w:t>to language</w:t>
      </w:r>
      <w:r>
        <w:rPr>
          <w:spacing w:val="-9"/>
          <w:sz w:val="21"/>
        </w:rPr>
        <w:t xml:space="preserve"> </w:t>
      </w:r>
      <w:r>
        <w:rPr>
          <w:sz w:val="21"/>
        </w:rPr>
        <w:t>learning?</w:t>
      </w:r>
    </w:p>
    <w:p>
      <w:pPr>
        <w:pStyle w:val="6"/>
        <w:spacing w:before="71" w:line="240" w:lineRule="auto"/>
        <w:ind w:right="4935"/>
        <w:jc w:val="center"/>
      </w:pPr>
      <w:r>
        <w:t>—Never stop studying and work hard.</w:t>
      </w:r>
    </w:p>
    <w:p>
      <w:pPr>
        <w:pStyle w:val="10"/>
        <w:numPr>
          <w:ilvl w:val="1"/>
          <w:numId w:val="2"/>
        </w:numPr>
        <w:tabs>
          <w:tab w:val="left" w:pos="847"/>
          <w:tab w:val="left" w:pos="3529"/>
          <w:tab w:val="left" w:pos="6471"/>
        </w:tabs>
        <w:spacing w:before="70" w:after="0" w:line="240" w:lineRule="auto"/>
        <w:ind w:left="846" w:right="0" w:hanging="255"/>
        <w:jc w:val="left"/>
        <w:rPr>
          <w:sz w:val="21"/>
        </w:rPr>
      </w:pPr>
      <w:r>
        <w:rPr>
          <w:sz w:val="21"/>
        </w:rPr>
        <w:t>service</w:t>
      </w:r>
      <w:r>
        <w:rPr>
          <w:sz w:val="21"/>
        </w:rPr>
        <w:tab/>
      </w:r>
      <w:r>
        <w:rPr>
          <w:sz w:val="21"/>
        </w:rPr>
        <w:t>B.</w:t>
      </w:r>
      <w:r>
        <w:rPr>
          <w:spacing w:val="-3"/>
          <w:sz w:val="21"/>
        </w:rPr>
        <w:t xml:space="preserve"> </w:t>
      </w:r>
      <w:r>
        <w:rPr>
          <w:sz w:val="21"/>
        </w:rPr>
        <w:t>secret</w:t>
      </w:r>
      <w:r>
        <w:rPr>
          <w:sz w:val="21"/>
        </w:rPr>
        <w:tab/>
      </w:r>
      <w:r>
        <w:rPr>
          <w:sz w:val="21"/>
        </w:rPr>
        <w:t xml:space="preserve">C. </w:t>
      </w:r>
      <w:r>
        <w:rPr>
          <w:spacing w:val="-3"/>
          <w:sz w:val="21"/>
        </w:rPr>
        <w:t>skill</w:t>
      </w:r>
    </w:p>
    <w:p>
      <w:pPr>
        <w:spacing w:after="0" w:line="240" w:lineRule="auto"/>
        <w:jc w:val="left"/>
        <w:rPr>
          <w:sz w:val="21"/>
        </w:rPr>
        <w:sectPr>
          <w:pgSz w:w="10440" w:h="14750"/>
          <w:pgMar w:top="820" w:right="640" w:bottom="1000" w:left="680" w:header="0" w:footer="802" w:gutter="0"/>
          <w:cols w:space="708" w:num="1"/>
        </w:sectPr>
      </w:pPr>
    </w:p>
    <w:p>
      <w:pPr>
        <w:pStyle w:val="10"/>
        <w:numPr>
          <w:ilvl w:val="0"/>
          <w:numId w:val="2"/>
        </w:numPr>
        <w:tabs>
          <w:tab w:val="left" w:pos="487"/>
          <w:tab w:val="left" w:pos="3822"/>
        </w:tabs>
        <w:spacing w:before="68" w:after="0" w:line="240" w:lineRule="auto"/>
        <w:ind w:left="486" w:right="0" w:hanging="317"/>
        <w:jc w:val="left"/>
        <w:rPr>
          <w:sz w:val="21"/>
        </w:rPr>
      </w:pPr>
      <w:r>
        <w:rPr>
          <w:sz w:val="21"/>
        </w:rPr>
        <w:t>—How do you use</w:t>
      </w:r>
      <w:r>
        <w:rPr>
          <w:spacing w:val="-5"/>
          <w:sz w:val="21"/>
        </w:rPr>
        <w:t xml:space="preserve"> </w:t>
      </w:r>
      <w:r>
        <w:rPr>
          <w:spacing w:val="-3"/>
          <w:sz w:val="21"/>
        </w:rPr>
        <w:t>your</w:t>
      </w:r>
      <w:r>
        <w:rPr>
          <w:spacing w:val="0"/>
          <w:sz w:val="21"/>
        </w:rPr>
        <w:t xml:space="preserve"> </w:t>
      </w:r>
      <w:r>
        <w:rPr>
          <w:sz w:val="21"/>
        </w:rPr>
        <w:t>time</w:t>
      </w:r>
      <w:r>
        <w:rPr>
          <w:sz w:val="21"/>
          <w:u w:val="single"/>
        </w:rPr>
        <w:t xml:space="preserve"> </w:t>
      </w:r>
      <w:r>
        <w:rPr>
          <w:sz w:val="21"/>
          <w:u w:val="single"/>
        </w:rPr>
        <w:tab/>
      </w:r>
      <w:r>
        <w:rPr>
          <w:sz w:val="21"/>
        </w:rPr>
        <w:t>,</w:t>
      </w:r>
      <w:r>
        <w:rPr>
          <w:spacing w:val="-1"/>
          <w:sz w:val="21"/>
        </w:rPr>
        <w:t xml:space="preserve"> </w:t>
      </w:r>
      <w:r>
        <w:rPr>
          <w:sz w:val="21"/>
        </w:rPr>
        <w:t>David?</w:t>
      </w:r>
    </w:p>
    <w:p>
      <w:pPr>
        <w:pStyle w:val="6"/>
        <w:spacing w:before="80" w:line="240" w:lineRule="auto"/>
        <w:ind w:left="486"/>
      </w:pPr>
      <w:bookmarkStart w:id="0" w:name="—I usually make a to-do list in the morn"/>
      <w:bookmarkEnd w:id="0"/>
      <w:r>
        <w:t>—I usually make a to-do list in the morning, and then finish them one by one.</w:t>
      </w:r>
    </w:p>
    <w:p>
      <w:pPr>
        <w:pStyle w:val="10"/>
        <w:numPr>
          <w:ilvl w:val="1"/>
          <w:numId w:val="2"/>
        </w:numPr>
        <w:tabs>
          <w:tab w:val="left" w:pos="847"/>
          <w:tab w:val="left" w:pos="3529"/>
          <w:tab w:val="left" w:pos="6476"/>
        </w:tabs>
        <w:spacing w:before="75" w:after="0" w:line="240" w:lineRule="auto"/>
        <w:ind w:left="846" w:right="0" w:hanging="254"/>
        <w:jc w:val="left"/>
        <w:rPr>
          <w:sz w:val="21"/>
        </w:rPr>
      </w:pPr>
      <w:r>
        <w:rPr>
          <w:sz w:val="21"/>
        </w:rPr>
        <w:t>wisely</w:t>
      </w:r>
      <w:r>
        <w:rPr>
          <w:sz w:val="21"/>
        </w:rPr>
        <w:tab/>
      </w:r>
      <w:r>
        <w:rPr>
          <w:sz w:val="21"/>
        </w:rPr>
        <w:t>B.</w:t>
      </w:r>
      <w:r>
        <w:rPr>
          <w:spacing w:val="-2"/>
          <w:sz w:val="21"/>
        </w:rPr>
        <w:t xml:space="preserve"> </w:t>
      </w:r>
      <w:r>
        <w:rPr>
          <w:sz w:val="21"/>
        </w:rPr>
        <w:t>easily</w:t>
      </w:r>
      <w:r>
        <w:rPr>
          <w:sz w:val="21"/>
        </w:rPr>
        <w:tab/>
      </w:r>
      <w:r>
        <w:rPr>
          <w:sz w:val="21"/>
        </w:rPr>
        <w:t>C.</w:t>
      </w:r>
      <w:r>
        <w:rPr>
          <w:spacing w:val="-1"/>
          <w:sz w:val="21"/>
        </w:rPr>
        <w:t xml:space="preserve"> </w:t>
      </w:r>
      <w:r>
        <w:rPr>
          <w:sz w:val="21"/>
        </w:rPr>
        <w:t>exactly</w:t>
      </w:r>
    </w:p>
    <w:p>
      <w:pPr>
        <w:pStyle w:val="10"/>
        <w:numPr>
          <w:ilvl w:val="0"/>
          <w:numId w:val="2"/>
        </w:numPr>
        <w:tabs>
          <w:tab w:val="left" w:pos="487"/>
        </w:tabs>
        <w:spacing w:before="75" w:after="0" w:line="240" w:lineRule="auto"/>
        <w:ind w:left="486" w:right="0" w:hanging="317"/>
        <w:jc w:val="left"/>
        <w:rPr>
          <w:sz w:val="21"/>
        </w:rPr>
      </w:pPr>
      <w:r>
        <w:rPr>
          <w:sz w:val="21"/>
        </w:rPr>
        <w:t xml:space="preserve">—Hey, Mary. I hear there’s a new cartoon movie </w:t>
      </w:r>
      <w:r>
        <w:rPr>
          <w:i/>
          <w:sz w:val="21"/>
        </w:rPr>
        <w:t xml:space="preserve">NE ZHA: I </w:t>
      </w:r>
      <w:r>
        <w:rPr>
          <w:i/>
          <w:spacing w:val="-3"/>
          <w:sz w:val="21"/>
        </w:rPr>
        <w:t xml:space="preserve">am the </w:t>
      </w:r>
      <w:r>
        <w:rPr>
          <w:i/>
          <w:sz w:val="21"/>
        </w:rPr>
        <w:t>destiny</w:t>
      </w:r>
      <w:r>
        <w:rPr>
          <w:sz w:val="21"/>
        </w:rPr>
        <w:t>. Would this evening</w:t>
      </w:r>
      <w:r>
        <w:rPr>
          <w:spacing w:val="-13"/>
          <w:sz w:val="21"/>
        </w:rPr>
        <w:t xml:space="preserve"> </w:t>
      </w:r>
      <w:r>
        <w:rPr>
          <w:sz w:val="21"/>
        </w:rPr>
        <w:t>be</w:t>
      </w:r>
    </w:p>
    <w:p>
      <w:pPr>
        <w:pStyle w:val="6"/>
        <w:tabs>
          <w:tab w:val="left" w:pos="1537"/>
        </w:tabs>
        <w:spacing w:before="81" w:line="240" w:lineRule="auto"/>
        <w:ind w:left="692"/>
      </w:pPr>
      <w:r>
        <w:rPr>
          <w:w w:val="100"/>
          <w:u w:val="single"/>
        </w:rPr>
        <w:t xml:space="preserve"> </w:t>
      </w:r>
      <w:r>
        <w:rPr>
          <w:u w:val="single"/>
        </w:rPr>
        <w:tab/>
      </w:r>
      <w:r>
        <w:t xml:space="preserve"> </w:t>
      </w:r>
      <w:r>
        <w:rPr>
          <w:spacing w:val="-3"/>
        </w:rPr>
        <w:t>for</w:t>
      </w:r>
      <w:r>
        <w:t xml:space="preserve"> you?</w:t>
      </w:r>
    </w:p>
    <w:p>
      <w:pPr>
        <w:pStyle w:val="6"/>
        <w:spacing w:before="75" w:line="240" w:lineRule="auto"/>
        <w:ind w:left="486"/>
      </w:pPr>
      <w:r>
        <w:t>— Oh, sorry. I have a math test tomorrow and I have to study for it.</w:t>
      </w:r>
    </w:p>
    <w:p>
      <w:pPr>
        <w:pStyle w:val="10"/>
        <w:numPr>
          <w:ilvl w:val="1"/>
          <w:numId w:val="2"/>
        </w:numPr>
        <w:tabs>
          <w:tab w:val="left" w:pos="847"/>
          <w:tab w:val="left" w:pos="3558"/>
          <w:tab w:val="left" w:pos="6471"/>
        </w:tabs>
        <w:spacing w:before="75" w:after="0" w:line="240" w:lineRule="auto"/>
        <w:ind w:left="846" w:right="0" w:hanging="254"/>
        <w:jc w:val="left"/>
        <w:rPr>
          <w:sz w:val="21"/>
        </w:rPr>
      </w:pPr>
      <w:r>
        <w:rPr>
          <w:sz w:val="21"/>
        </w:rPr>
        <w:t>necessary</w:t>
      </w:r>
      <w:r>
        <w:rPr>
          <w:sz w:val="21"/>
        </w:rPr>
        <w:tab/>
      </w:r>
      <w:r>
        <w:rPr>
          <w:sz w:val="21"/>
        </w:rPr>
        <w:t>B.</w:t>
      </w:r>
      <w:r>
        <w:rPr>
          <w:spacing w:val="-4"/>
          <w:sz w:val="21"/>
        </w:rPr>
        <w:t xml:space="preserve"> </w:t>
      </w:r>
      <w:r>
        <w:rPr>
          <w:sz w:val="21"/>
        </w:rPr>
        <w:t>convenient</w:t>
      </w:r>
      <w:r>
        <w:rPr>
          <w:sz w:val="21"/>
        </w:rPr>
        <w:tab/>
      </w:r>
      <w:r>
        <w:rPr>
          <w:sz w:val="21"/>
        </w:rPr>
        <w:t>C.</w:t>
      </w:r>
      <w:r>
        <w:rPr>
          <w:spacing w:val="-1"/>
          <w:sz w:val="21"/>
        </w:rPr>
        <w:t xml:space="preserve"> </w:t>
      </w:r>
      <w:r>
        <w:rPr>
          <w:sz w:val="21"/>
        </w:rPr>
        <w:t>normal</w:t>
      </w:r>
    </w:p>
    <w:p>
      <w:pPr>
        <w:pStyle w:val="10"/>
        <w:numPr>
          <w:ilvl w:val="0"/>
          <w:numId w:val="2"/>
        </w:numPr>
        <w:tabs>
          <w:tab w:val="left" w:pos="592"/>
          <w:tab w:val="left" w:pos="2290"/>
        </w:tabs>
        <w:spacing w:before="80" w:after="0" w:line="240" w:lineRule="auto"/>
        <w:ind w:left="591" w:right="0" w:hanging="422"/>
        <w:jc w:val="left"/>
        <w:rPr>
          <w:sz w:val="21"/>
        </w:rPr>
      </w:pPr>
      <w:r>
        <w:rPr>
          <w:sz w:val="21"/>
        </w:rPr>
        <w:t>—Listen!</w:t>
      </w:r>
      <w:r>
        <w:rPr>
          <w:sz w:val="21"/>
          <w:u w:val="single"/>
        </w:rPr>
        <w:tab/>
      </w:r>
      <w:r>
        <w:rPr>
          <w:sz w:val="21"/>
        </w:rPr>
        <w:t>wonderful music Cindy is</w:t>
      </w:r>
      <w:r>
        <w:rPr>
          <w:spacing w:val="-7"/>
          <w:sz w:val="21"/>
        </w:rPr>
        <w:t xml:space="preserve"> </w:t>
      </w:r>
      <w:r>
        <w:rPr>
          <w:sz w:val="21"/>
        </w:rPr>
        <w:t>playing!</w:t>
      </w:r>
    </w:p>
    <w:p>
      <w:pPr>
        <w:pStyle w:val="6"/>
        <w:spacing w:before="76" w:line="240" w:lineRule="auto"/>
        <w:ind w:left="591"/>
      </w:pPr>
      <w:r>
        <w:t>—Yeah, so soft and so beautiful.</w:t>
      </w:r>
    </w:p>
    <w:p>
      <w:pPr>
        <w:pStyle w:val="10"/>
        <w:numPr>
          <w:ilvl w:val="1"/>
          <w:numId w:val="2"/>
        </w:numPr>
        <w:tabs>
          <w:tab w:val="left" w:pos="847"/>
          <w:tab w:val="left" w:pos="3529"/>
          <w:tab w:val="left" w:pos="6471"/>
        </w:tabs>
        <w:spacing w:before="75" w:after="0" w:line="240" w:lineRule="auto"/>
        <w:ind w:left="846" w:right="0" w:hanging="255"/>
        <w:jc w:val="left"/>
        <w:rPr>
          <w:sz w:val="21"/>
        </w:rPr>
      </w:pPr>
      <w:r>
        <w:rPr>
          <w:sz w:val="21"/>
        </w:rPr>
        <w:t>How</w:t>
      </w:r>
      <w:r>
        <w:rPr>
          <w:sz w:val="21"/>
        </w:rPr>
        <w:tab/>
      </w:r>
      <w:r>
        <w:rPr>
          <w:sz w:val="21"/>
        </w:rPr>
        <w:t>B.</w:t>
      </w:r>
      <w:r>
        <w:rPr>
          <w:spacing w:val="-5"/>
          <w:sz w:val="21"/>
        </w:rPr>
        <w:t xml:space="preserve"> </w:t>
      </w:r>
      <w:r>
        <w:rPr>
          <w:sz w:val="21"/>
        </w:rPr>
        <w:t>What</w:t>
      </w:r>
      <w:r>
        <w:rPr>
          <w:sz w:val="21"/>
        </w:rPr>
        <w:tab/>
      </w:r>
      <w:r>
        <w:rPr>
          <w:sz w:val="21"/>
        </w:rPr>
        <w:t>C. What</w:t>
      </w:r>
      <w:r>
        <w:rPr>
          <w:spacing w:val="-6"/>
          <w:sz w:val="21"/>
        </w:rPr>
        <w:t xml:space="preserve"> </w:t>
      </w:r>
      <w:r>
        <w:rPr>
          <w:sz w:val="21"/>
        </w:rPr>
        <w:t>a</w:t>
      </w:r>
    </w:p>
    <w:p>
      <w:pPr>
        <w:pStyle w:val="10"/>
        <w:numPr>
          <w:ilvl w:val="0"/>
          <w:numId w:val="2"/>
        </w:numPr>
        <w:tabs>
          <w:tab w:val="left" w:pos="592"/>
          <w:tab w:val="left" w:pos="6053"/>
        </w:tabs>
        <w:spacing w:before="80" w:after="0" w:line="240" w:lineRule="auto"/>
        <w:ind w:left="591" w:right="0" w:hanging="422"/>
        <w:jc w:val="left"/>
        <w:rPr>
          <w:sz w:val="21"/>
        </w:rPr>
      </w:pPr>
      <w:r>
        <w:rPr>
          <w:sz w:val="21"/>
        </w:rPr>
        <w:t xml:space="preserve">—Alice has set up a </w:t>
      </w:r>
      <w:r>
        <w:rPr>
          <w:spacing w:val="-4"/>
          <w:sz w:val="21"/>
        </w:rPr>
        <w:t xml:space="preserve">WeChat </w:t>
      </w:r>
      <w:r>
        <w:rPr>
          <w:sz w:val="21"/>
        </w:rPr>
        <w:t>group. Could you</w:t>
      </w:r>
      <w:r>
        <w:rPr>
          <w:spacing w:val="-10"/>
          <w:sz w:val="21"/>
        </w:rPr>
        <w:t xml:space="preserve"> </w:t>
      </w:r>
      <w:r>
        <w:rPr>
          <w:sz w:val="21"/>
        </w:rPr>
        <w:t>tell</w:t>
      </w:r>
      <w:r>
        <w:rPr>
          <w:spacing w:val="2"/>
          <w:sz w:val="21"/>
        </w:rPr>
        <w:t xml:space="preserve"> </w:t>
      </w:r>
      <w:r>
        <w:rPr>
          <w:spacing w:val="-3"/>
          <w:sz w:val="21"/>
        </w:rPr>
        <w:t>me</w:t>
      </w:r>
      <w:r>
        <w:rPr>
          <w:spacing w:val="-3"/>
          <w:sz w:val="21"/>
          <w:u w:val="single"/>
        </w:rPr>
        <w:t xml:space="preserve"> </w:t>
      </w:r>
      <w:r>
        <w:rPr>
          <w:spacing w:val="-3"/>
          <w:sz w:val="21"/>
          <w:u w:val="single"/>
        </w:rPr>
        <w:tab/>
      </w:r>
      <w:r>
        <w:rPr>
          <w:sz w:val="21"/>
        </w:rPr>
        <w:t>?</w:t>
      </w:r>
    </w:p>
    <w:p>
      <w:pPr>
        <w:pStyle w:val="6"/>
        <w:spacing w:before="76" w:line="240" w:lineRule="auto"/>
        <w:ind w:left="591"/>
      </w:pPr>
      <w:r>
        <w:t>—Well, it is much easier for us to connect with each other.</w:t>
      </w:r>
    </w:p>
    <w:p>
      <w:pPr>
        <w:pStyle w:val="10"/>
        <w:numPr>
          <w:ilvl w:val="1"/>
          <w:numId w:val="2"/>
        </w:numPr>
        <w:tabs>
          <w:tab w:val="left" w:pos="847"/>
          <w:tab w:val="left" w:pos="3529"/>
          <w:tab w:val="left" w:pos="6471"/>
        </w:tabs>
        <w:spacing w:before="80" w:after="0" w:line="240" w:lineRule="auto"/>
        <w:ind w:left="846" w:right="0" w:hanging="255"/>
        <w:jc w:val="left"/>
        <w:rPr>
          <w:sz w:val="21"/>
        </w:rPr>
      </w:pPr>
      <w:r>
        <w:rPr>
          <w:sz w:val="21"/>
        </w:rPr>
        <w:t>what it is</w:t>
      </w:r>
      <w:r>
        <w:rPr>
          <w:spacing w:val="-2"/>
          <w:sz w:val="21"/>
        </w:rPr>
        <w:t xml:space="preserve"> </w:t>
      </w:r>
      <w:r>
        <w:rPr>
          <w:sz w:val="21"/>
        </w:rPr>
        <w:t>used</w:t>
      </w:r>
      <w:r>
        <w:rPr>
          <w:spacing w:val="-6"/>
          <w:sz w:val="21"/>
        </w:rPr>
        <w:t xml:space="preserve"> </w:t>
      </w:r>
      <w:r>
        <w:rPr>
          <w:sz w:val="21"/>
        </w:rPr>
        <w:t>for</w:t>
      </w:r>
      <w:r>
        <w:rPr>
          <w:sz w:val="21"/>
        </w:rPr>
        <w:tab/>
      </w:r>
      <w:r>
        <w:rPr>
          <w:sz w:val="21"/>
        </w:rPr>
        <w:t>B. how she</w:t>
      </w:r>
      <w:r>
        <w:rPr>
          <w:spacing w:val="-8"/>
          <w:sz w:val="21"/>
        </w:rPr>
        <w:t xml:space="preserve"> </w:t>
      </w:r>
      <w:r>
        <w:rPr>
          <w:sz w:val="21"/>
        </w:rPr>
        <w:t>did</w:t>
      </w:r>
      <w:r>
        <w:rPr>
          <w:spacing w:val="-1"/>
          <w:sz w:val="21"/>
        </w:rPr>
        <w:t xml:space="preserve"> </w:t>
      </w:r>
      <w:r>
        <w:rPr>
          <w:sz w:val="21"/>
        </w:rPr>
        <w:t>it</w:t>
      </w:r>
      <w:r>
        <w:rPr>
          <w:sz w:val="21"/>
        </w:rPr>
        <w:tab/>
      </w:r>
      <w:r>
        <w:rPr>
          <w:sz w:val="21"/>
        </w:rPr>
        <w:t>C. why did she do</w:t>
      </w:r>
      <w:r>
        <w:rPr>
          <w:spacing w:val="-9"/>
          <w:sz w:val="21"/>
        </w:rPr>
        <w:t xml:space="preserve"> </w:t>
      </w:r>
      <w:r>
        <w:rPr>
          <w:sz w:val="21"/>
        </w:rPr>
        <w:t>it</w:t>
      </w:r>
    </w:p>
    <w:p>
      <w:pPr>
        <w:pStyle w:val="10"/>
        <w:numPr>
          <w:ilvl w:val="0"/>
          <w:numId w:val="2"/>
        </w:numPr>
        <w:tabs>
          <w:tab w:val="left" w:pos="487"/>
        </w:tabs>
        <w:spacing w:before="75" w:after="0" w:line="240" w:lineRule="auto"/>
        <w:ind w:left="486" w:right="0" w:hanging="317"/>
        <w:jc w:val="left"/>
        <w:rPr>
          <w:sz w:val="21"/>
        </w:rPr>
      </w:pPr>
      <w:r>
        <w:rPr>
          <w:sz w:val="21"/>
        </w:rPr>
        <w:t>—Remember that teamwork is the most</w:t>
      </w:r>
      <w:r>
        <w:rPr>
          <w:spacing w:val="-7"/>
          <w:sz w:val="21"/>
        </w:rPr>
        <w:t xml:space="preserve"> </w:t>
      </w:r>
      <w:r>
        <w:rPr>
          <w:sz w:val="21"/>
        </w:rPr>
        <w:t>important.</w:t>
      </w:r>
    </w:p>
    <w:p>
      <w:pPr>
        <w:pStyle w:val="6"/>
        <w:tabs>
          <w:tab w:val="left" w:pos="4201"/>
        </w:tabs>
        <w:spacing w:before="75" w:line="240" w:lineRule="auto"/>
        <w:ind w:left="486"/>
      </w:pPr>
      <w:r>
        <w:t>—I see. Nothing will</w:t>
      </w:r>
      <w:r>
        <w:rPr>
          <w:spacing w:val="-10"/>
        </w:rPr>
        <w:t xml:space="preserve"> </w:t>
      </w:r>
      <w:r>
        <w:t>be</w:t>
      </w:r>
      <w:r>
        <w:rPr>
          <w:spacing w:val="-4"/>
        </w:rPr>
        <w:t xml:space="preserve"> </w:t>
      </w:r>
      <w:r>
        <w:t>achieved</w:t>
      </w:r>
      <w:r>
        <w:rPr>
          <w:u w:val="single"/>
        </w:rPr>
        <w:tab/>
      </w:r>
      <w:r>
        <w:t>we work</w:t>
      </w:r>
      <w:r>
        <w:rPr>
          <w:spacing w:val="-4"/>
        </w:rPr>
        <w:t xml:space="preserve"> </w:t>
      </w:r>
      <w:r>
        <w:t>together.</w:t>
      </w:r>
    </w:p>
    <w:p>
      <w:pPr>
        <w:pStyle w:val="10"/>
        <w:numPr>
          <w:ilvl w:val="1"/>
          <w:numId w:val="2"/>
        </w:numPr>
        <w:tabs>
          <w:tab w:val="left" w:pos="847"/>
          <w:tab w:val="left" w:pos="3529"/>
          <w:tab w:val="left" w:pos="6471"/>
        </w:tabs>
        <w:spacing w:before="81" w:after="0" w:line="240" w:lineRule="auto"/>
        <w:ind w:left="846" w:right="0" w:hanging="255"/>
        <w:jc w:val="left"/>
        <w:rPr>
          <w:sz w:val="21"/>
        </w:rPr>
      </w:pPr>
      <w:r>
        <w:rPr>
          <w:sz w:val="21"/>
        </w:rPr>
        <w:t>though</w:t>
      </w:r>
      <w:r>
        <w:rPr>
          <w:sz w:val="21"/>
        </w:rPr>
        <w:tab/>
      </w:r>
      <w:r>
        <w:rPr>
          <w:sz w:val="21"/>
        </w:rPr>
        <w:t>B.</w:t>
      </w:r>
      <w:r>
        <w:rPr>
          <w:spacing w:val="-3"/>
          <w:sz w:val="21"/>
        </w:rPr>
        <w:t xml:space="preserve"> </w:t>
      </w:r>
      <w:r>
        <w:rPr>
          <w:sz w:val="21"/>
        </w:rPr>
        <w:t>unless</w:t>
      </w:r>
      <w:r>
        <w:rPr>
          <w:sz w:val="21"/>
        </w:rPr>
        <w:tab/>
      </w:r>
      <w:r>
        <w:rPr>
          <w:sz w:val="21"/>
        </w:rPr>
        <w:t>C.</w:t>
      </w:r>
      <w:r>
        <w:rPr>
          <w:spacing w:val="-1"/>
          <w:sz w:val="21"/>
        </w:rPr>
        <w:t xml:space="preserve"> </w:t>
      </w:r>
      <w:r>
        <w:rPr>
          <w:sz w:val="21"/>
        </w:rPr>
        <w:t>if</w:t>
      </w:r>
    </w:p>
    <w:p>
      <w:pPr>
        <w:pStyle w:val="10"/>
        <w:numPr>
          <w:ilvl w:val="0"/>
          <w:numId w:val="2"/>
        </w:numPr>
        <w:tabs>
          <w:tab w:val="left" w:pos="487"/>
          <w:tab w:val="left" w:pos="5718"/>
        </w:tabs>
        <w:spacing w:before="61" w:after="0" w:line="240" w:lineRule="auto"/>
        <w:ind w:left="486" w:right="0" w:hanging="317"/>
        <w:jc w:val="left"/>
        <w:rPr>
          <w:sz w:val="21"/>
        </w:rPr>
      </w:pPr>
      <w:r>
        <w:rPr>
          <w:sz w:val="21"/>
        </w:rPr>
        <w:t>The</w:t>
      </w:r>
      <w:r>
        <w:rPr>
          <w:spacing w:val="-3"/>
          <w:sz w:val="21"/>
        </w:rPr>
        <w:t xml:space="preserve"> </w:t>
      </w:r>
      <w:r>
        <w:rPr>
          <w:sz w:val="21"/>
        </w:rPr>
        <w:t xml:space="preserve">Seventh </w:t>
      </w:r>
      <w:r>
        <w:rPr>
          <w:spacing w:val="-3"/>
          <w:sz w:val="21"/>
        </w:rPr>
        <w:t>CISM</w:t>
      </w:r>
      <w:r>
        <w:rPr>
          <w:spacing w:val="-1"/>
          <w:sz w:val="21"/>
        </w:rPr>
        <w:t xml:space="preserve"> </w:t>
      </w:r>
      <w:r>
        <w:rPr>
          <w:sz w:val="21"/>
        </w:rPr>
        <w:t>Military</w:t>
      </w:r>
      <w:r>
        <w:rPr>
          <w:spacing w:val="-10"/>
          <w:sz w:val="21"/>
        </w:rPr>
        <w:t xml:space="preserve"> </w:t>
      </w:r>
      <w:r>
        <w:rPr>
          <w:spacing w:val="-4"/>
          <w:sz w:val="21"/>
        </w:rPr>
        <w:t>World</w:t>
      </w:r>
      <w:r>
        <w:rPr>
          <w:spacing w:val="-5"/>
          <w:sz w:val="21"/>
        </w:rPr>
        <w:t xml:space="preserve"> </w:t>
      </w:r>
      <w:r>
        <w:rPr>
          <w:sz w:val="21"/>
        </w:rPr>
        <w:t>Games(</w:t>
      </w:r>
      <w:r>
        <w:rPr>
          <w:rFonts w:hint="eastAsia" w:ascii="宋体" w:eastAsia="宋体"/>
          <w:sz w:val="21"/>
        </w:rPr>
        <w:t>军运会</w:t>
      </w:r>
      <w:r>
        <w:rPr>
          <w:sz w:val="21"/>
        </w:rPr>
        <w:t>)</w:t>
      </w:r>
      <w:r>
        <w:rPr>
          <w:sz w:val="21"/>
          <w:u w:val="single"/>
        </w:rPr>
        <w:tab/>
      </w:r>
      <w:r>
        <w:rPr>
          <w:sz w:val="21"/>
        </w:rPr>
        <w:t>successfully in Wuhan last</w:t>
      </w:r>
      <w:r>
        <w:rPr>
          <w:spacing w:val="-15"/>
          <w:sz w:val="21"/>
        </w:rPr>
        <w:t xml:space="preserve"> </w:t>
      </w:r>
      <w:r>
        <w:rPr>
          <w:spacing w:val="-3"/>
          <w:sz w:val="21"/>
        </w:rPr>
        <w:t>month.</w:t>
      </w:r>
    </w:p>
    <w:p>
      <w:pPr>
        <w:pStyle w:val="10"/>
        <w:numPr>
          <w:ilvl w:val="1"/>
          <w:numId w:val="2"/>
        </w:numPr>
        <w:tabs>
          <w:tab w:val="left" w:pos="847"/>
          <w:tab w:val="left" w:pos="3529"/>
          <w:tab w:val="left" w:pos="6471"/>
        </w:tabs>
        <w:spacing w:before="62" w:after="0" w:line="240" w:lineRule="auto"/>
        <w:ind w:left="846" w:right="0" w:hanging="255"/>
        <w:jc w:val="left"/>
        <w:rPr>
          <w:sz w:val="21"/>
        </w:rPr>
      </w:pPr>
      <w:r>
        <w:rPr>
          <w:sz w:val="21"/>
        </w:rPr>
        <w:t>is</w:t>
      </w:r>
      <w:r>
        <w:rPr>
          <w:spacing w:val="-1"/>
          <w:sz w:val="21"/>
        </w:rPr>
        <w:t xml:space="preserve"> </w:t>
      </w:r>
      <w:r>
        <w:rPr>
          <w:sz w:val="21"/>
        </w:rPr>
        <w:t>held</w:t>
      </w:r>
      <w:r>
        <w:rPr>
          <w:sz w:val="21"/>
        </w:rPr>
        <w:tab/>
      </w:r>
      <w:r>
        <w:rPr>
          <w:sz w:val="21"/>
        </w:rPr>
        <w:t>B.</w:t>
      </w:r>
      <w:r>
        <w:rPr>
          <w:spacing w:val="-1"/>
          <w:sz w:val="21"/>
        </w:rPr>
        <w:t xml:space="preserve"> </w:t>
      </w:r>
      <w:r>
        <w:rPr>
          <w:sz w:val="21"/>
        </w:rPr>
        <w:t>was</w:t>
      </w:r>
      <w:r>
        <w:rPr>
          <w:spacing w:val="-2"/>
          <w:sz w:val="21"/>
        </w:rPr>
        <w:t xml:space="preserve"> </w:t>
      </w:r>
      <w:r>
        <w:rPr>
          <w:sz w:val="21"/>
        </w:rPr>
        <w:t>held</w:t>
      </w:r>
      <w:r>
        <w:rPr>
          <w:sz w:val="21"/>
        </w:rPr>
        <w:tab/>
      </w:r>
      <w:r>
        <w:rPr>
          <w:sz w:val="21"/>
        </w:rPr>
        <w:t>C. will be held</w:t>
      </w:r>
    </w:p>
    <w:p>
      <w:pPr>
        <w:pStyle w:val="10"/>
        <w:numPr>
          <w:ilvl w:val="0"/>
          <w:numId w:val="2"/>
        </w:numPr>
        <w:tabs>
          <w:tab w:val="left" w:pos="486"/>
        </w:tabs>
        <w:spacing w:before="80" w:after="0" w:line="240" w:lineRule="auto"/>
        <w:ind w:left="485" w:right="0" w:hanging="316"/>
        <w:jc w:val="left"/>
        <w:rPr>
          <w:sz w:val="21"/>
        </w:rPr>
      </w:pPr>
      <w:r>
        <w:rPr>
          <w:sz w:val="21"/>
        </w:rPr>
        <w:t xml:space="preserve">—Do you know about iPhone </w:t>
      </w:r>
      <w:r>
        <w:rPr>
          <w:spacing w:val="-5"/>
          <w:sz w:val="21"/>
        </w:rPr>
        <w:t xml:space="preserve">11 </w:t>
      </w:r>
      <w:r>
        <w:rPr>
          <w:sz w:val="21"/>
        </w:rPr>
        <w:t>Pro</w:t>
      </w:r>
      <w:r>
        <w:rPr>
          <w:spacing w:val="-13"/>
          <w:sz w:val="21"/>
        </w:rPr>
        <w:t xml:space="preserve"> </w:t>
      </w:r>
      <w:r>
        <w:rPr>
          <w:sz w:val="21"/>
        </w:rPr>
        <w:t>Max?</w:t>
      </w:r>
    </w:p>
    <w:p>
      <w:pPr>
        <w:pStyle w:val="6"/>
        <w:tabs>
          <w:tab w:val="left" w:pos="3120"/>
        </w:tabs>
        <w:spacing w:before="75" w:line="240" w:lineRule="auto"/>
        <w:ind w:left="485"/>
      </w:pPr>
      <w:r>
        <w:t>—Only a</w:t>
      </w:r>
      <w:r>
        <w:rPr>
          <w:spacing w:val="-4"/>
        </w:rPr>
        <w:t xml:space="preserve"> </w:t>
      </w:r>
      <w:r>
        <w:t>little.</w:t>
      </w:r>
      <w:r>
        <w:rPr>
          <w:spacing w:val="3"/>
        </w:rPr>
        <w:t xml:space="preserve"> </w:t>
      </w:r>
      <w:r>
        <w:rPr>
          <w:spacing w:val="-3"/>
        </w:rPr>
        <w:t>Let’s</w:t>
      </w:r>
      <w:r>
        <w:rPr>
          <w:spacing w:val="-3"/>
          <w:u w:val="single"/>
        </w:rPr>
        <w:tab/>
      </w:r>
      <w:r>
        <w:rPr>
          <w:spacing w:val="-3"/>
        </w:rPr>
        <w:t xml:space="preserve">more </w:t>
      </w:r>
      <w:r>
        <w:t>information about it on the</w:t>
      </w:r>
      <w:r>
        <w:rPr>
          <w:spacing w:val="-7"/>
        </w:rPr>
        <w:t xml:space="preserve"> </w:t>
      </w:r>
      <w:r>
        <w:t>Internet.</w:t>
      </w:r>
    </w:p>
    <w:p>
      <w:pPr>
        <w:pStyle w:val="10"/>
        <w:numPr>
          <w:ilvl w:val="1"/>
          <w:numId w:val="2"/>
        </w:numPr>
        <w:tabs>
          <w:tab w:val="left" w:pos="846"/>
          <w:tab w:val="left" w:pos="3529"/>
          <w:tab w:val="left" w:pos="6471"/>
        </w:tabs>
        <w:spacing w:before="75" w:after="0" w:line="240" w:lineRule="auto"/>
        <w:ind w:left="845" w:right="0" w:hanging="254"/>
        <w:jc w:val="left"/>
        <w:rPr>
          <w:sz w:val="21"/>
        </w:rPr>
      </w:pPr>
      <w:r>
        <w:rPr>
          <w:sz w:val="21"/>
        </w:rPr>
        <w:t>pay</w:t>
      </w:r>
      <w:r>
        <w:rPr>
          <w:spacing w:val="-5"/>
          <w:sz w:val="21"/>
        </w:rPr>
        <w:t xml:space="preserve"> </w:t>
      </w:r>
      <w:r>
        <w:rPr>
          <w:sz w:val="21"/>
        </w:rPr>
        <w:t>for</w:t>
      </w:r>
      <w:r>
        <w:rPr>
          <w:sz w:val="21"/>
        </w:rPr>
        <w:tab/>
      </w:r>
      <w:r>
        <w:rPr>
          <w:sz w:val="21"/>
        </w:rPr>
        <w:t>B.</w:t>
      </w:r>
      <w:r>
        <w:rPr>
          <w:spacing w:val="-1"/>
          <w:sz w:val="21"/>
        </w:rPr>
        <w:t xml:space="preserve"> </w:t>
      </w:r>
      <w:r>
        <w:rPr>
          <w:sz w:val="21"/>
        </w:rPr>
        <w:t>ask</w:t>
      </w:r>
      <w:r>
        <w:rPr>
          <w:spacing w:val="-6"/>
          <w:sz w:val="21"/>
        </w:rPr>
        <w:t xml:space="preserve"> </w:t>
      </w:r>
      <w:r>
        <w:rPr>
          <w:sz w:val="21"/>
        </w:rPr>
        <w:t>for</w:t>
      </w:r>
      <w:r>
        <w:rPr>
          <w:sz w:val="21"/>
        </w:rPr>
        <w:tab/>
      </w:r>
      <w:r>
        <w:rPr>
          <w:sz w:val="21"/>
        </w:rPr>
        <w:t>C. search</w:t>
      </w:r>
      <w:r>
        <w:rPr>
          <w:spacing w:val="-5"/>
          <w:sz w:val="21"/>
        </w:rPr>
        <w:t xml:space="preserve"> </w:t>
      </w:r>
      <w:r>
        <w:rPr>
          <w:spacing w:val="-4"/>
          <w:sz w:val="21"/>
        </w:rPr>
        <w:t>for</w:t>
      </w:r>
    </w:p>
    <w:p>
      <w:pPr>
        <w:pStyle w:val="10"/>
        <w:numPr>
          <w:ilvl w:val="0"/>
          <w:numId w:val="2"/>
        </w:numPr>
        <w:tabs>
          <w:tab w:val="left" w:pos="486"/>
        </w:tabs>
        <w:spacing w:before="81" w:after="0" w:line="240" w:lineRule="auto"/>
        <w:ind w:left="485" w:right="0" w:hanging="316"/>
        <w:jc w:val="left"/>
        <w:rPr>
          <w:sz w:val="21"/>
        </w:rPr>
      </w:pPr>
      <w:r>
        <w:rPr>
          <w:sz w:val="21"/>
        </w:rPr>
        <w:t xml:space="preserve">—Hi, </w:t>
      </w:r>
      <w:r>
        <w:rPr>
          <w:spacing w:val="-3"/>
          <w:sz w:val="21"/>
        </w:rPr>
        <w:t xml:space="preserve">Ann! </w:t>
      </w:r>
      <w:r>
        <w:rPr>
          <w:sz w:val="21"/>
        </w:rPr>
        <w:t>I won the first prize in the English Debate</w:t>
      </w:r>
      <w:r>
        <w:rPr>
          <w:spacing w:val="-22"/>
          <w:sz w:val="21"/>
        </w:rPr>
        <w:t xml:space="preserve"> </w:t>
      </w:r>
      <w:r>
        <w:rPr>
          <w:sz w:val="21"/>
        </w:rPr>
        <w:t>Competition.</w:t>
      </w:r>
    </w:p>
    <w:p>
      <w:pPr>
        <w:pStyle w:val="6"/>
        <w:tabs>
          <w:tab w:val="left" w:pos="5602"/>
        </w:tabs>
        <w:spacing w:before="75" w:line="240" w:lineRule="auto"/>
        <w:ind w:left="486"/>
      </w:pPr>
      <w:r>
        <w:t>—Congratulations! And I guess your</w:t>
      </w:r>
      <w:r>
        <w:rPr>
          <w:spacing w:val="-8"/>
        </w:rPr>
        <w:t xml:space="preserve"> </w:t>
      </w:r>
      <w:r>
        <w:t>parents</w:t>
      </w:r>
      <w:r>
        <w:rPr>
          <w:spacing w:val="1"/>
        </w:rPr>
        <w:t xml:space="preserve"> </w:t>
      </w:r>
      <w:r>
        <w:t>must</w:t>
      </w:r>
      <w:r>
        <w:rPr>
          <w:u w:val="single"/>
        </w:rPr>
        <w:tab/>
      </w:r>
      <w:r>
        <w:rPr>
          <w:spacing w:val="-3"/>
        </w:rPr>
        <w:t>you.</w:t>
      </w:r>
    </w:p>
    <w:p>
      <w:pPr>
        <w:pStyle w:val="10"/>
        <w:numPr>
          <w:ilvl w:val="1"/>
          <w:numId w:val="2"/>
        </w:numPr>
        <w:tabs>
          <w:tab w:val="left" w:pos="847"/>
          <w:tab w:val="left" w:pos="3529"/>
          <w:tab w:val="left" w:pos="6471"/>
        </w:tabs>
        <w:spacing w:before="75" w:after="0" w:line="240" w:lineRule="auto"/>
        <w:ind w:left="846" w:right="0" w:hanging="255"/>
        <w:jc w:val="left"/>
        <w:rPr>
          <w:sz w:val="21"/>
        </w:rPr>
      </w:pPr>
      <w:r>
        <w:rPr>
          <w:sz w:val="21"/>
        </w:rPr>
        <w:t>be</w:t>
      </w:r>
      <w:r>
        <w:rPr>
          <w:spacing w:val="1"/>
          <w:sz w:val="21"/>
        </w:rPr>
        <w:t xml:space="preserve"> </w:t>
      </w:r>
      <w:r>
        <w:rPr>
          <w:sz w:val="21"/>
        </w:rPr>
        <w:t>mad</w:t>
      </w:r>
      <w:r>
        <w:rPr>
          <w:spacing w:val="-5"/>
          <w:sz w:val="21"/>
        </w:rPr>
        <w:t xml:space="preserve"> </w:t>
      </w:r>
      <w:r>
        <w:rPr>
          <w:sz w:val="21"/>
        </w:rPr>
        <w:t>at</w:t>
      </w:r>
      <w:r>
        <w:rPr>
          <w:sz w:val="21"/>
        </w:rPr>
        <w:tab/>
      </w:r>
      <w:r>
        <w:rPr>
          <w:sz w:val="21"/>
        </w:rPr>
        <w:t>B. be</w:t>
      </w:r>
      <w:r>
        <w:rPr>
          <w:spacing w:val="-3"/>
          <w:sz w:val="21"/>
        </w:rPr>
        <w:t xml:space="preserve"> </w:t>
      </w:r>
      <w:r>
        <w:rPr>
          <w:sz w:val="21"/>
        </w:rPr>
        <w:t>proud of</w:t>
      </w:r>
      <w:r>
        <w:rPr>
          <w:sz w:val="21"/>
        </w:rPr>
        <w:tab/>
      </w:r>
      <w:r>
        <w:rPr>
          <w:sz w:val="21"/>
        </w:rPr>
        <w:t>C. be interested</w:t>
      </w:r>
      <w:r>
        <w:rPr>
          <w:spacing w:val="-9"/>
          <w:sz w:val="21"/>
        </w:rPr>
        <w:t xml:space="preserve"> </w:t>
      </w:r>
      <w:r>
        <w:rPr>
          <w:sz w:val="21"/>
        </w:rPr>
        <w:t>in</w:t>
      </w:r>
    </w:p>
    <w:p>
      <w:pPr>
        <w:pStyle w:val="10"/>
        <w:numPr>
          <w:ilvl w:val="0"/>
          <w:numId w:val="2"/>
        </w:numPr>
        <w:tabs>
          <w:tab w:val="left" w:pos="486"/>
        </w:tabs>
        <w:spacing w:before="80" w:after="0" w:line="240" w:lineRule="auto"/>
        <w:ind w:left="485" w:right="0" w:hanging="316"/>
        <w:jc w:val="left"/>
        <w:rPr>
          <w:sz w:val="21"/>
        </w:rPr>
      </w:pPr>
      <w:r>
        <w:rPr>
          <w:sz w:val="21"/>
        </w:rPr>
        <w:t xml:space="preserve">—Oh, </w:t>
      </w:r>
      <w:r>
        <w:rPr>
          <w:spacing w:val="-3"/>
          <w:sz w:val="21"/>
        </w:rPr>
        <w:t xml:space="preserve">my </w:t>
      </w:r>
      <w:r>
        <w:rPr>
          <w:sz w:val="21"/>
        </w:rPr>
        <w:t xml:space="preserve">god! My bedroom is completely in a </w:t>
      </w:r>
      <w:r>
        <w:rPr>
          <w:spacing w:val="-3"/>
          <w:sz w:val="21"/>
        </w:rPr>
        <w:t xml:space="preserve">mess </w:t>
      </w:r>
      <w:r>
        <w:rPr>
          <w:sz w:val="21"/>
        </w:rPr>
        <w:t>and the window was</w:t>
      </w:r>
      <w:r>
        <w:rPr>
          <w:spacing w:val="-9"/>
          <w:sz w:val="21"/>
        </w:rPr>
        <w:t xml:space="preserve"> </w:t>
      </w:r>
      <w:r>
        <w:rPr>
          <w:spacing w:val="-3"/>
          <w:sz w:val="21"/>
        </w:rPr>
        <w:t>broken.</w:t>
      </w:r>
    </w:p>
    <w:p>
      <w:pPr>
        <w:pStyle w:val="6"/>
        <w:tabs>
          <w:tab w:val="left" w:pos="1537"/>
        </w:tabs>
        <w:spacing w:before="76" w:line="240" w:lineRule="auto"/>
        <w:ind w:left="485"/>
      </w:pPr>
      <w:r>
        <w:t>—</w:t>
      </w:r>
      <w:r>
        <w:rPr>
          <w:u w:val="single"/>
        </w:rPr>
        <w:tab/>
      </w:r>
      <w:r>
        <w:rPr>
          <w:spacing w:val="-3"/>
        </w:rPr>
        <w:t xml:space="preserve">did </w:t>
      </w:r>
      <w:r>
        <w:t xml:space="preserve">this will sooner </w:t>
      </w:r>
      <w:r>
        <w:rPr>
          <w:spacing w:val="-3"/>
        </w:rPr>
        <w:t xml:space="preserve">or </w:t>
      </w:r>
      <w:r>
        <w:t>later be caught and will be</w:t>
      </w:r>
      <w:r>
        <w:rPr>
          <w:spacing w:val="5"/>
        </w:rPr>
        <w:t xml:space="preserve"> </w:t>
      </w:r>
      <w:r>
        <w:t>punished.</w:t>
      </w:r>
    </w:p>
    <w:p>
      <w:pPr>
        <w:pStyle w:val="10"/>
        <w:numPr>
          <w:ilvl w:val="1"/>
          <w:numId w:val="2"/>
        </w:numPr>
        <w:tabs>
          <w:tab w:val="left" w:pos="842"/>
          <w:tab w:val="left" w:pos="3529"/>
          <w:tab w:val="left" w:pos="6471"/>
        </w:tabs>
        <w:spacing w:before="75" w:after="0" w:line="240" w:lineRule="auto"/>
        <w:ind w:left="841" w:right="0" w:hanging="250"/>
        <w:jc w:val="left"/>
        <w:rPr>
          <w:sz w:val="21"/>
        </w:rPr>
      </w:pPr>
      <w:r>
        <w:rPr>
          <w:sz w:val="21"/>
        </w:rPr>
        <w:t>Whoever</w:t>
      </w:r>
      <w:r>
        <w:rPr>
          <w:sz w:val="21"/>
        </w:rPr>
        <w:tab/>
      </w:r>
      <w:r>
        <w:rPr>
          <w:sz w:val="21"/>
        </w:rPr>
        <w:t>B.</w:t>
      </w:r>
      <w:r>
        <w:rPr>
          <w:spacing w:val="-7"/>
          <w:sz w:val="21"/>
        </w:rPr>
        <w:t xml:space="preserve"> </w:t>
      </w:r>
      <w:r>
        <w:rPr>
          <w:sz w:val="21"/>
        </w:rPr>
        <w:t>Whatever</w:t>
      </w:r>
      <w:r>
        <w:rPr>
          <w:sz w:val="21"/>
        </w:rPr>
        <w:tab/>
      </w:r>
      <w:r>
        <w:rPr>
          <w:sz w:val="21"/>
        </w:rPr>
        <w:t>C.</w:t>
      </w:r>
      <w:r>
        <w:rPr>
          <w:spacing w:val="-6"/>
          <w:sz w:val="21"/>
        </w:rPr>
        <w:t xml:space="preserve"> </w:t>
      </w:r>
      <w:r>
        <w:rPr>
          <w:sz w:val="21"/>
        </w:rPr>
        <w:t>Whenever</w:t>
      </w:r>
    </w:p>
    <w:p>
      <w:pPr>
        <w:pStyle w:val="10"/>
        <w:numPr>
          <w:ilvl w:val="0"/>
          <w:numId w:val="2"/>
        </w:numPr>
        <w:tabs>
          <w:tab w:val="left" w:pos="486"/>
        </w:tabs>
        <w:spacing w:before="80" w:after="0" w:line="240" w:lineRule="auto"/>
        <w:ind w:left="485" w:right="0" w:hanging="316"/>
        <w:jc w:val="left"/>
        <w:rPr>
          <w:sz w:val="21"/>
        </w:rPr>
      </w:pPr>
      <w:r>
        <w:rPr>
          <w:sz w:val="21"/>
        </w:rPr>
        <w:t xml:space="preserve">—Can you believe that </w:t>
      </w:r>
      <w:r>
        <w:rPr>
          <w:spacing w:val="-3"/>
          <w:sz w:val="21"/>
        </w:rPr>
        <w:t xml:space="preserve">this </w:t>
      </w:r>
      <w:r>
        <w:rPr>
          <w:sz w:val="21"/>
        </w:rPr>
        <w:t>small bowl costs almost 300,000</w:t>
      </w:r>
      <w:r>
        <w:rPr>
          <w:spacing w:val="-12"/>
          <w:sz w:val="21"/>
        </w:rPr>
        <w:t xml:space="preserve"> </w:t>
      </w:r>
      <w:r>
        <w:rPr>
          <w:sz w:val="21"/>
        </w:rPr>
        <w:t>dollars?</w:t>
      </w:r>
    </w:p>
    <w:p>
      <w:pPr>
        <w:pStyle w:val="6"/>
        <w:tabs>
          <w:tab w:val="left" w:pos="3154"/>
        </w:tabs>
        <w:spacing w:before="76" w:line="240" w:lineRule="auto"/>
        <w:ind w:left="485"/>
      </w:pPr>
      <w:r>
        <w:t>—Because it is</w:t>
      </w:r>
      <w:r>
        <w:rPr>
          <w:spacing w:val="2"/>
        </w:rPr>
        <w:t xml:space="preserve"> </w:t>
      </w:r>
      <w:r>
        <w:rPr>
          <w:spacing w:val="-3"/>
        </w:rPr>
        <w:t>made</w:t>
      </w:r>
      <w:r>
        <w:rPr>
          <w:spacing w:val="-3"/>
          <w:u w:val="single"/>
        </w:rPr>
        <w:tab/>
      </w:r>
      <w:r>
        <w:t>pure gold and it has a beautiful dragon picture on</w:t>
      </w:r>
      <w:r>
        <w:rPr>
          <w:spacing w:val="-12"/>
        </w:rPr>
        <w:t xml:space="preserve"> </w:t>
      </w:r>
      <w:r>
        <w:t>it.</w:t>
      </w:r>
    </w:p>
    <w:p>
      <w:pPr>
        <w:pStyle w:val="10"/>
        <w:numPr>
          <w:ilvl w:val="1"/>
          <w:numId w:val="2"/>
        </w:numPr>
        <w:tabs>
          <w:tab w:val="left" w:pos="846"/>
          <w:tab w:val="left" w:pos="3529"/>
          <w:tab w:val="left" w:pos="6471"/>
        </w:tabs>
        <w:spacing w:before="80" w:after="0" w:line="240" w:lineRule="auto"/>
        <w:ind w:left="845" w:right="0" w:hanging="254"/>
        <w:jc w:val="left"/>
        <w:rPr>
          <w:sz w:val="21"/>
        </w:rPr>
      </w:pPr>
      <w:r>
        <w:rPr>
          <w:sz w:val="21"/>
        </w:rPr>
        <w:t>of</w:t>
      </w:r>
      <w:r>
        <w:rPr>
          <w:sz w:val="21"/>
        </w:rPr>
        <w:tab/>
      </w:r>
      <w:r>
        <w:rPr>
          <w:sz w:val="21"/>
        </w:rPr>
        <w:t>B.</w:t>
      </w:r>
      <w:r>
        <w:rPr>
          <w:spacing w:val="-1"/>
          <w:sz w:val="21"/>
        </w:rPr>
        <w:t xml:space="preserve"> </w:t>
      </w:r>
      <w:r>
        <w:rPr>
          <w:sz w:val="21"/>
        </w:rPr>
        <w:t>from</w:t>
      </w:r>
      <w:r>
        <w:rPr>
          <w:sz w:val="21"/>
        </w:rPr>
        <w:tab/>
      </w:r>
      <w:r>
        <w:rPr>
          <w:sz w:val="21"/>
        </w:rPr>
        <w:t>C. by</w:t>
      </w:r>
    </w:p>
    <w:p>
      <w:pPr>
        <w:pStyle w:val="10"/>
        <w:numPr>
          <w:ilvl w:val="0"/>
          <w:numId w:val="2"/>
        </w:numPr>
        <w:tabs>
          <w:tab w:val="left" w:pos="501"/>
          <w:tab w:val="left" w:pos="3542"/>
        </w:tabs>
        <w:spacing w:before="75" w:after="0" w:line="240" w:lineRule="auto"/>
        <w:ind w:left="500" w:right="0" w:hanging="317"/>
        <w:jc w:val="left"/>
        <w:rPr>
          <w:sz w:val="21"/>
        </w:rPr>
      </w:pPr>
      <w:r>
        <w:rPr>
          <w:sz w:val="21"/>
        </w:rPr>
        <w:t>Susan is so brave</w:t>
      </w:r>
      <w:r>
        <w:rPr>
          <w:spacing w:val="-14"/>
          <w:sz w:val="21"/>
        </w:rPr>
        <w:t xml:space="preserve"> </w:t>
      </w:r>
      <w:r>
        <w:rPr>
          <w:sz w:val="21"/>
        </w:rPr>
        <w:t>that</w:t>
      </w:r>
      <w:r>
        <w:rPr>
          <w:spacing w:val="-1"/>
          <w:sz w:val="21"/>
        </w:rPr>
        <w:t xml:space="preserve"> </w:t>
      </w:r>
      <w:r>
        <w:rPr>
          <w:sz w:val="21"/>
        </w:rPr>
        <w:t>she</w:t>
      </w:r>
      <w:r>
        <w:rPr>
          <w:sz w:val="21"/>
          <w:u w:val="single"/>
        </w:rPr>
        <w:tab/>
      </w:r>
      <w:r>
        <w:rPr>
          <w:sz w:val="21"/>
        </w:rPr>
        <w:t xml:space="preserve">to speak in front </w:t>
      </w:r>
      <w:r>
        <w:rPr>
          <w:spacing w:val="-3"/>
          <w:sz w:val="21"/>
        </w:rPr>
        <w:t xml:space="preserve">of </w:t>
      </w:r>
      <w:r>
        <w:rPr>
          <w:sz w:val="21"/>
        </w:rPr>
        <w:t>many</w:t>
      </w:r>
      <w:r>
        <w:rPr>
          <w:spacing w:val="-8"/>
          <w:sz w:val="21"/>
        </w:rPr>
        <w:t xml:space="preserve"> </w:t>
      </w:r>
      <w:r>
        <w:rPr>
          <w:sz w:val="21"/>
        </w:rPr>
        <w:t>people.</w:t>
      </w:r>
    </w:p>
    <w:p>
      <w:pPr>
        <w:pStyle w:val="10"/>
        <w:numPr>
          <w:ilvl w:val="1"/>
          <w:numId w:val="2"/>
        </w:numPr>
        <w:tabs>
          <w:tab w:val="left" w:pos="846"/>
          <w:tab w:val="left" w:pos="3528"/>
          <w:tab w:val="left" w:pos="6471"/>
        </w:tabs>
        <w:spacing w:before="75" w:after="0" w:line="240" w:lineRule="auto"/>
        <w:ind w:left="845" w:right="0" w:hanging="254"/>
        <w:jc w:val="left"/>
        <w:rPr>
          <w:sz w:val="21"/>
        </w:rPr>
      </w:pPr>
      <w:r>
        <w:rPr>
          <w:sz w:val="21"/>
        </w:rPr>
        <w:t>forgets</w:t>
      </w:r>
      <w:r>
        <w:rPr>
          <w:sz w:val="21"/>
        </w:rPr>
        <w:tab/>
      </w:r>
      <w:r>
        <w:rPr>
          <w:sz w:val="21"/>
        </w:rPr>
        <w:t>B.</w:t>
      </w:r>
      <w:r>
        <w:rPr>
          <w:spacing w:val="-2"/>
          <w:sz w:val="21"/>
        </w:rPr>
        <w:t xml:space="preserve"> </w:t>
      </w:r>
      <w:r>
        <w:rPr>
          <w:sz w:val="21"/>
        </w:rPr>
        <w:t>dares</w:t>
      </w:r>
      <w:r>
        <w:rPr>
          <w:sz w:val="21"/>
        </w:rPr>
        <w:tab/>
      </w:r>
      <w:r>
        <w:rPr>
          <w:sz w:val="21"/>
        </w:rPr>
        <w:t>C.</w:t>
      </w:r>
      <w:r>
        <w:rPr>
          <w:spacing w:val="-1"/>
          <w:sz w:val="21"/>
        </w:rPr>
        <w:t xml:space="preserve"> </w:t>
      </w:r>
      <w:r>
        <w:rPr>
          <w:sz w:val="21"/>
        </w:rPr>
        <w:t>hates</w:t>
      </w:r>
    </w:p>
    <w:p>
      <w:pPr>
        <w:pStyle w:val="10"/>
        <w:numPr>
          <w:ilvl w:val="0"/>
          <w:numId w:val="2"/>
        </w:numPr>
        <w:tabs>
          <w:tab w:val="left" w:pos="486"/>
          <w:tab w:val="left" w:pos="2736"/>
        </w:tabs>
        <w:spacing w:before="81" w:after="0" w:line="240" w:lineRule="auto"/>
        <w:ind w:left="485" w:right="0" w:hanging="317"/>
        <w:jc w:val="left"/>
        <w:rPr>
          <w:sz w:val="21"/>
        </w:rPr>
      </w:pPr>
      <w:r>
        <w:rPr>
          <w:sz w:val="21"/>
        </w:rPr>
        <w:t>The water</w:t>
      </w:r>
      <w:r>
        <w:rPr>
          <w:spacing w:val="-3"/>
          <w:sz w:val="21"/>
        </w:rPr>
        <w:t xml:space="preserve"> </w:t>
      </w:r>
      <w:r>
        <w:rPr>
          <w:sz w:val="21"/>
        </w:rPr>
        <w:t>is</w:t>
      </w:r>
      <w:r>
        <w:rPr>
          <w:spacing w:val="2"/>
          <w:sz w:val="21"/>
        </w:rPr>
        <w:t xml:space="preserve"> </w:t>
      </w:r>
      <w:r>
        <w:rPr>
          <w:sz w:val="21"/>
        </w:rPr>
        <w:t>not</w:t>
      </w:r>
      <w:r>
        <w:rPr>
          <w:sz w:val="21"/>
          <w:u w:val="single"/>
        </w:rPr>
        <w:tab/>
      </w:r>
      <w:r>
        <w:rPr>
          <w:sz w:val="21"/>
        </w:rPr>
        <w:t>enough. Add some more sugar,</w:t>
      </w:r>
      <w:r>
        <w:rPr>
          <w:spacing w:val="1"/>
          <w:sz w:val="21"/>
        </w:rPr>
        <w:t xml:space="preserve"> </w:t>
      </w:r>
      <w:r>
        <w:rPr>
          <w:sz w:val="21"/>
        </w:rPr>
        <w:t>please.</w:t>
      </w:r>
    </w:p>
    <w:p>
      <w:pPr>
        <w:pStyle w:val="10"/>
        <w:numPr>
          <w:ilvl w:val="1"/>
          <w:numId w:val="2"/>
        </w:numPr>
        <w:tabs>
          <w:tab w:val="left" w:pos="846"/>
          <w:tab w:val="left" w:pos="3528"/>
          <w:tab w:val="left" w:pos="6471"/>
        </w:tabs>
        <w:spacing w:before="75" w:after="0" w:line="240" w:lineRule="auto"/>
        <w:ind w:left="845" w:right="0" w:hanging="254"/>
        <w:jc w:val="left"/>
        <w:rPr>
          <w:sz w:val="21"/>
        </w:rPr>
      </w:pPr>
      <w:r>
        <w:rPr>
          <w:sz w:val="21"/>
        </w:rPr>
        <w:t>salty</w:t>
      </w:r>
      <w:r>
        <w:rPr>
          <w:sz w:val="21"/>
        </w:rPr>
        <w:tab/>
      </w:r>
      <w:r>
        <w:rPr>
          <w:sz w:val="21"/>
        </w:rPr>
        <w:t>B.</w:t>
      </w:r>
      <w:r>
        <w:rPr>
          <w:spacing w:val="-2"/>
          <w:sz w:val="21"/>
        </w:rPr>
        <w:t xml:space="preserve"> </w:t>
      </w:r>
      <w:r>
        <w:rPr>
          <w:sz w:val="21"/>
        </w:rPr>
        <w:t>sour</w:t>
      </w:r>
      <w:r>
        <w:rPr>
          <w:sz w:val="21"/>
        </w:rPr>
        <w:tab/>
      </w:r>
      <w:r>
        <w:rPr>
          <w:sz w:val="21"/>
        </w:rPr>
        <w:t>C.</w:t>
      </w:r>
      <w:r>
        <w:rPr>
          <w:spacing w:val="-1"/>
          <w:sz w:val="21"/>
        </w:rPr>
        <w:t xml:space="preserve"> </w:t>
      </w:r>
      <w:r>
        <w:rPr>
          <w:sz w:val="21"/>
        </w:rPr>
        <w:t>sweet</w:t>
      </w:r>
    </w:p>
    <w:p>
      <w:pPr>
        <w:pStyle w:val="10"/>
        <w:numPr>
          <w:ilvl w:val="0"/>
          <w:numId w:val="2"/>
        </w:numPr>
        <w:tabs>
          <w:tab w:val="left" w:pos="500"/>
          <w:tab w:val="left" w:pos="1550"/>
        </w:tabs>
        <w:spacing w:before="75" w:after="0" w:line="240" w:lineRule="auto"/>
        <w:ind w:left="499" w:right="0" w:hanging="317"/>
        <w:jc w:val="left"/>
        <w:rPr>
          <w:sz w:val="21"/>
        </w:rPr>
      </w:pPr>
      <w:r>
        <w:rPr>
          <w:sz w:val="21"/>
        </w:rPr>
        <w:t>—</w:t>
      </w:r>
      <w:r>
        <w:rPr>
          <w:sz w:val="21"/>
          <w:u w:val="single"/>
        </w:rPr>
        <w:t xml:space="preserve"> </w:t>
      </w:r>
      <w:r>
        <w:rPr>
          <w:sz w:val="21"/>
          <w:u w:val="single"/>
        </w:rPr>
        <w:tab/>
      </w:r>
      <w:r>
        <w:rPr>
          <w:sz w:val="21"/>
        </w:rPr>
        <w:t>, you can work out the problem</w:t>
      </w:r>
      <w:r>
        <w:rPr>
          <w:spacing w:val="-6"/>
          <w:sz w:val="21"/>
        </w:rPr>
        <w:t xml:space="preserve"> </w:t>
      </w:r>
      <w:r>
        <w:rPr>
          <w:spacing w:val="-4"/>
          <w:sz w:val="21"/>
        </w:rPr>
        <w:t>easily.</w:t>
      </w:r>
    </w:p>
    <w:p>
      <w:pPr>
        <w:pStyle w:val="6"/>
        <w:spacing w:before="80" w:line="240" w:lineRule="auto"/>
        <w:ind w:left="485"/>
      </w:pPr>
      <w:r>
        <w:t>—OK, I will try it. Thank you.</w:t>
      </w:r>
    </w:p>
    <w:p>
      <w:pPr>
        <w:pStyle w:val="10"/>
        <w:numPr>
          <w:ilvl w:val="1"/>
          <w:numId w:val="2"/>
        </w:numPr>
        <w:tabs>
          <w:tab w:val="left" w:pos="846"/>
          <w:tab w:val="left" w:pos="3528"/>
          <w:tab w:val="left" w:pos="6470"/>
        </w:tabs>
        <w:spacing w:before="76" w:after="0" w:line="240" w:lineRule="auto"/>
        <w:ind w:left="845" w:right="0" w:hanging="255"/>
        <w:jc w:val="left"/>
        <w:rPr>
          <w:sz w:val="21"/>
        </w:rPr>
      </w:pPr>
      <w:r>
        <w:rPr>
          <w:sz w:val="21"/>
        </w:rPr>
        <w:t>On</w:t>
      </w:r>
      <w:r>
        <w:rPr>
          <w:spacing w:val="-5"/>
          <w:sz w:val="21"/>
        </w:rPr>
        <w:t xml:space="preserve"> </w:t>
      </w:r>
      <w:r>
        <w:rPr>
          <w:sz w:val="21"/>
        </w:rPr>
        <w:t>the</w:t>
      </w:r>
      <w:r>
        <w:rPr>
          <w:spacing w:val="1"/>
          <w:sz w:val="21"/>
        </w:rPr>
        <w:t xml:space="preserve"> </w:t>
      </w:r>
      <w:r>
        <w:rPr>
          <w:sz w:val="21"/>
        </w:rPr>
        <w:t>way</w:t>
      </w:r>
      <w:r>
        <w:rPr>
          <w:sz w:val="21"/>
        </w:rPr>
        <w:tab/>
      </w:r>
      <w:r>
        <w:rPr>
          <w:sz w:val="21"/>
        </w:rPr>
        <w:t>B. By</w:t>
      </w:r>
      <w:r>
        <w:rPr>
          <w:spacing w:val="-6"/>
          <w:sz w:val="21"/>
        </w:rPr>
        <w:t xml:space="preserve"> </w:t>
      </w:r>
      <w:r>
        <w:rPr>
          <w:sz w:val="21"/>
        </w:rPr>
        <w:t>the</w:t>
      </w:r>
      <w:r>
        <w:rPr>
          <w:spacing w:val="0"/>
          <w:sz w:val="21"/>
        </w:rPr>
        <w:t xml:space="preserve"> </w:t>
      </w:r>
      <w:r>
        <w:rPr>
          <w:sz w:val="21"/>
        </w:rPr>
        <w:t>way</w:t>
      </w:r>
      <w:r>
        <w:rPr>
          <w:sz w:val="21"/>
        </w:rPr>
        <w:tab/>
      </w:r>
      <w:r>
        <w:rPr>
          <w:sz w:val="21"/>
        </w:rPr>
        <w:t>C. In this</w:t>
      </w:r>
      <w:r>
        <w:rPr>
          <w:spacing w:val="-2"/>
          <w:sz w:val="21"/>
        </w:rPr>
        <w:t xml:space="preserve"> </w:t>
      </w:r>
      <w:r>
        <w:rPr>
          <w:sz w:val="21"/>
        </w:rPr>
        <w:t>way</w:t>
      </w:r>
    </w:p>
    <w:p>
      <w:pPr>
        <w:pStyle w:val="10"/>
        <w:numPr>
          <w:ilvl w:val="0"/>
          <w:numId w:val="2"/>
        </w:numPr>
        <w:tabs>
          <w:tab w:val="left" w:pos="500"/>
        </w:tabs>
        <w:spacing w:before="75" w:after="0" w:line="240" w:lineRule="auto"/>
        <w:ind w:left="499" w:right="0" w:hanging="317"/>
        <w:jc w:val="left"/>
        <w:rPr>
          <w:sz w:val="21"/>
        </w:rPr>
      </w:pPr>
      <w:r>
        <w:rPr>
          <w:sz w:val="21"/>
        </w:rPr>
        <w:t xml:space="preserve">—It’s so kind of you to give </w:t>
      </w:r>
      <w:r>
        <w:rPr>
          <w:spacing w:val="-3"/>
          <w:sz w:val="21"/>
        </w:rPr>
        <w:t xml:space="preserve">me </w:t>
      </w:r>
      <w:r>
        <w:rPr>
          <w:sz w:val="21"/>
        </w:rPr>
        <w:t>a ride to the train</w:t>
      </w:r>
      <w:r>
        <w:rPr>
          <w:spacing w:val="-22"/>
          <w:sz w:val="21"/>
        </w:rPr>
        <w:t xml:space="preserve"> </w:t>
      </w:r>
      <w:r>
        <w:rPr>
          <w:sz w:val="21"/>
        </w:rPr>
        <w:t>station.</w:t>
      </w:r>
    </w:p>
    <w:p>
      <w:pPr>
        <w:pStyle w:val="6"/>
        <w:tabs>
          <w:tab w:val="left" w:pos="1555"/>
        </w:tabs>
        <w:spacing w:before="80" w:line="240" w:lineRule="auto"/>
        <w:ind w:left="499"/>
      </w:pPr>
      <w:r>
        <w:t>—</w:t>
      </w:r>
      <w:r>
        <w:rPr>
          <w:u w:val="single"/>
        </w:rPr>
        <w:t xml:space="preserve"> </w:t>
      </w:r>
      <w:r>
        <w:rPr>
          <w:u w:val="single"/>
        </w:rPr>
        <w:tab/>
      </w:r>
      <w:r>
        <w:t>.</w:t>
      </w:r>
    </w:p>
    <w:p>
      <w:pPr>
        <w:pStyle w:val="10"/>
        <w:numPr>
          <w:ilvl w:val="1"/>
          <w:numId w:val="2"/>
        </w:numPr>
        <w:tabs>
          <w:tab w:val="left" w:pos="841"/>
          <w:tab w:val="left" w:pos="3527"/>
          <w:tab w:val="left" w:pos="6470"/>
        </w:tabs>
        <w:spacing w:before="76" w:after="0" w:line="240" w:lineRule="auto"/>
        <w:ind w:left="840" w:right="0" w:hanging="255"/>
        <w:jc w:val="left"/>
        <w:rPr>
          <w:sz w:val="21"/>
        </w:rPr>
      </w:pPr>
      <w:r>
        <w:rPr>
          <w:sz w:val="21"/>
        </w:rPr>
        <w:t>Never</w:t>
      </w:r>
      <w:r>
        <w:rPr>
          <w:spacing w:val="10"/>
          <w:sz w:val="21"/>
        </w:rPr>
        <w:t xml:space="preserve"> </w:t>
      </w:r>
      <w:r>
        <w:rPr>
          <w:spacing w:val="-3"/>
          <w:sz w:val="21"/>
        </w:rPr>
        <w:t>mind</w:t>
      </w:r>
      <w:r>
        <w:rPr>
          <w:spacing w:val="-3"/>
          <w:sz w:val="21"/>
        </w:rPr>
        <w:tab/>
      </w:r>
      <w:r>
        <w:rPr>
          <w:sz w:val="21"/>
        </w:rPr>
        <w:t>B. Don’t mention</w:t>
      </w:r>
      <w:r>
        <w:rPr>
          <w:spacing w:val="-7"/>
          <w:sz w:val="21"/>
        </w:rPr>
        <w:t xml:space="preserve"> </w:t>
      </w:r>
      <w:r>
        <w:rPr>
          <w:sz w:val="21"/>
        </w:rPr>
        <w:t>it</w:t>
      </w:r>
      <w:r>
        <w:rPr>
          <w:sz w:val="21"/>
        </w:rPr>
        <w:tab/>
      </w:r>
      <w:r>
        <w:rPr>
          <w:sz w:val="21"/>
        </w:rPr>
        <w:t>C. My</w:t>
      </w:r>
      <w:r>
        <w:rPr>
          <w:spacing w:val="-1"/>
          <w:sz w:val="21"/>
        </w:rPr>
        <w:t xml:space="preserve"> </w:t>
      </w:r>
      <w:r>
        <w:rPr>
          <w:sz w:val="21"/>
        </w:rPr>
        <w:t>pleasure</w:t>
      </w:r>
    </w:p>
    <w:p>
      <w:pPr>
        <w:spacing w:after="0" w:line="240" w:lineRule="auto"/>
        <w:jc w:val="left"/>
        <w:rPr>
          <w:sz w:val="21"/>
        </w:rPr>
        <w:sectPr>
          <w:pgSz w:w="10440" w:h="14750"/>
          <w:pgMar w:top="820" w:right="640" w:bottom="1000" w:left="680" w:header="0" w:footer="802" w:gutter="0"/>
          <w:cols w:space="708" w:num="1"/>
        </w:sectPr>
      </w:pPr>
    </w:p>
    <w:p>
      <w:pPr>
        <w:pStyle w:val="6"/>
        <w:tabs>
          <w:tab w:val="left" w:pos="1811"/>
        </w:tabs>
        <w:spacing w:before="52" w:line="240" w:lineRule="auto"/>
        <w:ind w:left="188"/>
        <w:rPr>
          <w:rFonts w:hint="eastAsia" w:ascii="宋体" w:eastAsia="宋体"/>
        </w:rPr>
      </w:pPr>
      <w:r>
        <w:rPr>
          <w:rFonts w:ascii="Calibri" w:eastAsia="Calibri"/>
          <w:sz w:val="24"/>
        </w:rPr>
        <w:t>III</w:t>
      </w:r>
      <w:r>
        <w:rPr>
          <w:rFonts w:hint="eastAsia" w:ascii="宋体" w:eastAsia="宋体"/>
          <w:sz w:val="24"/>
        </w:rPr>
        <w:t>．</w:t>
      </w:r>
      <w:r>
        <w:rPr>
          <w:rFonts w:hint="eastAsia" w:ascii="黑体" w:eastAsia="黑体"/>
          <w:sz w:val="24"/>
        </w:rPr>
        <w:t>完形填空</w:t>
      </w:r>
      <w:r>
        <w:rPr>
          <w:rFonts w:hint="eastAsia" w:ascii="黑体" w:eastAsia="黑体"/>
          <w:sz w:val="24"/>
        </w:rPr>
        <w:tab/>
      </w:r>
      <w:r>
        <w:rPr>
          <w:rFonts w:hint="eastAsia" w:ascii="宋体" w:eastAsia="宋体"/>
        </w:rPr>
        <w:t>从每小</w:t>
      </w:r>
      <w:r>
        <w:rPr>
          <w:rFonts w:hint="eastAsia" w:ascii="宋体" w:eastAsia="宋体"/>
          <w:spacing w:val="-5"/>
        </w:rPr>
        <w:t>题</w:t>
      </w:r>
      <w:r>
        <w:rPr>
          <w:rFonts w:hint="eastAsia" w:ascii="宋体" w:eastAsia="宋体"/>
        </w:rPr>
        <w:t>所给的</w:t>
      </w:r>
      <w:r>
        <w:rPr>
          <w:rFonts w:hint="eastAsia" w:ascii="宋体" w:eastAsia="宋体"/>
          <w:spacing w:val="-50"/>
        </w:rPr>
        <w:t xml:space="preserve"> </w:t>
      </w:r>
      <w:r>
        <w:rPr>
          <w:spacing w:val="-4"/>
        </w:rPr>
        <w:t>A</w:t>
      </w:r>
      <w:r>
        <w:rPr>
          <w:rFonts w:hint="eastAsia" w:ascii="宋体" w:eastAsia="宋体"/>
        </w:rPr>
        <w:t>、</w:t>
      </w:r>
      <w:r>
        <w:t>B</w:t>
      </w:r>
      <w:r>
        <w:rPr>
          <w:rFonts w:hint="eastAsia" w:ascii="宋体" w:eastAsia="宋体"/>
        </w:rPr>
        <w:t>、</w:t>
      </w:r>
      <w:r>
        <w:t>C</w:t>
      </w:r>
      <w:r>
        <w:rPr>
          <w:spacing w:val="0"/>
        </w:rPr>
        <w:t xml:space="preserve"> </w:t>
      </w:r>
      <w:r>
        <w:rPr>
          <w:rFonts w:hint="eastAsia" w:ascii="宋体" w:eastAsia="宋体"/>
        </w:rPr>
        <w:t>三</w:t>
      </w:r>
      <w:r>
        <w:rPr>
          <w:rFonts w:hint="eastAsia" w:ascii="宋体" w:eastAsia="宋体"/>
          <w:spacing w:val="-5"/>
        </w:rPr>
        <w:t>个</w:t>
      </w:r>
      <w:r>
        <w:rPr>
          <w:rFonts w:hint="eastAsia" w:ascii="宋体" w:eastAsia="宋体"/>
        </w:rPr>
        <w:t>选</w:t>
      </w:r>
      <w:r>
        <w:rPr>
          <w:rFonts w:hint="eastAsia" w:ascii="宋体" w:eastAsia="宋体"/>
          <w:spacing w:val="-5"/>
        </w:rPr>
        <w:t>项</w:t>
      </w:r>
      <w:r>
        <w:rPr>
          <w:rFonts w:hint="eastAsia" w:ascii="宋体" w:eastAsia="宋体"/>
        </w:rPr>
        <w:t>中，选出</w:t>
      </w:r>
      <w:r>
        <w:rPr>
          <w:rFonts w:hint="eastAsia" w:ascii="宋体" w:eastAsia="宋体"/>
          <w:spacing w:val="-5"/>
        </w:rPr>
        <w:t>可</w:t>
      </w:r>
      <w:r>
        <w:rPr>
          <w:rFonts w:hint="eastAsia" w:ascii="宋体" w:eastAsia="宋体"/>
        </w:rPr>
        <w:t>以填入</w:t>
      </w:r>
      <w:r>
        <w:rPr>
          <w:rFonts w:hint="eastAsia" w:ascii="宋体" w:eastAsia="宋体"/>
          <w:spacing w:val="-5"/>
        </w:rPr>
        <w:t>空</w:t>
      </w:r>
      <w:r>
        <w:rPr>
          <w:rFonts w:hint="eastAsia" w:ascii="宋体" w:eastAsia="宋体"/>
        </w:rPr>
        <w:t>白处的</w:t>
      </w:r>
      <w:r>
        <w:rPr>
          <w:rFonts w:hint="eastAsia" w:ascii="宋体" w:eastAsia="宋体"/>
          <w:spacing w:val="-5"/>
        </w:rPr>
        <w:t>最</w:t>
      </w:r>
      <w:r>
        <w:rPr>
          <w:rFonts w:hint="eastAsia" w:ascii="宋体" w:eastAsia="宋体"/>
        </w:rPr>
        <w:t>佳答案</w:t>
      </w:r>
      <w:r>
        <w:rPr>
          <w:rFonts w:hint="eastAsia" w:ascii="宋体" w:eastAsia="宋体"/>
          <w:spacing w:val="-5"/>
        </w:rPr>
        <w:t>。</w:t>
      </w:r>
      <w:r>
        <w:rPr>
          <w:rFonts w:hint="eastAsia" w:ascii="宋体" w:eastAsia="宋体"/>
        </w:rPr>
        <w:t xml:space="preserve"> </w:t>
      </w:r>
    </w:p>
    <w:p>
      <w:pPr>
        <w:pStyle w:val="6"/>
        <w:spacing w:before="39" w:line="240" w:lineRule="auto"/>
        <w:ind w:left="486"/>
        <w:rPr>
          <w:rFonts w:hint="eastAsia" w:ascii="宋体" w:eastAsia="宋体"/>
        </w:rPr>
      </w:pPr>
      <w:r>
        <w:rPr>
          <w:rFonts w:hint="eastAsia" w:ascii="宋体" w:eastAsia="宋体"/>
        </w:rPr>
        <w:t xml:space="preserve">（每小题 </w:t>
      </w:r>
      <w:r>
        <w:rPr>
          <w:rFonts w:ascii="Calibri" w:eastAsia="Calibri"/>
        </w:rPr>
        <w:t xml:space="preserve">1.5 </w:t>
      </w:r>
      <w:r>
        <w:rPr>
          <w:rFonts w:hint="eastAsia" w:ascii="宋体" w:eastAsia="宋体"/>
        </w:rPr>
        <w:t xml:space="preserve">分，满分 </w:t>
      </w:r>
      <w:r>
        <w:rPr>
          <w:rFonts w:ascii="Calibri" w:eastAsia="Calibri"/>
        </w:rPr>
        <w:t xml:space="preserve">15 </w:t>
      </w:r>
      <w:r>
        <w:rPr>
          <w:rFonts w:hint="eastAsia" w:ascii="宋体" w:eastAsia="宋体"/>
        </w:rPr>
        <w:t xml:space="preserve">分） </w:t>
      </w:r>
    </w:p>
    <w:p>
      <w:pPr>
        <w:pStyle w:val="6"/>
        <w:spacing w:before="62" w:line="240" w:lineRule="auto"/>
        <w:ind w:left="2905" w:right="191"/>
        <w:jc w:val="both"/>
      </w:pPr>
      <w:r>
        <w:drawing>
          <wp:anchor distT="0" distB="0" distL="0" distR="0" simplePos="0" relativeHeight="251660288" behindDoc="0" locked="0" layoutInCell="1" allowOverlap="1">
            <wp:simplePos x="0" y="0"/>
            <wp:positionH relativeFrom="page">
              <wp:posOffset>561975</wp:posOffset>
            </wp:positionH>
            <wp:positionV relativeFrom="paragraph">
              <wp:posOffset>56515</wp:posOffset>
            </wp:positionV>
            <wp:extent cx="1609725" cy="1073150"/>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png"/>
                    <pic:cNvPicPr>
                      <a:picLocks noChangeAspect="1"/>
                    </pic:cNvPicPr>
                  </pic:nvPicPr>
                  <pic:blipFill>
                    <a:blip r:embed="rId7" cstate="print"/>
                    <a:stretch>
                      <a:fillRect/>
                    </a:stretch>
                  </pic:blipFill>
                  <pic:spPr>
                    <a:xfrm>
                      <a:off x="0" y="0"/>
                      <a:ext cx="1609724" cy="1073139"/>
                    </a:xfrm>
                    <a:prstGeom prst="rect">
                      <a:avLst/>
                    </a:prstGeom>
                  </pic:spPr>
                </pic:pic>
              </a:graphicData>
            </a:graphic>
          </wp:anchor>
        </w:drawing>
      </w:r>
      <w:r>
        <w:rPr>
          <w:rFonts w:ascii="宋体" w:hAnsi="宋体"/>
          <w:w w:val="100"/>
        </w:rPr>
        <w:t xml:space="preserve"> </w:t>
      </w:r>
      <w:r>
        <w:rPr>
          <w:rFonts w:ascii="宋体" w:hAnsi="宋体"/>
        </w:rPr>
        <w:t xml:space="preserve">  </w:t>
      </w:r>
      <w:r>
        <w:rPr>
          <w:rFonts w:ascii="宋体" w:hAnsi="宋体"/>
          <w:spacing w:val="0"/>
        </w:rPr>
        <w:t xml:space="preserve"> </w:t>
      </w:r>
      <w:r>
        <w:t xml:space="preserve">Many of you must have watched the grand celebration in </w:t>
      </w:r>
      <w:r>
        <w:rPr>
          <w:spacing w:val="-4"/>
        </w:rPr>
        <w:t xml:space="preserve">Tian’ </w:t>
      </w:r>
      <w:r>
        <w:t xml:space="preserve">anmen Square on TV on Oct 1. But some </w:t>
      </w:r>
      <w:r>
        <w:rPr>
          <w:u w:val="single"/>
        </w:rPr>
        <w:t xml:space="preserve">    31    </w:t>
      </w:r>
      <w:r>
        <w:t xml:space="preserve">  Beijing students   got to take part in the event</w:t>
      </w:r>
      <w:r>
        <w:rPr>
          <w:spacing w:val="-19"/>
        </w:rPr>
        <w:t xml:space="preserve"> </w:t>
      </w:r>
      <w:r>
        <w:t>themselves!</w:t>
      </w:r>
    </w:p>
    <w:p>
      <w:pPr>
        <w:pStyle w:val="6"/>
        <w:spacing w:before="3" w:line="240" w:lineRule="auto"/>
        <w:ind w:left="2905" w:right="182" w:firstLine="422"/>
      </w:pPr>
      <w:r>
        <w:t xml:space="preserve">Chen Zehao, 14, is a student from Beijing’s Chenjinglun High School. He performed in one of the 36 formations( </w:t>
      </w:r>
      <w:r>
        <w:rPr>
          <w:rFonts w:hint="eastAsia" w:ascii="宋体" w:hAnsi="宋体" w:eastAsia="宋体"/>
        </w:rPr>
        <w:t xml:space="preserve">方 阵 </w:t>
      </w:r>
      <w:r>
        <w:t>) in the mass</w:t>
      </w:r>
    </w:p>
    <w:p>
      <w:pPr>
        <w:pStyle w:val="6"/>
        <w:spacing w:line="240" w:lineRule="auto"/>
        <w:ind w:left="169" w:right="198" w:hanging="1"/>
        <w:jc w:val="both"/>
      </w:pPr>
      <w:r>
        <w:rPr>
          <w:spacing w:val="-6"/>
        </w:rPr>
        <w:t xml:space="preserve">parade( </w:t>
      </w:r>
      <w:r>
        <w:rPr>
          <w:rFonts w:hint="eastAsia" w:ascii="宋体" w:hAnsi="宋体" w:eastAsia="宋体"/>
          <w:spacing w:val="-10"/>
        </w:rPr>
        <w:t xml:space="preserve">群 众 游 行 </w:t>
      </w:r>
      <w:r>
        <w:t xml:space="preserve">). </w:t>
      </w:r>
      <w:r>
        <w:rPr>
          <w:spacing w:val="-7"/>
        </w:rPr>
        <w:t xml:space="preserve">Wearing </w:t>
      </w:r>
      <w:r>
        <w:t xml:space="preserve">a </w:t>
      </w:r>
      <w:r>
        <w:rPr>
          <w:spacing w:val="-5"/>
        </w:rPr>
        <w:t xml:space="preserve">yellow </w:t>
      </w:r>
      <w:r>
        <w:rPr>
          <w:spacing w:val="-8"/>
        </w:rPr>
        <w:t xml:space="preserve">T-shirt </w:t>
      </w:r>
      <w:r>
        <w:t xml:space="preserve">and </w:t>
      </w:r>
      <w:r>
        <w:rPr>
          <w:spacing w:val="-5"/>
        </w:rPr>
        <w:t xml:space="preserve">white </w:t>
      </w:r>
      <w:r>
        <w:rPr>
          <w:spacing w:val="-6"/>
        </w:rPr>
        <w:t>trousers,</w:t>
      </w:r>
      <w:r>
        <w:rPr>
          <w:spacing w:val="-6"/>
          <w:u w:val="single"/>
        </w:rPr>
        <w:t xml:space="preserve"> </w:t>
      </w:r>
      <w:r>
        <w:rPr>
          <w:spacing w:val="-5"/>
          <w:u w:val="single"/>
        </w:rPr>
        <w:t>32</w:t>
      </w:r>
      <w:bookmarkStart w:id="1" w:name="_GoBack"/>
      <w:bookmarkEnd w:id="1"/>
      <w:r>
        <w:rPr>
          <w:spacing w:val="15"/>
        </w:rPr>
        <w:t xml:space="preserve"> </w:t>
      </w:r>
      <w:r>
        <w:rPr>
          <w:spacing w:val="-4"/>
        </w:rPr>
        <w:t xml:space="preserve">flowers </w:t>
      </w:r>
      <w:r>
        <w:t xml:space="preserve">and </w:t>
      </w:r>
      <w:r>
        <w:rPr>
          <w:spacing w:val="-4"/>
        </w:rPr>
        <w:t xml:space="preserve">flags </w:t>
      </w:r>
      <w:r>
        <w:t xml:space="preserve">in </w:t>
      </w:r>
      <w:r>
        <w:rPr>
          <w:spacing w:val="-4"/>
        </w:rPr>
        <w:t xml:space="preserve">his hands, </w:t>
      </w:r>
      <w:r>
        <w:t>Chen  told  TEENS  he  shouted  loudly  “Long  live  our  motherland!”  “I’ll</w:t>
      </w:r>
      <w:r>
        <w:rPr>
          <w:u w:val="single"/>
        </w:rPr>
        <w:t xml:space="preserve">   33   </w:t>
      </w:r>
      <w:r>
        <w:t xml:space="preserve"> </w:t>
      </w:r>
      <w:r>
        <w:rPr>
          <w:spacing w:val="-3"/>
        </w:rPr>
        <w:t xml:space="preserve">forget  </w:t>
      </w:r>
      <w:r>
        <w:t xml:space="preserve">when  groups </w:t>
      </w:r>
      <w:r>
        <w:rPr>
          <w:spacing w:val="-3"/>
        </w:rPr>
        <w:t xml:space="preserve">of </w:t>
      </w:r>
      <w:r>
        <w:t xml:space="preserve">aircraft( </w:t>
      </w:r>
      <w:r>
        <w:rPr>
          <w:rFonts w:hint="eastAsia" w:ascii="宋体" w:hAnsi="宋体" w:eastAsia="宋体"/>
        </w:rPr>
        <w:t xml:space="preserve">飞 机 </w:t>
      </w:r>
      <w:r>
        <w:t xml:space="preserve">) </w:t>
      </w:r>
      <w:r>
        <w:rPr>
          <w:spacing w:val="-3"/>
        </w:rPr>
        <w:t xml:space="preserve">flew </w:t>
      </w:r>
      <w:r>
        <w:t xml:space="preserve">above </w:t>
      </w:r>
      <w:r>
        <w:rPr>
          <w:spacing w:val="-3"/>
        </w:rPr>
        <w:t xml:space="preserve">my </w:t>
      </w:r>
      <w:r>
        <w:t xml:space="preserve">head and made a “70” in </w:t>
      </w:r>
      <w:r>
        <w:rPr>
          <w:spacing w:val="-3"/>
        </w:rPr>
        <w:t xml:space="preserve">the </w:t>
      </w:r>
      <w:r>
        <w:t xml:space="preserve">air,” Chen said. “My chest was full </w:t>
      </w:r>
      <w:r>
        <w:rPr>
          <w:spacing w:val="-3"/>
        </w:rPr>
        <w:t xml:space="preserve">of </w:t>
      </w:r>
      <w:r>
        <w:t>joy and</w:t>
      </w:r>
      <w:r>
        <w:rPr>
          <w:u w:val="single"/>
        </w:rPr>
        <w:t xml:space="preserve"> 34</w:t>
      </w:r>
      <w:r>
        <w:rPr>
          <w:spacing w:val="47"/>
          <w:u w:val="single"/>
        </w:rPr>
        <w:t xml:space="preserve"> </w:t>
      </w:r>
      <w:r>
        <w:t>.”</w:t>
      </w:r>
    </w:p>
    <w:p>
      <w:pPr>
        <w:pStyle w:val="6"/>
        <w:spacing w:before="11" w:line="240" w:lineRule="auto"/>
        <w:ind w:left="169" w:right="202" w:firstLine="422"/>
        <w:jc w:val="both"/>
      </w:pPr>
      <w:r>
        <w:rPr>
          <w:spacing w:val="-6"/>
        </w:rPr>
        <w:t>Twin</w:t>
      </w:r>
      <w:r>
        <w:rPr>
          <w:spacing w:val="20"/>
        </w:rPr>
        <w:t xml:space="preserve"> </w:t>
      </w:r>
      <w:r>
        <w:t>brothers</w:t>
      </w:r>
      <w:r>
        <w:rPr>
          <w:spacing w:val="23"/>
        </w:rPr>
        <w:t xml:space="preserve"> </w:t>
      </w:r>
      <w:r>
        <w:t>Ma</w:t>
      </w:r>
      <w:r>
        <w:rPr>
          <w:spacing w:val="26"/>
        </w:rPr>
        <w:t xml:space="preserve"> </w:t>
      </w:r>
      <w:r>
        <w:t>Congyuan</w:t>
      </w:r>
      <w:r>
        <w:rPr>
          <w:spacing w:val="20"/>
        </w:rPr>
        <w:t xml:space="preserve"> </w:t>
      </w:r>
      <w:r>
        <w:t>and</w:t>
      </w:r>
      <w:r>
        <w:rPr>
          <w:spacing w:val="20"/>
        </w:rPr>
        <w:t xml:space="preserve"> </w:t>
      </w:r>
      <w:r>
        <w:t>Ma</w:t>
      </w:r>
      <w:r>
        <w:rPr>
          <w:spacing w:val="26"/>
        </w:rPr>
        <w:t xml:space="preserve"> </w:t>
      </w:r>
      <w:r>
        <w:t>Conglin</w:t>
      </w:r>
      <w:r>
        <w:rPr>
          <w:spacing w:val="25"/>
        </w:rPr>
        <w:t xml:space="preserve"> </w:t>
      </w:r>
      <w:r>
        <w:t>performed</w:t>
      </w:r>
      <w:r>
        <w:rPr>
          <w:spacing w:val="20"/>
        </w:rPr>
        <w:t xml:space="preserve"> </w:t>
      </w:r>
      <w:r>
        <w:t>in</w:t>
      </w:r>
      <w:r>
        <w:rPr>
          <w:spacing w:val="20"/>
        </w:rPr>
        <w:t xml:space="preserve"> </w:t>
      </w:r>
      <w:r>
        <w:t>a</w:t>
      </w:r>
      <w:r>
        <w:rPr>
          <w:spacing w:val="26"/>
        </w:rPr>
        <w:t xml:space="preserve"> </w:t>
      </w:r>
      <w:r>
        <w:t>choir(</w:t>
      </w:r>
      <w:r>
        <w:rPr>
          <w:rFonts w:hint="eastAsia" w:ascii="宋体" w:hAnsi="宋体" w:eastAsia="宋体"/>
          <w:spacing w:val="-2"/>
        </w:rPr>
        <w:t>合唱团</w:t>
      </w:r>
      <w:r>
        <w:rPr>
          <w:spacing w:val="12"/>
        </w:rPr>
        <w:t xml:space="preserve">) </w:t>
      </w:r>
      <w:r>
        <w:t>during</w:t>
      </w:r>
      <w:r>
        <w:rPr>
          <w:spacing w:val="20"/>
        </w:rPr>
        <w:t xml:space="preserve"> </w:t>
      </w:r>
      <w:r>
        <w:t>the</w:t>
      </w:r>
      <w:r>
        <w:rPr>
          <w:spacing w:val="21"/>
        </w:rPr>
        <w:t xml:space="preserve"> </w:t>
      </w:r>
      <w:r>
        <w:t xml:space="preserve">evening gala. The 15-year-olds are from Beijing </w:t>
      </w:r>
      <w:r>
        <w:rPr>
          <w:spacing w:val="1"/>
        </w:rPr>
        <w:t xml:space="preserve">No </w:t>
      </w:r>
      <w:r>
        <w:t xml:space="preserve">4 High School.  The  choir  was </w:t>
      </w:r>
      <w:r>
        <w:rPr>
          <w:u w:val="single"/>
        </w:rPr>
        <w:t xml:space="preserve">   35   </w:t>
      </w:r>
      <w:r>
        <w:t xml:space="preserve">  1,400 students  from universities, high schools and primary schools in Beijing. They performed 16 songs during the gala, </w:t>
      </w:r>
      <w:r>
        <w:rPr>
          <w:u w:val="single"/>
        </w:rPr>
        <w:t xml:space="preserve">     36    </w:t>
      </w:r>
      <w:r>
        <w:t xml:space="preserve">  </w:t>
      </w:r>
      <w:r>
        <w:rPr>
          <w:i/>
        </w:rPr>
        <w:t xml:space="preserve">My Motherland and Me </w:t>
      </w:r>
      <w:r>
        <w:t xml:space="preserve">and </w:t>
      </w:r>
      <w:r>
        <w:rPr>
          <w:i/>
        </w:rPr>
        <w:t>On the Hopeful Field</w:t>
      </w:r>
      <w:r>
        <w:t xml:space="preserve">. “The beautiful bloom of fireworks, </w:t>
      </w:r>
      <w:r>
        <w:rPr>
          <w:spacing w:val="-3"/>
        </w:rPr>
        <w:t>the</w:t>
      </w:r>
      <w:r>
        <w:rPr>
          <w:spacing w:val="-3"/>
          <w:u w:val="single"/>
        </w:rPr>
        <w:t xml:space="preserve"> </w:t>
      </w:r>
      <w:r>
        <w:rPr>
          <w:u w:val="single"/>
        </w:rPr>
        <w:t>37</w:t>
      </w:r>
      <w:r>
        <w:rPr>
          <w:spacing w:val="20"/>
        </w:rPr>
        <w:t xml:space="preserve"> </w:t>
      </w:r>
      <w:r>
        <w:t xml:space="preserve">sound </w:t>
      </w:r>
      <w:r>
        <w:rPr>
          <w:spacing w:val="-3"/>
        </w:rPr>
        <w:t xml:space="preserve">of </w:t>
      </w:r>
      <w:r>
        <w:t xml:space="preserve">thousands  of people singing </w:t>
      </w:r>
      <w:r>
        <w:rPr>
          <w:spacing w:val="-3"/>
        </w:rPr>
        <w:t xml:space="preserve">together,  </w:t>
      </w:r>
      <w:r>
        <w:t xml:space="preserve">and the bright symphonic( </w:t>
      </w:r>
      <w:r>
        <w:rPr>
          <w:rFonts w:hint="eastAsia" w:ascii="宋体" w:hAnsi="宋体" w:eastAsia="宋体"/>
        </w:rPr>
        <w:t xml:space="preserve">交 响 乐 的 </w:t>
      </w:r>
      <w:r>
        <w:t xml:space="preserve">) music … All these are still in </w:t>
      </w:r>
      <w:r>
        <w:rPr>
          <w:spacing w:val="-3"/>
        </w:rPr>
        <w:t>my</w:t>
      </w:r>
      <w:r>
        <w:rPr>
          <w:spacing w:val="-3"/>
          <w:u w:val="single"/>
        </w:rPr>
        <w:t xml:space="preserve"> </w:t>
      </w:r>
      <w:r>
        <w:rPr>
          <w:u w:val="single"/>
        </w:rPr>
        <w:t xml:space="preserve">38 </w:t>
      </w:r>
      <w:r>
        <w:t xml:space="preserve">, amazing </w:t>
      </w:r>
      <w:r>
        <w:rPr>
          <w:spacing w:val="-3"/>
        </w:rPr>
        <w:t xml:space="preserve">me </w:t>
      </w:r>
      <w:r>
        <w:t>more than ever before,” Ma Congyuan</w:t>
      </w:r>
      <w:r>
        <w:rPr>
          <w:spacing w:val="-13"/>
        </w:rPr>
        <w:t xml:space="preserve"> </w:t>
      </w:r>
      <w:r>
        <w:t>said.</w:t>
      </w:r>
    </w:p>
    <w:p>
      <w:pPr>
        <w:pStyle w:val="6"/>
        <w:spacing w:line="240" w:lineRule="auto"/>
        <w:ind w:left="169" w:right="203" w:firstLine="422"/>
        <w:jc w:val="both"/>
      </w:pPr>
      <w:r>
        <w:t xml:space="preserve">The twin brothers practiced hard over  the </w:t>
      </w:r>
      <w:r>
        <w:rPr>
          <w:spacing w:val="-3"/>
        </w:rPr>
        <w:t xml:space="preserve">summer. </w:t>
      </w:r>
      <w:r>
        <w:rPr>
          <w:spacing w:val="-3"/>
          <w:u w:val="single"/>
        </w:rPr>
        <w:t xml:space="preserve">    </w:t>
      </w:r>
      <w:r>
        <w:rPr>
          <w:u w:val="single"/>
        </w:rPr>
        <w:t xml:space="preserve">39    </w:t>
      </w:r>
      <w:r>
        <w:t xml:space="preserve">  practicing, they sometimes had to  sing and stand for a whole </w:t>
      </w:r>
      <w:r>
        <w:rPr>
          <w:spacing w:val="-5"/>
        </w:rPr>
        <w:t xml:space="preserve">day. </w:t>
      </w:r>
      <w:r>
        <w:t xml:space="preserve">“But all </w:t>
      </w:r>
      <w:r>
        <w:rPr>
          <w:spacing w:val="-3"/>
        </w:rPr>
        <w:t xml:space="preserve">of </w:t>
      </w:r>
      <w:r>
        <w:t>our hard work</w:t>
      </w:r>
      <w:r>
        <w:rPr>
          <w:u w:val="single"/>
        </w:rPr>
        <w:t xml:space="preserve">  40 </w:t>
      </w:r>
      <w:r>
        <w:t xml:space="preserve"> </w:t>
      </w:r>
      <w:r>
        <w:rPr>
          <w:spacing w:val="-3"/>
        </w:rPr>
        <w:t xml:space="preserve">when </w:t>
      </w:r>
      <w:r>
        <w:t xml:space="preserve">we started performing,” Ma  Conglin said. “It has been a great honor to be part </w:t>
      </w:r>
      <w:r>
        <w:rPr>
          <w:spacing w:val="-3"/>
        </w:rPr>
        <w:t xml:space="preserve">of </w:t>
      </w:r>
      <w:r>
        <w:t>such a great</w:t>
      </w:r>
      <w:r>
        <w:rPr>
          <w:spacing w:val="-9"/>
        </w:rPr>
        <w:t xml:space="preserve"> </w:t>
      </w:r>
      <w:r>
        <w:rPr>
          <w:spacing w:val="-2"/>
        </w:rPr>
        <w:t>event!”</w:t>
      </w:r>
    </w:p>
    <w:p>
      <w:pPr>
        <w:pStyle w:val="6"/>
        <w:spacing w:before="6" w:line="240" w:lineRule="auto"/>
        <w:rPr>
          <w:sz w:val="7"/>
        </w:rPr>
      </w:pPr>
    </w:p>
    <w:tbl>
      <w:tblPr>
        <w:tblStyle w:val="8"/>
        <w:tblW w:w="7497" w:type="dxa"/>
        <w:tblInd w:w="11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2481"/>
        <w:gridCol w:w="3095"/>
        <w:gridCol w:w="192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11" w:hRule="atLeast"/>
        </w:trPr>
        <w:tc>
          <w:tcPr>
            <w:tcW w:w="2481" w:type="dxa"/>
          </w:tcPr>
          <w:p>
            <w:pPr>
              <w:pStyle w:val="11"/>
              <w:spacing w:before="0" w:line="240" w:lineRule="auto"/>
              <w:rPr>
                <w:sz w:val="21"/>
              </w:rPr>
            </w:pPr>
            <w:r>
              <w:rPr>
                <w:sz w:val="21"/>
              </w:rPr>
              <w:t>31. A. lucky</w:t>
            </w:r>
          </w:p>
        </w:tc>
        <w:tc>
          <w:tcPr>
            <w:tcW w:w="3095" w:type="dxa"/>
          </w:tcPr>
          <w:p>
            <w:pPr>
              <w:pStyle w:val="11"/>
              <w:spacing w:before="0" w:line="240" w:lineRule="auto"/>
              <w:ind w:left="929"/>
              <w:rPr>
                <w:sz w:val="21"/>
              </w:rPr>
            </w:pPr>
            <w:r>
              <w:rPr>
                <w:sz w:val="21"/>
              </w:rPr>
              <w:t>B. noisy</w:t>
            </w:r>
          </w:p>
        </w:tc>
        <w:tc>
          <w:tcPr>
            <w:tcW w:w="1921" w:type="dxa"/>
          </w:tcPr>
          <w:p>
            <w:pPr>
              <w:pStyle w:val="11"/>
              <w:spacing w:before="0" w:line="240" w:lineRule="auto"/>
              <w:ind w:left="776"/>
              <w:rPr>
                <w:sz w:val="21"/>
              </w:rPr>
            </w:pPr>
            <w:r>
              <w:rPr>
                <w:sz w:val="21"/>
              </w:rPr>
              <w:t>C. naughty</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91" w:hRule="atLeast"/>
        </w:trPr>
        <w:tc>
          <w:tcPr>
            <w:tcW w:w="2481" w:type="dxa"/>
          </w:tcPr>
          <w:p>
            <w:pPr>
              <w:pStyle w:val="11"/>
              <w:spacing w:line="240" w:lineRule="auto"/>
              <w:rPr>
                <w:sz w:val="21"/>
              </w:rPr>
            </w:pPr>
            <w:r>
              <w:rPr>
                <w:sz w:val="21"/>
              </w:rPr>
              <w:t>32. A. picking</w:t>
            </w:r>
          </w:p>
        </w:tc>
        <w:tc>
          <w:tcPr>
            <w:tcW w:w="3095" w:type="dxa"/>
          </w:tcPr>
          <w:p>
            <w:pPr>
              <w:pStyle w:val="11"/>
              <w:spacing w:line="240" w:lineRule="auto"/>
              <w:ind w:left="929"/>
              <w:rPr>
                <w:sz w:val="21"/>
              </w:rPr>
            </w:pPr>
            <w:r>
              <w:rPr>
                <w:sz w:val="21"/>
              </w:rPr>
              <w:t>B. holding</w:t>
            </w:r>
          </w:p>
        </w:tc>
        <w:tc>
          <w:tcPr>
            <w:tcW w:w="1921" w:type="dxa"/>
          </w:tcPr>
          <w:p>
            <w:pPr>
              <w:pStyle w:val="11"/>
              <w:spacing w:line="240" w:lineRule="auto"/>
              <w:ind w:left="776"/>
              <w:rPr>
                <w:sz w:val="21"/>
              </w:rPr>
            </w:pPr>
            <w:r>
              <w:rPr>
                <w:sz w:val="21"/>
              </w:rPr>
              <w:t>C. throwing</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91" w:hRule="atLeast"/>
        </w:trPr>
        <w:tc>
          <w:tcPr>
            <w:tcW w:w="2481" w:type="dxa"/>
          </w:tcPr>
          <w:p>
            <w:pPr>
              <w:pStyle w:val="11"/>
              <w:spacing w:before="72" w:line="240" w:lineRule="auto"/>
              <w:rPr>
                <w:sz w:val="21"/>
              </w:rPr>
            </w:pPr>
            <w:r>
              <w:rPr>
                <w:sz w:val="21"/>
              </w:rPr>
              <w:t>33. A. seldom</w:t>
            </w:r>
          </w:p>
        </w:tc>
        <w:tc>
          <w:tcPr>
            <w:tcW w:w="3095" w:type="dxa"/>
          </w:tcPr>
          <w:p>
            <w:pPr>
              <w:pStyle w:val="11"/>
              <w:spacing w:before="72" w:line="240" w:lineRule="auto"/>
              <w:ind w:left="929"/>
              <w:rPr>
                <w:sz w:val="21"/>
              </w:rPr>
            </w:pPr>
            <w:r>
              <w:rPr>
                <w:sz w:val="21"/>
              </w:rPr>
              <w:t>B. always</w:t>
            </w:r>
          </w:p>
        </w:tc>
        <w:tc>
          <w:tcPr>
            <w:tcW w:w="1921" w:type="dxa"/>
          </w:tcPr>
          <w:p>
            <w:pPr>
              <w:pStyle w:val="11"/>
              <w:spacing w:before="72" w:line="240" w:lineRule="auto"/>
              <w:ind w:left="776"/>
              <w:rPr>
                <w:sz w:val="21"/>
              </w:rPr>
            </w:pPr>
            <w:r>
              <w:rPr>
                <w:sz w:val="21"/>
              </w:rPr>
              <w:t>C. never</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88" w:hRule="atLeast"/>
        </w:trPr>
        <w:tc>
          <w:tcPr>
            <w:tcW w:w="2481" w:type="dxa"/>
          </w:tcPr>
          <w:p>
            <w:pPr>
              <w:pStyle w:val="11"/>
              <w:spacing w:line="240" w:lineRule="auto"/>
              <w:rPr>
                <w:sz w:val="21"/>
              </w:rPr>
            </w:pPr>
            <w:r>
              <w:rPr>
                <w:sz w:val="21"/>
              </w:rPr>
              <w:t>34. A. fear</w:t>
            </w:r>
          </w:p>
        </w:tc>
        <w:tc>
          <w:tcPr>
            <w:tcW w:w="3095" w:type="dxa"/>
          </w:tcPr>
          <w:p>
            <w:pPr>
              <w:pStyle w:val="11"/>
              <w:spacing w:line="240" w:lineRule="auto"/>
              <w:ind w:left="929"/>
              <w:rPr>
                <w:sz w:val="21"/>
              </w:rPr>
            </w:pPr>
            <w:r>
              <w:rPr>
                <w:sz w:val="21"/>
              </w:rPr>
              <w:t>B. doubt</w:t>
            </w:r>
          </w:p>
        </w:tc>
        <w:tc>
          <w:tcPr>
            <w:tcW w:w="1921" w:type="dxa"/>
          </w:tcPr>
          <w:p>
            <w:pPr>
              <w:pStyle w:val="11"/>
              <w:spacing w:line="240" w:lineRule="auto"/>
              <w:ind w:left="776"/>
              <w:rPr>
                <w:sz w:val="21"/>
              </w:rPr>
            </w:pPr>
            <w:r>
              <w:rPr>
                <w:sz w:val="21"/>
              </w:rPr>
              <w:t>C. pride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88" w:hRule="atLeast"/>
        </w:trPr>
        <w:tc>
          <w:tcPr>
            <w:tcW w:w="2481" w:type="dxa"/>
          </w:tcPr>
          <w:p>
            <w:pPr>
              <w:pStyle w:val="11"/>
              <w:spacing w:line="240" w:lineRule="auto"/>
              <w:rPr>
                <w:sz w:val="21"/>
              </w:rPr>
            </w:pPr>
            <w:r>
              <w:rPr>
                <w:sz w:val="21"/>
              </w:rPr>
              <w:t>35. A. made up of</w:t>
            </w:r>
          </w:p>
        </w:tc>
        <w:tc>
          <w:tcPr>
            <w:tcW w:w="3095" w:type="dxa"/>
          </w:tcPr>
          <w:p>
            <w:pPr>
              <w:pStyle w:val="11"/>
              <w:spacing w:line="240" w:lineRule="auto"/>
              <w:ind w:left="929"/>
              <w:rPr>
                <w:sz w:val="21"/>
              </w:rPr>
            </w:pPr>
            <w:r>
              <w:rPr>
                <w:sz w:val="21"/>
              </w:rPr>
              <w:t>B. come up with</w:t>
            </w:r>
          </w:p>
        </w:tc>
        <w:tc>
          <w:tcPr>
            <w:tcW w:w="1921" w:type="dxa"/>
          </w:tcPr>
          <w:p>
            <w:pPr>
              <w:pStyle w:val="11"/>
              <w:spacing w:line="240" w:lineRule="auto"/>
              <w:ind w:left="800"/>
              <w:rPr>
                <w:sz w:val="21"/>
              </w:rPr>
            </w:pPr>
            <w:r>
              <w:rPr>
                <w:sz w:val="21"/>
              </w:rPr>
              <w:t>C. run out of</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91" w:hRule="atLeast"/>
        </w:trPr>
        <w:tc>
          <w:tcPr>
            <w:tcW w:w="2481" w:type="dxa"/>
          </w:tcPr>
          <w:p>
            <w:pPr>
              <w:pStyle w:val="11"/>
              <w:spacing w:line="240" w:lineRule="auto"/>
              <w:rPr>
                <w:sz w:val="21"/>
              </w:rPr>
            </w:pPr>
            <w:r>
              <w:rPr>
                <w:sz w:val="21"/>
              </w:rPr>
              <w:t>36. A. except</w:t>
            </w:r>
          </w:p>
        </w:tc>
        <w:tc>
          <w:tcPr>
            <w:tcW w:w="3095" w:type="dxa"/>
          </w:tcPr>
          <w:p>
            <w:pPr>
              <w:pStyle w:val="11"/>
              <w:spacing w:line="240" w:lineRule="auto"/>
              <w:ind w:left="928"/>
              <w:rPr>
                <w:sz w:val="21"/>
              </w:rPr>
            </w:pPr>
            <w:r>
              <w:rPr>
                <w:sz w:val="21"/>
              </w:rPr>
              <w:t>B. without</w:t>
            </w:r>
          </w:p>
        </w:tc>
        <w:tc>
          <w:tcPr>
            <w:tcW w:w="1921" w:type="dxa"/>
          </w:tcPr>
          <w:p>
            <w:pPr>
              <w:pStyle w:val="11"/>
              <w:spacing w:line="240" w:lineRule="auto"/>
              <w:ind w:left="776"/>
              <w:rPr>
                <w:sz w:val="21"/>
              </w:rPr>
            </w:pPr>
            <w:r>
              <w:rPr>
                <w:sz w:val="21"/>
              </w:rPr>
              <w:t>C. including</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91" w:hRule="atLeast"/>
        </w:trPr>
        <w:tc>
          <w:tcPr>
            <w:tcW w:w="2481" w:type="dxa"/>
          </w:tcPr>
          <w:p>
            <w:pPr>
              <w:pStyle w:val="11"/>
              <w:spacing w:before="72" w:line="240" w:lineRule="auto"/>
              <w:rPr>
                <w:sz w:val="21"/>
              </w:rPr>
            </w:pPr>
            <w:r>
              <w:rPr>
                <w:sz w:val="21"/>
              </w:rPr>
              <w:t>37. A. strong</w:t>
            </w:r>
          </w:p>
        </w:tc>
        <w:tc>
          <w:tcPr>
            <w:tcW w:w="3095" w:type="dxa"/>
          </w:tcPr>
          <w:p>
            <w:pPr>
              <w:pStyle w:val="11"/>
              <w:spacing w:before="72" w:line="240" w:lineRule="auto"/>
              <w:ind w:left="928"/>
              <w:rPr>
                <w:sz w:val="21"/>
              </w:rPr>
            </w:pPr>
            <w:r>
              <w:rPr>
                <w:sz w:val="21"/>
              </w:rPr>
              <w:t>B. heavy</w:t>
            </w:r>
          </w:p>
        </w:tc>
        <w:tc>
          <w:tcPr>
            <w:tcW w:w="1921" w:type="dxa"/>
          </w:tcPr>
          <w:p>
            <w:pPr>
              <w:pStyle w:val="11"/>
              <w:spacing w:before="72" w:line="240" w:lineRule="auto"/>
              <w:ind w:left="776"/>
              <w:rPr>
                <w:sz w:val="21"/>
              </w:rPr>
            </w:pPr>
            <w:r>
              <w:rPr>
                <w:sz w:val="21"/>
              </w:rPr>
              <w:t>C. deep</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88" w:hRule="atLeast"/>
        </w:trPr>
        <w:tc>
          <w:tcPr>
            <w:tcW w:w="2481" w:type="dxa"/>
          </w:tcPr>
          <w:p>
            <w:pPr>
              <w:pStyle w:val="11"/>
              <w:spacing w:line="240" w:lineRule="auto"/>
              <w:rPr>
                <w:sz w:val="21"/>
              </w:rPr>
            </w:pPr>
            <w:r>
              <w:rPr>
                <w:sz w:val="21"/>
              </w:rPr>
              <w:t>38. A. eyes</w:t>
            </w:r>
          </w:p>
        </w:tc>
        <w:tc>
          <w:tcPr>
            <w:tcW w:w="3095" w:type="dxa"/>
          </w:tcPr>
          <w:p>
            <w:pPr>
              <w:pStyle w:val="11"/>
              <w:spacing w:line="240" w:lineRule="auto"/>
              <w:ind w:left="928"/>
              <w:rPr>
                <w:sz w:val="21"/>
              </w:rPr>
            </w:pPr>
            <w:r>
              <w:rPr>
                <w:sz w:val="21"/>
              </w:rPr>
              <w:t>B. ears</w:t>
            </w:r>
          </w:p>
        </w:tc>
        <w:tc>
          <w:tcPr>
            <w:tcW w:w="1921" w:type="dxa"/>
          </w:tcPr>
          <w:p>
            <w:pPr>
              <w:pStyle w:val="11"/>
              <w:spacing w:line="240" w:lineRule="auto"/>
              <w:ind w:left="776"/>
              <w:rPr>
                <w:sz w:val="21"/>
              </w:rPr>
            </w:pPr>
            <w:r>
              <w:rPr>
                <w:sz w:val="21"/>
              </w:rPr>
              <w:t>C. hands</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88" w:hRule="atLeast"/>
        </w:trPr>
        <w:tc>
          <w:tcPr>
            <w:tcW w:w="2481" w:type="dxa"/>
          </w:tcPr>
          <w:p>
            <w:pPr>
              <w:pStyle w:val="11"/>
              <w:spacing w:line="240" w:lineRule="auto"/>
              <w:rPr>
                <w:sz w:val="21"/>
              </w:rPr>
            </w:pPr>
            <w:r>
              <w:rPr>
                <w:sz w:val="21"/>
              </w:rPr>
              <w:t>39. A. While</w:t>
            </w:r>
          </w:p>
        </w:tc>
        <w:tc>
          <w:tcPr>
            <w:tcW w:w="3095" w:type="dxa"/>
          </w:tcPr>
          <w:p>
            <w:pPr>
              <w:pStyle w:val="11"/>
              <w:spacing w:line="240" w:lineRule="auto"/>
              <w:ind w:left="928"/>
              <w:rPr>
                <w:sz w:val="21"/>
              </w:rPr>
            </w:pPr>
            <w:r>
              <w:rPr>
                <w:sz w:val="21"/>
              </w:rPr>
              <w:t>B. Since</w:t>
            </w:r>
          </w:p>
        </w:tc>
        <w:tc>
          <w:tcPr>
            <w:tcW w:w="1921" w:type="dxa"/>
          </w:tcPr>
          <w:p>
            <w:pPr>
              <w:pStyle w:val="11"/>
              <w:spacing w:line="240" w:lineRule="auto"/>
              <w:ind w:left="776"/>
              <w:rPr>
                <w:sz w:val="21"/>
              </w:rPr>
            </w:pPr>
            <w:r>
              <w:rPr>
                <w:sz w:val="21"/>
              </w:rPr>
              <w:t>C. After</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11" w:hRule="atLeast"/>
        </w:trPr>
        <w:tc>
          <w:tcPr>
            <w:tcW w:w="2481" w:type="dxa"/>
          </w:tcPr>
          <w:p>
            <w:pPr>
              <w:pStyle w:val="11"/>
              <w:spacing w:line="240" w:lineRule="auto"/>
              <w:rPr>
                <w:sz w:val="21"/>
              </w:rPr>
            </w:pPr>
            <w:r>
              <w:rPr>
                <w:sz w:val="21"/>
              </w:rPr>
              <w:t>40. A. put off</w:t>
            </w:r>
          </w:p>
        </w:tc>
        <w:tc>
          <w:tcPr>
            <w:tcW w:w="3095" w:type="dxa"/>
          </w:tcPr>
          <w:p>
            <w:pPr>
              <w:pStyle w:val="11"/>
              <w:spacing w:line="240" w:lineRule="auto"/>
              <w:ind w:left="929"/>
              <w:rPr>
                <w:sz w:val="21"/>
              </w:rPr>
            </w:pPr>
            <w:r>
              <w:rPr>
                <w:sz w:val="21"/>
              </w:rPr>
              <w:t>B. took off</w:t>
            </w:r>
          </w:p>
        </w:tc>
        <w:tc>
          <w:tcPr>
            <w:tcW w:w="1921" w:type="dxa"/>
          </w:tcPr>
          <w:p>
            <w:pPr>
              <w:pStyle w:val="11"/>
              <w:spacing w:line="240" w:lineRule="auto"/>
              <w:ind w:left="776"/>
              <w:rPr>
                <w:sz w:val="21"/>
              </w:rPr>
            </w:pPr>
            <w:r>
              <w:rPr>
                <w:sz w:val="21"/>
              </w:rPr>
              <w:t>C. paid off</w:t>
            </w:r>
          </w:p>
        </w:tc>
      </w:tr>
    </w:tbl>
    <w:p>
      <w:pPr>
        <w:pStyle w:val="4"/>
        <w:spacing w:before="122" w:line="240" w:lineRule="auto"/>
        <w:ind w:firstLine="0"/>
        <w:rPr>
          <w:rFonts w:hint="eastAsia" w:ascii="宋体" w:eastAsia="宋体"/>
        </w:rPr>
      </w:pPr>
      <w:r>
        <w:rPr>
          <w:rFonts w:ascii="Calibri" w:eastAsia="Calibri"/>
        </w:rPr>
        <w:t xml:space="preserve">IV. </w:t>
      </w:r>
      <w:r>
        <w:t>阅读理解</w:t>
      </w:r>
      <w:r>
        <w:rPr>
          <w:rFonts w:hint="eastAsia" w:ascii="宋体" w:eastAsia="宋体"/>
        </w:rPr>
        <w:t>（共两节，满分 45 分）</w:t>
      </w:r>
    </w:p>
    <w:p>
      <w:pPr>
        <w:pStyle w:val="6"/>
        <w:spacing w:before="35" w:line="240" w:lineRule="auto"/>
        <w:ind w:left="1009" w:right="212" w:hanging="840"/>
        <w:rPr>
          <w:rFonts w:hint="eastAsia" w:ascii="宋体" w:eastAsia="宋体"/>
        </w:rPr>
      </w:pPr>
      <w:r>
        <w:rPr>
          <w:rFonts w:hint="eastAsia" w:ascii="黑体" w:eastAsia="黑体"/>
          <w:spacing w:val="3"/>
        </w:rPr>
        <w:t xml:space="preserve">第一节 </w:t>
      </w:r>
      <w:r>
        <w:rPr>
          <w:rFonts w:hint="eastAsia" w:ascii="宋体" w:eastAsia="宋体"/>
          <w:spacing w:val="-12"/>
        </w:rPr>
        <w:t xml:space="preserve">阅读下面 </w:t>
      </w:r>
      <w:r>
        <w:rPr>
          <w:spacing w:val="-4"/>
        </w:rPr>
        <w:t>A</w:t>
      </w:r>
      <w:r>
        <w:rPr>
          <w:rFonts w:hint="eastAsia" w:ascii="宋体" w:eastAsia="宋体"/>
        </w:rPr>
        <w:t>、</w:t>
      </w:r>
      <w:r>
        <w:t>B</w:t>
      </w:r>
      <w:r>
        <w:rPr>
          <w:rFonts w:hint="eastAsia" w:ascii="宋体" w:eastAsia="宋体"/>
        </w:rPr>
        <w:t>、</w:t>
      </w:r>
      <w:r>
        <w:t>C</w:t>
      </w:r>
      <w:r>
        <w:rPr>
          <w:rFonts w:hint="eastAsia" w:ascii="宋体" w:eastAsia="宋体"/>
        </w:rPr>
        <w:t>、</w:t>
      </w:r>
      <w:r>
        <w:t xml:space="preserve">D </w:t>
      </w:r>
      <w:r>
        <w:rPr>
          <w:rFonts w:hint="eastAsia" w:ascii="宋体" w:eastAsia="宋体"/>
          <w:spacing w:val="-8"/>
        </w:rPr>
        <w:t xml:space="preserve">四篇短文，根据短文内容，从题中所给 </w:t>
      </w:r>
      <w:r>
        <w:rPr>
          <w:spacing w:val="-4"/>
        </w:rPr>
        <w:t>A</w:t>
      </w:r>
      <w:r>
        <w:rPr>
          <w:rFonts w:hint="eastAsia" w:ascii="宋体" w:eastAsia="宋体"/>
        </w:rPr>
        <w:t>、</w:t>
      </w:r>
      <w:r>
        <w:t>B</w:t>
      </w:r>
      <w:r>
        <w:rPr>
          <w:rFonts w:hint="eastAsia" w:ascii="宋体" w:eastAsia="宋体"/>
        </w:rPr>
        <w:t>、</w:t>
      </w:r>
      <w:r>
        <w:t>C</w:t>
      </w:r>
      <w:r>
        <w:rPr>
          <w:rFonts w:hint="eastAsia" w:ascii="宋体" w:eastAsia="宋体"/>
        </w:rPr>
        <w:t>、</w:t>
      </w:r>
      <w:r>
        <w:t xml:space="preserve">D </w:t>
      </w:r>
      <w:r>
        <w:rPr>
          <w:rFonts w:hint="eastAsia" w:ascii="宋体" w:eastAsia="宋体"/>
          <w:spacing w:val="-2"/>
        </w:rPr>
        <w:t>四个选项</w:t>
      </w:r>
      <w:r>
        <w:rPr>
          <w:rFonts w:hint="eastAsia" w:ascii="宋体" w:eastAsia="宋体"/>
          <w:spacing w:val="-15"/>
        </w:rPr>
        <w:t>中，选出最佳答案。</w:t>
      </w:r>
      <w:r>
        <w:rPr>
          <w:rFonts w:hint="eastAsia" w:ascii="宋体" w:eastAsia="宋体"/>
          <w:spacing w:val="-5"/>
        </w:rPr>
        <w:t>（</w:t>
      </w:r>
      <w:r>
        <w:rPr>
          <w:rFonts w:hint="eastAsia" w:ascii="宋体" w:eastAsia="宋体"/>
          <w:spacing w:val="-14"/>
        </w:rPr>
        <w:t xml:space="preserve">每小题 </w:t>
      </w:r>
      <w:r>
        <w:t xml:space="preserve">2 </w:t>
      </w:r>
      <w:r>
        <w:rPr>
          <w:rFonts w:hint="eastAsia" w:ascii="宋体" w:eastAsia="宋体"/>
          <w:spacing w:val="-13"/>
        </w:rPr>
        <w:t xml:space="preserve">分，满分 </w:t>
      </w:r>
      <w:r>
        <w:t xml:space="preserve">40 </w:t>
      </w:r>
      <w:r>
        <w:rPr>
          <w:rFonts w:hint="eastAsia" w:ascii="宋体" w:eastAsia="宋体"/>
        </w:rPr>
        <w:t>分）</w:t>
      </w:r>
    </w:p>
    <w:p>
      <w:pPr>
        <w:pStyle w:val="5"/>
        <w:spacing w:line="240" w:lineRule="auto"/>
        <w:ind w:right="48"/>
        <w:jc w:val="center"/>
        <w:rPr>
          <w:rFonts w:ascii="Times New Roman"/>
        </w:rPr>
      </w:pPr>
      <w:r>
        <w:rPr>
          <w:rFonts w:ascii="Times New Roman"/>
          <w:w w:val="100"/>
        </w:rPr>
        <w:t>A</w:t>
      </w:r>
    </w:p>
    <w:p>
      <w:pPr>
        <w:spacing w:after="0" w:line="240" w:lineRule="auto"/>
        <w:jc w:val="center"/>
        <w:rPr>
          <w:rFonts w:ascii="Times New Roman"/>
        </w:rPr>
        <w:sectPr>
          <w:pgSz w:w="10440" w:h="14750"/>
          <w:pgMar w:top="840" w:right="640" w:bottom="1000" w:left="680" w:header="0" w:footer="802" w:gutter="0"/>
          <w:cols w:space="708" w:num="1"/>
        </w:sectPr>
      </w:pPr>
    </w:p>
    <w:p>
      <w:pPr>
        <w:pStyle w:val="6"/>
        <w:spacing w:line="240" w:lineRule="auto"/>
        <w:ind w:left="175"/>
        <w:rPr>
          <w:sz w:val="20"/>
        </w:rPr>
      </w:pPr>
      <w:r>
        <w:rPr>
          <w:sz w:val="20"/>
        </w:rPr>
        <w:drawing>
          <wp:inline distT="0" distB="0" distL="0" distR="0">
            <wp:extent cx="5599430" cy="4836160"/>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jpeg"/>
                    <pic:cNvPicPr>
                      <a:picLocks noChangeAspect="1"/>
                    </pic:cNvPicPr>
                  </pic:nvPicPr>
                  <pic:blipFill>
                    <a:blip r:embed="rId8" cstate="print"/>
                    <a:stretch>
                      <a:fillRect/>
                    </a:stretch>
                  </pic:blipFill>
                  <pic:spPr>
                    <a:xfrm>
                      <a:off x="0" y="0"/>
                      <a:ext cx="5599711" cy="4836604"/>
                    </a:xfrm>
                    <a:prstGeom prst="rect">
                      <a:avLst/>
                    </a:prstGeom>
                  </pic:spPr>
                </pic:pic>
              </a:graphicData>
            </a:graphic>
          </wp:inline>
        </w:drawing>
      </w:r>
    </w:p>
    <w:p>
      <w:pPr>
        <w:pStyle w:val="6"/>
        <w:spacing w:before="7" w:line="240" w:lineRule="auto"/>
        <w:rPr>
          <w:b/>
          <w:sz w:val="10"/>
        </w:rPr>
      </w:pPr>
    </w:p>
    <w:p>
      <w:pPr>
        <w:pStyle w:val="10"/>
        <w:numPr>
          <w:ilvl w:val="0"/>
          <w:numId w:val="3"/>
        </w:numPr>
        <w:tabs>
          <w:tab w:val="left" w:pos="482"/>
          <w:tab w:val="left" w:pos="4436"/>
        </w:tabs>
        <w:spacing w:before="93" w:after="0" w:line="240" w:lineRule="auto"/>
        <w:ind w:left="481" w:right="0" w:hanging="312"/>
        <w:jc w:val="left"/>
        <w:rPr>
          <w:sz w:val="21"/>
        </w:rPr>
      </w:pPr>
      <w:r>
        <w:rPr>
          <w:sz w:val="21"/>
        </w:rPr>
        <w:t>The commemoration will be</w:t>
      </w:r>
      <w:r>
        <w:rPr>
          <w:spacing w:val="-10"/>
          <w:sz w:val="21"/>
        </w:rPr>
        <w:t xml:space="preserve"> </w:t>
      </w:r>
      <w:r>
        <w:rPr>
          <w:sz w:val="21"/>
        </w:rPr>
        <w:t>held</w:t>
      </w:r>
      <w:r>
        <w:rPr>
          <w:spacing w:val="-1"/>
          <w:sz w:val="21"/>
        </w:rPr>
        <w:t xml:space="preserve"> </w:t>
      </w:r>
      <w:r>
        <w:rPr>
          <w:sz w:val="21"/>
        </w:rPr>
        <w:t>on</w:t>
      </w:r>
      <w:r>
        <w:rPr>
          <w:sz w:val="21"/>
          <w:u w:val="single"/>
        </w:rPr>
        <w:t xml:space="preserve"> </w:t>
      </w:r>
      <w:r>
        <w:rPr>
          <w:sz w:val="21"/>
          <w:u w:val="single"/>
        </w:rPr>
        <w:tab/>
      </w:r>
      <w:r>
        <w:rPr>
          <w:sz w:val="21"/>
        </w:rPr>
        <w:t>.</w:t>
      </w:r>
    </w:p>
    <w:p>
      <w:pPr>
        <w:pStyle w:val="10"/>
        <w:numPr>
          <w:ilvl w:val="1"/>
          <w:numId w:val="3"/>
        </w:numPr>
        <w:tabs>
          <w:tab w:val="left" w:pos="847"/>
          <w:tab w:val="left" w:pos="2689"/>
          <w:tab w:val="left" w:pos="4791"/>
          <w:tab w:val="left" w:pos="6889"/>
        </w:tabs>
        <w:spacing w:before="118" w:after="0" w:line="240" w:lineRule="auto"/>
        <w:ind w:left="846" w:right="0" w:hanging="254"/>
        <w:jc w:val="left"/>
        <w:rPr>
          <w:sz w:val="21"/>
        </w:rPr>
      </w:pPr>
      <w:r>
        <w:rPr>
          <w:sz w:val="21"/>
        </w:rPr>
        <w:t>May</w:t>
      </w:r>
      <w:r>
        <w:rPr>
          <w:spacing w:val="-2"/>
          <w:sz w:val="21"/>
        </w:rPr>
        <w:t xml:space="preserve"> </w:t>
      </w:r>
      <w:r>
        <w:rPr>
          <w:sz w:val="21"/>
        </w:rPr>
        <w:t>13</w:t>
      </w:r>
      <w:r>
        <w:rPr>
          <w:sz w:val="21"/>
        </w:rPr>
        <w:tab/>
      </w:r>
      <w:r>
        <w:rPr>
          <w:sz w:val="21"/>
        </w:rPr>
        <w:t>B. May</w:t>
      </w:r>
      <w:r>
        <w:rPr>
          <w:spacing w:val="-5"/>
          <w:sz w:val="21"/>
        </w:rPr>
        <w:t xml:space="preserve"> </w:t>
      </w:r>
      <w:r>
        <w:rPr>
          <w:sz w:val="21"/>
        </w:rPr>
        <w:t>14</w:t>
      </w:r>
      <w:r>
        <w:rPr>
          <w:sz w:val="21"/>
        </w:rPr>
        <w:tab/>
      </w:r>
      <w:r>
        <w:rPr>
          <w:sz w:val="21"/>
        </w:rPr>
        <w:t>C. May</w:t>
      </w:r>
      <w:r>
        <w:rPr>
          <w:spacing w:val="-5"/>
          <w:sz w:val="21"/>
        </w:rPr>
        <w:t xml:space="preserve"> </w:t>
      </w:r>
      <w:r>
        <w:rPr>
          <w:sz w:val="21"/>
        </w:rPr>
        <w:t>15</w:t>
      </w:r>
      <w:r>
        <w:rPr>
          <w:sz w:val="21"/>
        </w:rPr>
        <w:tab/>
      </w:r>
      <w:r>
        <w:rPr>
          <w:sz w:val="21"/>
        </w:rPr>
        <w:t>D. May</w:t>
      </w:r>
      <w:r>
        <w:rPr>
          <w:spacing w:val="-5"/>
          <w:sz w:val="21"/>
        </w:rPr>
        <w:t xml:space="preserve"> </w:t>
      </w:r>
      <w:r>
        <w:rPr>
          <w:sz w:val="21"/>
        </w:rPr>
        <w:t>16</w:t>
      </w:r>
    </w:p>
    <w:p>
      <w:pPr>
        <w:pStyle w:val="10"/>
        <w:numPr>
          <w:ilvl w:val="0"/>
          <w:numId w:val="3"/>
        </w:numPr>
        <w:tabs>
          <w:tab w:val="left" w:pos="487"/>
        </w:tabs>
        <w:spacing w:before="119" w:after="0" w:line="240" w:lineRule="auto"/>
        <w:ind w:left="486" w:right="0" w:hanging="317"/>
        <w:jc w:val="left"/>
        <w:rPr>
          <w:sz w:val="21"/>
        </w:rPr>
      </w:pPr>
      <w:r>
        <w:rPr>
          <w:sz w:val="21"/>
        </w:rPr>
        <w:t>How many volunteers are</w:t>
      </w:r>
      <w:r>
        <w:rPr>
          <w:spacing w:val="-4"/>
          <w:sz w:val="21"/>
        </w:rPr>
        <w:t xml:space="preserve"> </w:t>
      </w:r>
      <w:r>
        <w:rPr>
          <w:sz w:val="21"/>
        </w:rPr>
        <w:t>wanted?</w:t>
      </w:r>
    </w:p>
    <w:p>
      <w:pPr>
        <w:pStyle w:val="6"/>
        <w:tabs>
          <w:tab w:val="left" w:pos="2689"/>
          <w:tab w:val="left" w:pos="4791"/>
          <w:tab w:val="left" w:pos="6889"/>
        </w:tabs>
        <w:spacing w:before="114" w:line="240" w:lineRule="auto"/>
        <w:ind w:left="591"/>
      </w:pPr>
      <w:r>
        <w:t>A.2</w:t>
      </w:r>
      <w:r>
        <w:tab/>
      </w:r>
      <w:r>
        <w:t>B.</w:t>
      </w:r>
      <w:r>
        <w:rPr>
          <w:spacing w:val="-1"/>
        </w:rPr>
        <w:t xml:space="preserve"> </w:t>
      </w:r>
      <w:r>
        <w:t>3</w:t>
      </w:r>
      <w:r>
        <w:tab/>
      </w:r>
      <w:r>
        <w:t>C.</w:t>
      </w:r>
      <w:r>
        <w:rPr>
          <w:spacing w:val="-1"/>
        </w:rPr>
        <w:t xml:space="preserve"> </w:t>
      </w:r>
      <w:r>
        <w:t>4</w:t>
      </w:r>
      <w:r>
        <w:tab/>
      </w:r>
      <w:r>
        <w:t>D. 5</w:t>
      </w:r>
    </w:p>
    <w:p>
      <w:pPr>
        <w:pStyle w:val="10"/>
        <w:numPr>
          <w:ilvl w:val="0"/>
          <w:numId w:val="3"/>
        </w:numPr>
        <w:tabs>
          <w:tab w:val="left" w:pos="487"/>
          <w:tab w:val="left" w:pos="4258"/>
        </w:tabs>
        <w:spacing w:before="118" w:after="0" w:line="240" w:lineRule="auto"/>
        <w:ind w:left="486" w:right="0" w:hanging="317"/>
        <w:jc w:val="left"/>
        <w:rPr>
          <w:sz w:val="21"/>
        </w:rPr>
      </w:pPr>
      <w:r>
        <w:rPr>
          <w:sz w:val="21"/>
        </w:rPr>
        <w:t>If you want to sign up,</w:t>
      </w:r>
      <w:r>
        <w:rPr>
          <w:spacing w:val="-3"/>
          <w:sz w:val="21"/>
        </w:rPr>
        <w:t xml:space="preserve"> </w:t>
      </w:r>
      <w:r>
        <w:rPr>
          <w:sz w:val="21"/>
        </w:rPr>
        <w:t>you</w:t>
      </w:r>
      <w:r>
        <w:rPr>
          <w:spacing w:val="-6"/>
          <w:sz w:val="21"/>
        </w:rPr>
        <w:t xml:space="preserve"> </w:t>
      </w:r>
      <w:r>
        <w:rPr>
          <w:sz w:val="21"/>
        </w:rPr>
        <w:t>should</w:t>
      </w:r>
      <w:r>
        <w:rPr>
          <w:sz w:val="21"/>
          <w:u w:val="single"/>
        </w:rPr>
        <w:t xml:space="preserve"> </w:t>
      </w:r>
      <w:r>
        <w:rPr>
          <w:sz w:val="21"/>
          <w:u w:val="single"/>
        </w:rPr>
        <w:tab/>
      </w:r>
      <w:r>
        <w:rPr>
          <w:sz w:val="21"/>
        </w:rPr>
        <w:t>.</w:t>
      </w:r>
    </w:p>
    <w:p>
      <w:pPr>
        <w:pStyle w:val="10"/>
        <w:numPr>
          <w:ilvl w:val="1"/>
          <w:numId w:val="3"/>
        </w:numPr>
        <w:tabs>
          <w:tab w:val="left" w:pos="847"/>
          <w:tab w:val="left" w:pos="2689"/>
          <w:tab w:val="left" w:pos="4791"/>
          <w:tab w:val="left" w:pos="6889"/>
        </w:tabs>
        <w:spacing w:before="119" w:after="0" w:line="240" w:lineRule="auto"/>
        <w:ind w:left="846" w:right="0" w:hanging="255"/>
        <w:jc w:val="left"/>
        <w:rPr>
          <w:sz w:val="21"/>
        </w:rPr>
      </w:pPr>
      <w:r>
        <w:rPr>
          <w:sz w:val="21"/>
        </w:rPr>
        <w:t>call</w:t>
      </w:r>
      <w:r>
        <w:rPr>
          <w:spacing w:val="-2"/>
          <w:sz w:val="21"/>
        </w:rPr>
        <w:t xml:space="preserve"> </w:t>
      </w:r>
      <w:r>
        <w:rPr>
          <w:sz w:val="21"/>
        </w:rPr>
        <w:t>OSA</w:t>
      </w:r>
      <w:r>
        <w:rPr>
          <w:sz w:val="21"/>
        </w:rPr>
        <w:tab/>
      </w:r>
      <w:r>
        <w:rPr>
          <w:sz w:val="21"/>
        </w:rPr>
        <w:t>B.</w:t>
      </w:r>
      <w:r>
        <w:rPr>
          <w:spacing w:val="2"/>
          <w:sz w:val="21"/>
        </w:rPr>
        <w:t xml:space="preserve"> </w:t>
      </w:r>
      <w:r>
        <w:rPr>
          <w:spacing w:val="-3"/>
          <w:sz w:val="21"/>
        </w:rPr>
        <w:t>email</w:t>
      </w:r>
      <w:r>
        <w:rPr>
          <w:spacing w:val="0"/>
          <w:sz w:val="21"/>
        </w:rPr>
        <w:t xml:space="preserve"> </w:t>
      </w:r>
      <w:r>
        <w:rPr>
          <w:sz w:val="21"/>
        </w:rPr>
        <w:t>OSA</w:t>
      </w:r>
      <w:r>
        <w:rPr>
          <w:sz w:val="21"/>
        </w:rPr>
        <w:tab/>
      </w:r>
      <w:r>
        <w:rPr>
          <w:sz w:val="21"/>
        </w:rPr>
        <w:t>C. go to</w:t>
      </w:r>
      <w:r>
        <w:rPr>
          <w:spacing w:val="-5"/>
          <w:sz w:val="21"/>
        </w:rPr>
        <w:t xml:space="preserve"> </w:t>
      </w:r>
      <w:r>
        <w:rPr>
          <w:sz w:val="21"/>
        </w:rPr>
        <w:t>OSA</w:t>
      </w:r>
      <w:r>
        <w:rPr>
          <w:spacing w:val="-8"/>
          <w:sz w:val="21"/>
        </w:rPr>
        <w:t xml:space="preserve"> </w:t>
      </w:r>
      <w:r>
        <w:rPr>
          <w:spacing w:val="-3"/>
          <w:sz w:val="21"/>
        </w:rPr>
        <w:t>office</w:t>
      </w:r>
      <w:r>
        <w:rPr>
          <w:spacing w:val="-3"/>
          <w:sz w:val="21"/>
        </w:rPr>
        <w:tab/>
      </w:r>
      <w:r>
        <w:rPr>
          <w:sz w:val="21"/>
        </w:rPr>
        <w:t>D. visit the sign-up</w:t>
      </w:r>
      <w:r>
        <w:rPr>
          <w:spacing w:val="-10"/>
          <w:sz w:val="21"/>
        </w:rPr>
        <w:t xml:space="preserve"> </w:t>
      </w:r>
      <w:r>
        <w:rPr>
          <w:sz w:val="21"/>
        </w:rPr>
        <w:t>link</w:t>
      </w:r>
    </w:p>
    <w:p>
      <w:pPr>
        <w:pStyle w:val="10"/>
        <w:numPr>
          <w:ilvl w:val="0"/>
          <w:numId w:val="3"/>
        </w:numPr>
        <w:tabs>
          <w:tab w:val="left" w:pos="482"/>
        </w:tabs>
        <w:spacing w:before="118" w:after="0" w:line="240" w:lineRule="auto"/>
        <w:ind w:left="481" w:right="0" w:hanging="312"/>
        <w:jc w:val="left"/>
        <w:rPr>
          <w:sz w:val="21"/>
        </w:rPr>
      </w:pPr>
      <w:r>
        <w:rPr>
          <w:sz w:val="21"/>
        </w:rPr>
        <w:t>Which of the following statements is</w:t>
      </w:r>
      <w:r>
        <w:rPr>
          <w:spacing w:val="-9"/>
          <w:sz w:val="21"/>
        </w:rPr>
        <w:t xml:space="preserve"> </w:t>
      </w:r>
      <w:r>
        <w:rPr>
          <w:sz w:val="21"/>
        </w:rPr>
        <w:t>TRUE?</w:t>
      </w:r>
    </w:p>
    <w:p>
      <w:pPr>
        <w:pStyle w:val="10"/>
        <w:numPr>
          <w:ilvl w:val="1"/>
          <w:numId w:val="3"/>
        </w:numPr>
        <w:tabs>
          <w:tab w:val="left" w:pos="842"/>
        </w:tabs>
        <w:spacing w:before="114" w:after="0" w:line="240" w:lineRule="auto"/>
        <w:ind w:left="841" w:right="0" w:hanging="250"/>
        <w:jc w:val="left"/>
        <w:rPr>
          <w:sz w:val="21"/>
        </w:rPr>
      </w:pPr>
      <w:r>
        <w:rPr>
          <w:spacing w:val="-5"/>
          <w:sz w:val="21"/>
        </w:rPr>
        <w:t xml:space="preserve">Two </w:t>
      </w:r>
      <w:r>
        <w:rPr>
          <w:sz w:val="21"/>
        </w:rPr>
        <w:t>volunteers will work for the activity as a</w:t>
      </w:r>
      <w:r>
        <w:rPr>
          <w:spacing w:val="-10"/>
          <w:sz w:val="21"/>
        </w:rPr>
        <w:t xml:space="preserve"> </w:t>
      </w:r>
      <w:r>
        <w:rPr>
          <w:sz w:val="21"/>
        </w:rPr>
        <w:t>guide.</w:t>
      </w:r>
    </w:p>
    <w:p>
      <w:pPr>
        <w:pStyle w:val="10"/>
        <w:numPr>
          <w:ilvl w:val="1"/>
          <w:numId w:val="3"/>
        </w:numPr>
        <w:tabs>
          <w:tab w:val="left" w:pos="832"/>
        </w:tabs>
        <w:spacing w:before="119" w:after="0" w:line="240" w:lineRule="auto"/>
        <w:ind w:left="831" w:right="0" w:hanging="240"/>
        <w:jc w:val="left"/>
        <w:rPr>
          <w:sz w:val="21"/>
        </w:rPr>
      </w:pPr>
      <w:r>
        <w:rPr>
          <w:sz w:val="21"/>
        </w:rPr>
        <w:t>The activity will be held at Student Center North</w:t>
      </w:r>
      <w:r>
        <w:rPr>
          <w:spacing w:val="-14"/>
          <w:sz w:val="21"/>
        </w:rPr>
        <w:t xml:space="preserve"> </w:t>
      </w:r>
      <w:r>
        <w:rPr>
          <w:sz w:val="21"/>
        </w:rPr>
        <w:t>Lawn.</w:t>
      </w:r>
    </w:p>
    <w:p>
      <w:pPr>
        <w:pStyle w:val="10"/>
        <w:numPr>
          <w:ilvl w:val="1"/>
          <w:numId w:val="3"/>
        </w:numPr>
        <w:tabs>
          <w:tab w:val="left" w:pos="837"/>
        </w:tabs>
        <w:spacing w:before="118" w:after="0" w:line="240" w:lineRule="auto"/>
        <w:ind w:left="836" w:right="0" w:hanging="245"/>
        <w:jc w:val="left"/>
        <w:rPr>
          <w:sz w:val="21"/>
        </w:rPr>
      </w:pPr>
      <w:r>
        <w:rPr>
          <w:sz w:val="21"/>
        </w:rPr>
        <w:t>Only the students who have ever been volunteers are</w:t>
      </w:r>
      <w:r>
        <w:rPr>
          <w:spacing w:val="-12"/>
          <w:sz w:val="21"/>
        </w:rPr>
        <w:t xml:space="preserve"> </w:t>
      </w:r>
      <w:r>
        <w:rPr>
          <w:sz w:val="21"/>
        </w:rPr>
        <w:t>considered.</w:t>
      </w:r>
    </w:p>
    <w:p>
      <w:pPr>
        <w:pStyle w:val="10"/>
        <w:numPr>
          <w:ilvl w:val="1"/>
          <w:numId w:val="3"/>
        </w:numPr>
        <w:tabs>
          <w:tab w:val="left" w:pos="851"/>
        </w:tabs>
        <w:spacing w:before="119" w:after="0" w:line="240" w:lineRule="auto"/>
        <w:ind w:left="850" w:right="0" w:hanging="259"/>
        <w:jc w:val="left"/>
        <w:rPr>
          <w:sz w:val="21"/>
        </w:rPr>
      </w:pPr>
      <w:r>
        <w:rPr>
          <w:sz w:val="21"/>
        </w:rPr>
        <w:t xml:space="preserve">If you are interested in the </w:t>
      </w:r>
      <w:r>
        <w:rPr>
          <w:spacing w:val="-3"/>
          <w:sz w:val="21"/>
        </w:rPr>
        <w:t xml:space="preserve">activity, </w:t>
      </w:r>
      <w:r>
        <w:rPr>
          <w:sz w:val="21"/>
        </w:rPr>
        <w:t>you should sign up before May</w:t>
      </w:r>
      <w:r>
        <w:rPr>
          <w:spacing w:val="-22"/>
          <w:sz w:val="21"/>
        </w:rPr>
        <w:t xml:space="preserve"> </w:t>
      </w:r>
      <w:r>
        <w:rPr>
          <w:sz w:val="21"/>
        </w:rPr>
        <w:t>13.</w:t>
      </w:r>
    </w:p>
    <w:p>
      <w:pPr>
        <w:pStyle w:val="10"/>
        <w:numPr>
          <w:ilvl w:val="0"/>
          <w:numId w:val="3"/>
        </w:numPr>
        <w:tabs>
          <w:tab w:val="left" w:pos="482"/>
          <w:tab w:val="left" w:pos="3341"/>
        </w:tabs>
        <w:spacing w:before="114" w:after="0" w:line="240" w:lineRule="auto"/>
        <w:ind w:left="481" w:right="0" w:hanging="312"/>
        <w:jc w:val="left"/>
        <w:rPr>
          <w:sz w:val="21"/>
        </w:rPr>
      </w:pPr>
      <w:r>
        <w:rPr>
          <w:sz w:val="21"/>
        </w:rPr>
        <w:t>The e-mail is</w:t>
      </w:r>
      <w:r>
        <w:rPr>
          <w:spacing w:val="-7"/>
          <w:sz w:val="21"/>
        </w:rPr>
        <w:t xml:space="preserve"> </w:t>
      </w:r>
      <w:r>
        <w:rPr>
          <w:sz w:val="21"/>
        </w:rPr>
        <w:t>written</w:t>
      </w:r>
      <w:r>
        <w:rPr>
          <w:spacing w:val="-3"/>
          <w:sz w:val="21"/>
        </w:rPr>
        <w:t xml:space="preserve"> </w:t>
      </w:r>
      <w:r>
        <w:rPr>
          <w:sz w:val="21"/>
        </w:rPr>
        <w:t>to</w:t>
      </w:r>
      <w:r>
        <w:rPr>
          <w:sz w:val="21"/>
          <w:u w:val="single"/>
        </w:rPr>
        <w:t xml:space="preserve"> </w:t>
      </w:r>
      <w:r>
        <w:rPr>
          <w:sz w:val="21"/>
          <w:u w:val="single"/>
        </w:rPr>
        <w:tab/>
      </w:r>
      <w:r>
        <w:rPr>
          <w:sz w:val="21"/>
        </w:rPr>
        <w:t>.</w:t>
      </w:r>
    </w:p>
    <w:p>
      <w:pPr>
        <w:pStyle w:val="10"/>
        <w:numPr>
          <w:ilvl w:val="1"/>
          <w:numId w:val="3"/>
        </w:numPr>
        <w:tabs>
          <w:tab w:val="left" w:pos="846"/>
          <w:tab w:val="left" w:pos="4791"/>
        </w:tabs>
        <w:spacing w:before="118" w:after="0" w:line="240" w:lineRule="auto"/>
        <w:ind w:left="845" w:right="0" w:hanging="254"/>
        <w:jc w:val="left"/>
        <w:rPr>
          <w:sz w:val="21"/>
        </w:rPr>
      </w:pPr>
      <w:r>
        <w:rPr>
          <w:sz w:val="21"/>
        </w:rPr>
        <w:t>develop</w:t>
      </w:r>
      <w:r>
        <w:rPr>
          <w:spacing w:val="-5"/>
          <w:sz w:val="21"/>
        </w:rPr>
        <w:t xml:space="preserve"> </w:t>
      </w:r>
      <w:r>
        <w:rPr>
          <w:sz w:val="21"/>
        </w:rPr>
        <w:t>OSA</w:t>
      </w:r>
      <w:r>
        <w:rPr>
          <w:sz w:val="21"/>
        </w:rPr>
        <w:tab/>
      </w:r>
      <w:r>
        <w:rPr>
          <w:sz w:val="21"/>
        </w:rPr>
        <w:t>B. recruit</w:t>
      </w:r>
      <w:r>
        <w:rPr>
          <w:spacing w:val="1"/>
          <w:sz w:val="21"/>
        </w:rPr>
        <w:t xml:space="preserve"> </w:t>
      </w:r>
      <w:r>
        <w:rPr>
          <w:sz w:val="21"/>
        </w:rPr>
        <w:t>volunteers</w:t>
      </w:r>
    </w:p>
    <w:p>
      <w:pPr>
        <w:pStyle w:val="6"/>
        <w:tabs>
          <w:tab w:val="left" w:pos="4791"/>
        </w:tabs>
        <w:spacing w:before="119" w:line="240" w:lineRule="auto"/>
        <w:ind w:left="591"/>
      </w:pPr>
      <w:r>
        <w:t>C. introduce</w:t>
      </w:r>
      <w:r>
        <w:rPr>
          <w:spacing w:val="-7"/>
        </w:rPr>
        <w:t xml:space="preserve"> </w:t>
      </w:r>
      <w:r>
        <w:t>a commemoration</w:t>
      </w:r>
      <w:r>
        <w:tab/>
      </w:r>
      <w:r>
        <w:t>D. improve Student Center</w:t>
      </w:r>
    </w:p>
    <w:p>
      <w:pPr>
        <w:spacing w:after="0" w:line="240" w:lineRule="auto"/>
        <w:sectPr>
          <w:pgSz w:w="10440" w:h="14750"/>
          <w:pgMar w:top="880" w:right="640" w:bottom="1000" w:left="680" w:header="0" w:footer="802" w:gutter="0"/>
          <w:cols w:space="708" w:num="1"/>
        </w:sectPr>
      </w:pPr>
    </w:p>
    <w:p>
      <w:pPr>
        <w:spacing w:before="69" w:line="240" w:lineRule="auto"/>
        <w:ind w:left="4667" w:right="0" w:firstLine="0"/>
        <w:jc w:val="left"/>
        <w:rPr>
          <w:b/>
          <w:sz w:val="24"/>
        </w:rPr>
      </w:pPr>
      <w:r>
        <w:rPr>
          <w:b/>
          <w:sz w:val="24"/>
        </w:rPr>
        <w:t>B</w:t>
      </w:r>
    </w:p>
    <w:p>
      <w:pPr>
        <w:pStyle w:val="6"/>
        <w:spacing w:before="36" w:line="240" w:lineRule="auto"/>
        <w:ind w:left="169" w:right="212" w:firstLine="422"/>
        <w:jc w:val="both"/>
      </w:pPr>
      <w:r>
        <w:t>There was a businessman who was deep in debt(</w:t>
      </w:r>
      <w:r>
        <w:rPr>
          <w:rFonts w:hint="eastAsia" w:ascii="宋体" w:eastAsia="宋体"/>
        </w:rPr>
        <w:t>债务</w:t>
      </w:r>
      <w:r>
        <w:t>) and could see no way out. He sat on a park bench, head in his hands.</w:t>
      </w:r>
    </w:p>
    <w:p>
      <w:pPr>
        <w:pStyle w:val="6"/>
        <w:spacing w:before="20" w:line="240" w:lineRule="auto"/>
        <w:ind w:left="169" w:right="214" w:firstLine="422"/>
        <w:jc w:val="both"/>
      </w:pPr>
      <w:r>
        <w:t>Suddenly, an old man appeared before him. “I can see that something is troubling you,” he said. After listening to the businessman’s story, the old man wrote out a check(</w:t>
      </w:r>
      <w:r>
        <w:rPr>
          <w:rFonts w:hint="eastAsia" w:ascii="宋体" w:hAnsi="宋体" w:eastAsia="宋体"/>
        </w:rPr>
        <w:t>支票</w:t>
      </w:r>
      <w:r>
        <w:t>), and put it in his hand, saying, “Take it and pay me back here exactly one year from today.” Then he turned and disappeared as quickly as he had come.</w:t>
      </w:r>
    </w:p>
    <w:p>
      <w:pPr>
        <w:pStyle w:val="6"/>
        <w:spacing w:before="6" w:line="240" w:lineRule="auto"/>
        <w:ind w:left="169" w:right="210" w:firstLine="422"/>
        <w:jc w:val="both"/>
      </w:pPr>
      <w:r>
        <w:t>The businessman saw in his hand a check for $500,000, signed by John D. Rockefeller, one of the richest men in the world.</w:t>
      </w:r>
    </w:p>
    <w:p>
      <w:pPr>
        <w:pStyle w:val="6"/>
        <w:spacing w:before="1" w:line="240" w:lineRule="auto"/>
        <w:ind w:left="169" w:right="215" w:firstLine="422"/>
        <w:jc w:val="both"/>
      </w:pPr>
      <w:r>
        <w:t>“I can pay off my debts in a second!” he realized. But instead, the businessman decided to put the check in his safe(</w:t>
      </w:r>
      <w:r>
        <w:rPr>
          <w:rFonts w:hint="eastAsia" w:ascii="宋体" w:hAnsi="宋体" w:eastAsia="宋体"/>
        </w:rPr>
        <w:t>保险箱</w:t>
      </w:r>
      <w:r>
        <w:t>). Just knowing it was there might give him the power to save his business, he thought.</w:t>
      </w:r>
    </w:p>
    <w:p>
      <w:pPr>
        <w:pStyle w:val="6"/>
        <w:spacing w:before="18" w:line="240" w:lineRule="auto"/>
        <w:ind w:left="169" w:right="218" w:firstLine="422"/>
        <w:jc w:val="both"/>
      </w:pPr>
      <w:r>
        <w:t xml:space="preserve">He went back and worked hard to </w:t>
      </w:r>
      <w:r>
        <w:rPr>
          <w:spacing w:val="-3"/>
        </w:rPr>
        <w:t xml:space="preserve">make </w:t>
      </w:r>
      <w:r>
        <w:t xml:space="preserve">his business successful. Within several </w:t>
      </w:r>
      <w:r>
        <w:rPr>
          <w:spacing w:val="-3"/>
        </w:rPr>
        <w:t xml:space="preserve">months,  </w:t>
      </w:r>
      <w:r>
        <w:t xml:space="preserve">he was out </w:t>
      </w:r>
      <w:r>
        <w:rPr>
          <w:spacing w:val="-3"/>
        </w:rPr>
        <w:t xml:space="preserve">of </w:t>
      </w:r>
      <w:r>
        <w:t>debt and making money once</w:t>
      </w:r>
      <w:r>
        <w:rPr>
          <w:spacing w:val="3"/>
        </w:rPr>
        <w:t xml:space="preserve"> </w:t>
      </w:r>
      <w:r>
        <w:t>again.</w:t>
      </w:r>
    </w:p>
    <w:p>
      <w:pPr>
        <w:pStyle w:val="6"/>
        <w:spacing w:before="2" w:line="240" w:lineRule="auto"/>
        <w:ind w:left="169" w:right="212" w:firstLine="422"/>
        <w:jc w:val="both"/>
      </w:pPr>
      <w:r>
        <w:t xml:space="preserve">Exactly one year </w:t>
      </w:r>
      <w:r>
        <w:rPr>
          <w:spacing w:val="-3"/>
        </w:rPr>
        <w:t xml:space="preserve">later, </w:t>
      </w:r>
      <w:r>
        <w:t xml:space="preserve">he returned to the park with the check. At the agreed-upon time, the old man appeared. Behind the old </w:t>
      </w:r>
      <w:r>
        <w:rPr>
          <w:spacing w:val="-4"/>
        </w:rPr>
        <w:t xml:space="preserve">man </w:t>
      </w:r>
      <w:r>
        <w:t xml:space="preserve">was a </w:t>
      </w:r>
      <w:r>
        <w:rPr>
          <w:spacing w:val="-3"/>
        </w:rPr>
        <w:t xml:space="preserve">nurse. </w:t>
      </w:r>
      <w:r>
        <w:t xml:space="preserve">The nurse spoke to the businessman and said that the old man was </w:t>
      </w:r>
      <w:r>
        <w:rPr>
          <w:b/>
          <w:u w:val="single"/>
        </w:rPr>
        <w:t>mentally</w:t>
      </w:r>
      <w:r>
        <w:rPr>
          <w:b/>
        </w:rPr>
        <w:t xml:space="preserve"> </w:t>
      </w:r>
      <w:r>
        <w:t>ill and was always telling people he was John D.</w:t>
      </w:r>
      <w:r>
        <w:rPr>
          <w:spacing w:val="-19"/>
        </w:rPr>
        <w:t xml:space="preserve"> </w:t>
      </w:r>
      <w:r>
        <w:t>Rockefeller.</w:t>
      </w:r>
    </w:p>
    <w:p>
      <w:pPr>
        <w:pStyle w:val="6"/>
        <w:spacing w:before="1" w:line="240" w:lineRule="auto"/>
        <w:ind w:left="169" w:right="209" w:firstLine="422"/>
        <w:jc w:val="both"/>
      </w:pPr>
      <w:r>
        <w:t>The businessman was shocked to hear this. All year long he’d been buying and selling, believing that he had half a million dollars behind him. Suddenly, he realized that it wasn’t the money, real or imagined, that had turned his life around. It was his newfound self-confidence that gave him the power to achieve anything he went after.</w:t>
      </w:r>
    </w:p>
    <w:p>
      <w:pPr>
        <w:pStyle w:val="10"/>
        <w:numPr>
          <w:ilvl w:val="0"/>
          <w:numId w:val="3"/>
        </w:numPr>
        <w:tabs>
          <w:tab w:val="left" w:pos="482"/>
          <w:tab w:val="left" w:pos="4009"/>
        </w:tabs>
        <w:spacing w:before="26" w:after="0" w:line="240" w:lineRule="auto"/>
        <w:ind w:left="481" w:right="0" w:hanging="312"/>
        <w:jc w:val="left"/>
        <w:rPr>
          <w:sz w:val="21"/>
        </w:rPr>
      </w:pPr>
      <w:r>
        <w:rPr>
          <w:sz w:val="21"/>
        </w:rPr>
        <w:t>The businessman</w:t>
      </w:r>
      <w:r>
        <w:rPr>
          <w:spacing w:val="-6"/>
          <w:sz w:val="21"/>
        </w:rPr>
        <w:t xml:space="preserve"> </w:t>
      </w:r>
      <w:r>
        <w:rPr>
          <w:sz w:val="21"/>
        </w:rPr>
        <w:t>probably</w:t>
      </w:r>
      <w:r>
        <w:rPr>
          <w:spacing w:val="-7"/>
          <w:sz w:val="21"/>
        </w:rPr>
        <w:t xml:space="preserve"> </w:t>
      </w:r>
      <w:r>
        <w:rPr>
          <w:sz w:val="21"/>
        </w:rPr>
        <w:t>felt</w:t>
      </w:r>
      <w:r>
        <w:rPr>
          <w:sz w:val="21"/>
        </w:rPr>
        <w:tab/>
      </w:r>
      <w:r>
        <w:rPr>
          <w:sz w:val="21"/>
        </w:rPr>
        <w:t xml:space="preserve">when he got </w:t>
      </w:r>
      <w:r>
        <w:rPr>
          <w:spacing w:val="-3"/>
          <w:sz w:val="21"/>
        </w:rPr>
        <w:t xml:space="preserve">the </w:t>
      </w:r>
      <w:r>
        <w:rPr>
          <w:sz w:val="21"/>
        </w:rPr>
        <w:t>check from the old</w:t>
      </w:r>
      <w:r>
        <w:rPr>
          <w:spacing w:val="-4"/>
          <w:sz w:val="21"/>
        </w:rPr>
        <w:t xml:space="preserve"> </w:t>
      </w:r>
      <w:r>
        <w:rPr>
          <w:sz w:val="21"/>
        </w:rPr>
        <w:t>man.</w:t>
      </w:r>
    </w:p>
    <w:p>
      <w:pPr>
        <w:pStyle w:val="6"/>
        <w:spacing w:line="240" w:lineRule="auto"/>
        <w:ind w:left="3106"/>
        <w:rPr>
          <w:sz w:val="2"/>
        </w:rPr>
      </w:pPr>
      <w:r>
        <w:rPr>
          <w:sz w:val="2"/>
        </w:rPr>
        <mc:AlternateContent>
          <mc:Choice Requires="wpg">
            <w:drawing>
              <wp:inline distT="0" distB="0" distL="114300" distR="114300">
                <wp:extent cx="536575" cy="5715"/>
                <wp:effectExtent l="0" t="0" r="0" b="0"/>
                <wp:docPr id="45" name="组合 2"/>
                <wp:cNvGraphicFramePr/>
                <a:graphic xmlns:a="http://schemas.openxmlformats.org/drawingml/2006/main">
                  <a:graphicData uri="http://schemas.microsoft.com/office/word/2010/wordprocessingGroup">
                    <wpg:wgp>
                      <wpg:cNvGrpSpPr/>
                      <wpg:grpSpPr>
                        <a:xfrm>
                          <a:off x="0" y="0"/>
                          <a:ext cx="536575" cy="5715"/>
                          <a:chOff x="0" y="0"/>
                          <a:chExt cx="845" cy="9"/>
                        </a:xfrm>
                      </wpg:grpSpPr>
                      <wps:wsp>
                        <wps:cNvPr id="44" name="直线 3"/>
                        <wps:cNvCnPr/>
                        <wps:spPr>
                          <a:xfrm>
                            <a:off x="0" y="4"/>
                            <a:ext cx="845" cy="0"/>
                          </a:xfrm>
                          <a:prstGeom prst="line">
                            <a:avLst/>
                          </a:prstGeom>
                          <a:ln w="5364">
                            <a:solidFill>
                              <a:srgbClr val="000000"/>
                            </a:solidFill>
                          </a:ln>
                        </wps:spPr>
                        <wps:bodyPr upright="1"/>
                      </wps:wsp>
                    </wpg:wgp>
                  </a:graphicData>
                </a:graphic>
              </wp:inline>
            </w:drawing>
          </mc:Choice>
          <mc:Fallback>
            <w:pict>
              <v:group id="组合 2" o:spid="_x0000_s1026" o:spt="203" style="height:0.45pt;width:42.25pt;" coordsize="845,9" o:gfxdata="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ZErQJ0wAAAAEBAAAPAAAAAAAAAAEAIAAAACIAAABkcnMvZG93bnJldi54bWxQSwECFAAUAAAA&#10;CACHTuJAqigCk/MBAAArBAAADgAAAAAAAAABACAAAAAiAQAAZHJzL2Uyb0RvYy54bWxQSwUGAAAA&#10;AAYABgBZAQAAhwUAAAAA&#10;">
                <o:lock v:ext="edit" aspectratio="f"/>
                <v:line id="直线 3" o:spid="_x0000_s1026" o:spt="20" style="position:absolute;left:0;top:4;height:0;width:845;" filled="f" stroked="t" coordsize="21600,21600" o:gfxdata="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ckOPb4A&#10;AADbAAAADwAAAAAAAAABACAAAAAiAAAAZHJzL2Rvd25yZXYueG1sUEsBAhQAFAAAAAgAh07iQDMv&#10;BZ47AAAAOQAAABAAAAAAAAAAAQAgAAAADQEAAGRycy9zaGFwZXhtbC54bWxQSwUGAAAAAAYABgBb&#10;AQAAtwMAAAAA&#10;">
                  <v:fill on="f" focussize="0,0"/>
                  <v:stroke weight="0.422362204724409pt" color="#000000" joinstyle="round"/>
                  <v:imagedata o:title=""/>
                  <o:lock v:ext="edit" aspectratio="f"/>
                </v:line>
                <w10:wrap type="none"/>
                <w10:anchorlock/>
              </v:group>
            </w:pict>
          </mc:Fallback>
        </mc:AlternateContent>
      </w:r>
    </w:p>
    <w:p>
      <w:pPr>
        <w:pStyle w:val="10"/>
        <w:numPr>
          <w:ilvl w:val="1"/>
          <w:numId w:val="3"/>
        </w:numPr>
        <w:tabs>
          <w:tab w:val="left" w:pos="847"/>
          <w:tab w:val="left" w:pos="2689"/>
          <w:tab w:val="left" w:pos="4791"/>
          <w:tab w:val="left" w:pos="6889"/>
        </w:tabs>
        <w:spacing w:before="119" w:after="0" w:line="240" w:lineRule="auto"/>
        <w:ind w:left="846" w:right="0" w:hanging="255"/>
        <w:jc w:val="left"/>
        <w:rPr>
          <w:sz w:val="21"/>
        </w:rPr>
      </w:pPr>
      <w:r>
        <w:rPr>
          <w:sz w:val="21"/>
        </w:rPr>
        <w:t>anxious</w:t>
      </w:r>
      <w:r>
        <w:rPr>
          <w:sz w:val="21"/>
        </w:rPr>
        <w:tab/>
      </w:r>
      <w:r>
        <w:rPr>
          <w:sz w:val="21"/>
        </w:rPr>
        <w:t>B.</w:t>
      </w:r>
      <w:r>
        <w:rPr>
          <w:spacing w:val="-2"/>
          <w:sz w:val="21"/>
        </w:rPr>
        <w:t xml:space="preserve"> </w:t>
      </w:r>
      <w:r>
        <w:rPr>
          <w:sz w:val="21"/>
        </w:rPr>
        <w:t>excited</w:t>
      </w:r>
      <w:r>
        <w:rPr>
          <w:sz w:val="21"/>
        </w:rPr>
        <w:tab/>
      </w:r>
      <w:r>
        <w:rPr>
          <w:sz w:val="21"/>
        </w:rPr>
        <w:t>C.</w:t>
      </w:r>
      <w:r>
        <w:rPr>
          <w:spacing w:val="-1"/>
          <w:sz w:val="21"/>
        </w:rPr>
        <w:t xml:space="preserve"> </w:t>
      </w:r>
      <w:r>
        <w:rPr>
          <w:sz w:val="21"/>
        </w:rPr>
        <w:t>annoyed</w:t>
      </w:r>
      <w:r>
        <w:rPr>
          <w:sz w:val="21"/>
        </w:rPr>
        <w:tab/>
      </w:r>
      <w:r>
        <w:rPr>
          <w:sz w:val="21"/>
        </w:rPr>
        <w:t>D.</w:t>
      </w:r>
      <w:r>
        <w:rPr>
          <w:spacing w:val="-1"/>
          <w:sz w:val="21"/>
        </w:rPr>
        <w:t xml:space="preserve"> </w:t>
      </w:r>
      <w:r>
        <w:rPr>
          <w:sz w:val="21"/>
        </w:rPr>
        <w:t>unhappy</w:t>
      </w:r>
    </w:p>
    <w:p>
      <w:pPr>
        <w:pStyle w:val="10"/>
        <w:numPr>
          <w:ilvl w:val="0"/>
          <w:numId w:val="3"/>
        </w:numPr>
        <w:tabs>
          <w:tab w:val="left" w:pos="482"/>
          <w:tab w:val="left" w:pos="4848"/>
        </w:tabs>
        <w:spacing w:before="118" w:after="0" w:line="240" w:lineRule="auto"/>
        <w:ind w:left="481" w:right="0" w:hanging="312"/>
        <w:jc w:val="left"/>
        <w:rPr>
          <w:sz w:val="21"/>
        </w:rPr>
      </w:pPr>
      <w:r>
        <w:rPr>
          <w:sz w:val="21"/>
        </w:rPr>
        <w:t>The business put the check</w:t>
      </w:r>
      <w:r>
        <w:rPr>
          <w:spacing w:val="-8"/>
          <w:sz w:val="21"/>
        </w:rPr>
        <w:t xml:space="preserve"> </w:t>
      </w:r>
      <w:r>
        <w:rPr>
          <w:sz w:val="21"/>
        </w:rPr>
        <w:t>away</w:t>
      </w:r>
      <w:r>
        <w:rPr>
          <w:spacing w:val="-6"/>
          <w:sz w:val="21"/>
        </w:rPr>
        <w:t xml:space="preserve"> </w:t>
      </w:r>
      <w:r>
        <w:rPr>
          <w:sz w:val="21"/>
        </w:rPr>
        <w:t>because</w:t>
      </w:r>
      <w:r>
        <w:rPr>
          <w:sz w:val="21"/>
        </w:rPr>
        <w:tab/>
      </w:r>
      <w:r>
        <w:rPr>
          <w:sz w:val="21"/>
        </w:rPr>
        <w:t>.</w:t>
      </w:r>
    </w:p>
    <w:p>
      <w:pPr>
        <w:pStyle w:val="6"/>
        <w:spacing w:line="240" w:lineRule="auto"/>
        <w:ind w:left="3999"/>
        <w:rPr>
          <w:sz w:val="2"/>
        </w:rPr>
      </w:pPr>
      <w:r>
        <w:rPr>
          <w:sz w:val="2"/>
        </w:rPr>
        <mc:AlternateContent>
          <mc:Choice Requires="wpg">
            <w:drawing>
              <wp:inline distT="0" distB="0" distL="114300" distR="114300">
                <wp:extent cx="536575" cy="5715"/>
                <wp:effectExtent l="0" t="0" r="0" b="0"/>
                <wp:docPr id="47" name="组合 4"/>
                <wp:cNvGraphicFramePr/>
                <a:graphic xmlns:a="http://schemas.openxmlformats.org/drawingml/2006/main">
                  <a:graphicData uri="http://schemas.microsoft.com/office/word/2010/wordprocessingGroup">
                    <wpg:wgp>
                      <wpg:cNvGrpSpPr/>
                      <wpg:grpSpPr>
                        <a:xfrm>
                          <a:off x="0" y="0"/>
                          <a:ext cx="536575" cy="5715"/>
                          <a:chOff x="0" y="0"/>
                          <a:chExt cx="845" cy="9"/>
                        </a:xfrm>
                      </wpg:grpSpPr>
                      <wps:wsp>
                        <wps:cNvPr id="46" name="直线 5"/>
                        <wps:cNvCnPr/>
                        <wps:spPr>
                          <a:xfrm>
                            <a:off x="0" y="4"/>
                            <a:ext cx="845" cy="0"/>
                          </a:xfrm>
                          <a:prstGeom prst="line">
                            <a:avLst/>
                          </a:prstGeom>
                          <a:ln w="5364">
                            <a:solidFill>
                              <a:srgbClr val="000000"/>
                            </a:solidFill>
                          </a:ln>
                        </wps:spPr>
                        <wps:bodyPr upright="1"/>
                      </wps:wsp>
                    </wpg:wgp>
                  </a:graphicData>
                </a:graphic>
              </wp:inline>
            </w:drawing>
          </mc:Choice>
          <mc:Fallback>
            <w:pict>
              <v:group id="组合 4" o:spid="_x0000_s1026" o:spt="203" style="height:0.45pt;width:42.25pt;" coordsize="845,9" o:gfxdata="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WRK0CdMAAAABAQAADwAAAAAAAAABACAAAAAiAAAAZHJzL2Rvd25yZXYueG1sUEsBAhQAFAAA&#10;AAgAh07iQFySskb0AQAAKwQAAA4AAAAAAAAAAQAgAAAAIgEAAGRycy9lMm9Eb2MueG1sUEsFBgAA&#10;AAAGAAYAWQEAAIgFAAAAAA==&#10;">
                <o:lock v:ext="edit" aspectratio="f"/>
                <v:line id="直线 5" o:spid="_x0000_s1026" o:spt="20" style="position:absolute;left:0;top:4;height:0;width:845;" filled="f" stroked="t" coordsize="21600,21600" o:gfxdata="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lc10b4A&#10;AADbAAAADwAAAAAAAAABACAAAAAiAAAAZHJzL2Rvd25yZXYueG1sUEsBAhQAFAAAAAgAh07iQDMv&#10;BZ47AAAAOQAAABAAAAAAAAAAAQAgAAAADQEAAGRycy9zaGFwZXhtbC54bWxQSwUGAAAAAAYABgBb&#10;AQAAtwMAAAAA&#10;">
                  <v:fill on="f" focussize="0,0"/>
                  <v:stroke weight="0.422362204724409pt" color="#000000" joinstyle="round"/>
                  <v:imagedata o:title=""/>
                  <o:lock v:ext="edit" aspectratio="f"/>
                </v:line>
                <w10:wrap type="none"/>
                <w10:anchorlock/>
              </v:group>
            </w:pict>
          </mc:Fallback>
        </mc:AlternateContent>
      </w:r>
    </w:p>
    <w:p>
      <w:pPr>
        <w:pStyle w:val="10"/>
        <w:numPr>
          <w:ilvl w:val="1"/>
          <w:numId w:val="3"/>
        </w:numPr>
        <w:tabs>
          <w:tab w:val="left" w:pos="847"/>
          <w:tab w:val="left" w:pos="4791"/>
        </w:tabs>
        <w:spacing w:before="119" w:after="0" w:line="240" w:lineRule="auto"/>
        <w:ind w:left="846" w:right="0" w:hanging="255"/>
        <w:jc w:val="left"/>
        <w:rPr>
          <w:sz w:val="21"/>
        </w:rPr>
      </w:pPr>
      <w:r>
        <w:rPr>
          <w:sz w:val="21"/>
        </w:rPr>
        <w:t xml:space="preserve">he </w:t>
      </w:r>
      <w:r>
        <w:rPr>
          <w:spacing w:val="-3"/>
          <w:sz w:val="21"/>
        </w:rPr>
        <w:t xml:space="preserve">didn’t </w:t>
      </w:r>
      <w:r>
        <w:rPr>
          <w:sz w:val="21"/>
        </w:rPr>
        <w:t>want it to</w:t>
      </w:r>
      <w:r>
        <w:rPr>
          <w:spacing w:val="7"/>
          <w:sz w:val="21"/>
        </w:rPr>
        <w:t xml:space="preserve"> </w:t>
      </w:r>
      <w:r>
        <w:rPr>
          <w:sz w:val="21"/>
        </w:rPr>
        <w:t>be</w:t>
      </w:r>
      <w:r>
        <w:rPr>
          <w:spacing w:val="-2"/>
          <w:sz w:val="21"/>
        </w:rPr>
        <w:t xml:space="preserve"> </w:t>
      </w:r>
      <w:r>
        <w:rPr>
          <w:sz w:val="21"/>
        </w:rPr>
        <w:t>stolen</w:t>
      </w:r>
      <w:r>
        <w:rPr>
          <w:sz w:val="21"/>
        </w:rPr>
        <w:tab/>
      </w:r>
      <w:r>
        <w:rPr>
          <w:sz w:val="21"/>
        </w:rPr>
        <w:t>B. having the money brought him</w:t>
      </w:r>
      <w:r>
        <w:rPr>
          <w:spacing w:val="-11"/>
          <w:sz w:val="21"/>
        </w:rPr>
        <w:t xml:space="preserve"> </w:t>
      </w:r>
      <w:r>
        <w:rPr>
          <w:sz w:val="21"/>
        </w:rPr>
        <w:t>confidence</w:t>
      </w:r>
    </w:p>
    <w:p>
      <w:pPr>
        <w:pStyle w:val="6"/>
        <w:tabs>
          <w:tab w:val="left" w:pos="4791"/>
        </w:tabs>
        <w:spacing w:before="114" w:line="240" w:lineRule="auto"/>
        <w:ind w:left="591"/>
      </w:pPr>
      <w:r>
        <w:t xml:space="preserve">C. </w:t>
      </w:r>
      <w:r>
        <w:rPr>
          <w:spacing w:val="-3"/>
        </w:rPr>
        <w:t xml:space="preserve">he </w:t>
      </w:r>
      <w:r>
        <w:t>hoped to find his</w:t>
      </w:r>
      <w:r>
        <w:rPr>
          <w:spacing w:val="-5"/>
        </w:rPr>
        <w:t xml:space="preserve"> </w:t>
      </w:r>
      <w:r>
        <w:t>real</w:t>
      </w:r>
      <w:r>
        <w:rPr>
          <w:spacing w:val="-1"/>
        </w:rPr>
        <w:t xml:space="preserve"> </w:t>
      </w:r>
      <w:r>
        <w:t>owner</w:t>
      </w:r>
      <w:r>
        <w:tab/>
      </w:r>
      <w:r>
        <w:t xml:space="preserve">D. </w:t>
      </w:r>
      <w:r>
        <w:rPr>
          <w:spacing w:val="-3"/>
        </w:rPr>
        <w:t xml:space="preserve">he </w:t>
      </w:r>
      <w:r>
        <w:t>was scared of spending</w:t>
      </w:r>
      <w:r>
        <w:rPr>
          <w:spacing w:val="-9"/>
        </w:rPr>
        <w:t xml:space="preserve"> </w:t>
      </w:r>
      <w:r>
        <w:t>it</w:t>
      </w:r>
    </w:p>
    <w:p>
      <w:pPr>
        <w:pStyle w:val="10"/>
        <w:numPr>
          <w:ilvl w:val="0"/>
          <w:numId w:val="3"/>
        </w:numPr>
        <w:tabs>
          <w:tab w:val="left" w:pos="482"/>
        </w:tabs>
        <w:spacing w:before="118" w:after="0" w:line="240" w:lineRule="auto"/>
        <w:ind w:left="481" w:right="0" w:hanging="312"/>
        <w:jc w:val="left"/>
        <w:rPr>
          <w:sz w:val="21"/>
        </w:rPr>
      </w:pPr>
      <w:r>
        <w:rPr>
          <w:sz w:val="21"/>
        </w:rPr>
        <w:t>What does the underlined word “</w:t>
      </w:r>
      <w:r>
        <w:rPr>
          <w:b/>
          <w:sz w:val="21"/>
        </w:rPr>
        <w:t>mentally</w:t>
      </w:r>
      <w:r>
        <w:rPr>
          <w:sz w:val="21"/>
        </w:rPr>
        <w:t>” mean in</w:t>
      </w:r>
      <w:r>
        <w:rPr>
          <w:spacing w:val="-15"/>
          <w:sz w:val="21"/>
        </w:rPr>
        <w:t xml:space="preserve"> </w:t>
      </w:r>
      <w:r>
        <w:rPr>
          <w:sz w:val="21"/>
        </w:rPr>
        <w:t>Chinese?</w:t>
      </w:r>
    </w:p>
    <w:p>
      <w:pPr>
        <w:pStyle w:val="10"/>
        <w:numPr>
          <w:ilvl w:val="1"/>
          <w:numId w:val="3"/>
        </w:numPr>
        <w:tabs>
          <w:tab w:val="left" w:pos="900"/>
          <w:tab w:val="left" w:pos="2689"/>
          <w:tab w:val="left" w:pos="4791"/>
          <w:tab w:val="left" w:pos="6889"/>
        </w:tabs>
        <w:spacing w:before="105" w:after="0" w:line="240" w:lineRule="auto"/>
        <w:ind w:left="899" w:right="0" w:hanging="308"/>
        <w:jc w:val="left"/>
        <w:rPr>
          <w:rFonts w:hint="eastAsia" w:ascii="宋体" w:eastAsia="宋体"/>
          <w:sz w:val="21"/>
        </w:rPr>
      </w:pPr>
      <w:r>
        <w:rPr>
          <w:rFonts w:hint="eastAsia" w:ascii="宋体" w:eastAsia="宋体"/>
          <w:sz w:val="21"/>
        </w:rPr>
        <w:t>心理上</w:t>
      </w:r>
      <w:r>
        <w:rPr>
          <w:rFonts w:hint="eastAsia" w:ascii="宋体" w:eastAsia="宋体"/>
          <w:sz w:val="21"/>
        </w:rPr>
        <w:tab/>
      </w:r>
      <w:r>
        <w:rPr>
          <w:sz w:val="21"/>
        </w:rPr>
        <w:t xml:space="preserve">B. </w:t>
      </w:r>
      <w:r>
        <w:rPr>
          <w:spacing w:val="0"/>
          <w:sz w:val="21"/>
        </w:rPr>
        <w:t xml:space="preserve"> </w:t>
      </w:r>
      <w:r>
        <w:rPr>
          <w:rFonts w:hint="eastAsia" w:ascii="宋体" w:eastAsia="宋体"/>
          <w:sz w:val="21"/>
        </w:rPr>
        <w:t>身体上</w:t>
      </w:r>
      <w:r>
        <w:rPr>
          <w:rFonts w:hint="eastAsia" w:ascii="宋体" w:eastAsia="宋体"/>
          <w:sz w:val="21"/>
        </w:rPr>
        <w:tab/>
      </w:r>
      <w:r>
        <w:rPr>
          <w:sz w:val="21"/>
        </w:rPr>
        <w:t xml:space="preserve">C. </w:t>
      </w:r>
      <w:r>
        <w:rPr>
          <w:spacing w:val="0"/>
          <w:sz w:val="21"/>
        </w:rPr>
        <w:t xml:space="preserve"> </w:t>
      </w:r>
      <w:r>
        <w:rPr>
          <w:rFonts w:hint="eastAsia" w:ascii="宋体" w:eastAsia="宋体"/>
          <w:sz w:val="21"/>
        </w:rPr>
        <w:t>言语上</w:t>
      </w:r>
      <w:r>
        <w:rPr>
          <w:rFonts w:hint="eastAsia" w:ascii="宋体" w:eastAsia="宋体"/>
          <w:sz w:val="21"/>
        </w:rPr>
        <w:tab/>
      </w:r>
      <w:r>
        <w:rPr>
          <w:sz w:val="21"/>
        </w:rPr>
        <w:t xml:space="preserve">D. </w:t>
      </w:r>
      <w:r>
        <w:rPr>
          <w:rFonts w:hint="eastAsia" w:ascii="宋体" w:eastAsia="宋体"/>
          <w:sz w:val="21"/>
        </w:rPr>
        <w:t>行动上</w:t>
      </w:r>
    </w:p>
    <w:p>
      <w:pPr>
        <w:pStyle w:val="10"/>
        <w:numPr>
          <w:ilvl w:val="0"/>
          <w:numId w:val="3"/>
        </w:numPr>
        <w:tabs>
          <w:tab w:val="left" w:pos="481"/>
        </w:tabs>
        <w:spacing w:before="105" w:after="0" w:line="240" w:lineRule="auto"/>
        <w:ind w:left="480" w:right="0" w:hanging="312"/>
        <w:jc w:val="left"/>
        <w:rPr>
          <w:sz w:val="21"/>
        </w:rPr>
      </w:pPr>
      <w:r>
        <w:rPr>
          <w:sz w:val="21"/>
        </w:rPr>
        <w:t>What happened at the agreed-upon time the next</w:t>
      </w:r>
      <w:r>
        <w:rPr>
          <w:spacing w:val="-18"/>
          <w:sz w:val="21"/>
        </w:rPr>
        <w:t xml:space="preserve"> </w:t>
      </w:r>
      <w:r>
        <w:rPr>
          <w:sz w:val="21"/>
        </w:rPr>
        <w:t>year?</w:t>
      </w:r>
    </w:p>
    <w:p>
      <w:pPr>
        <w:pStyle w:val="10"/>
        <w:numPr>
          <w:ilvl w:val="1"/>
          <w:numId w:val="3"/>
        </w:numPr>
        <w:tabs>
          <w:tab w:val="left" w:pos="841"/>
        </w:tabs>
        <w:spacing w:before="114" w:after="0" w:line="240" w:lineRule="auto"/>
        <w:ind w:left="840" w:right="0" w:hanging="249"/>
        <w:jc w:val="left"/>
        <w:rPr>
          <w:sz w:val="21"/>
        </w:rPr>
      </w:pPr>
      <w:r>
        <w:rPr>
          <w:sz w:val="21"/>
        </w:rPr>
        <w:t>The old man asked the businessman to pay back at</w:t>
      </w:r>
      <w:r>
        <w:rPr>
          <w:spacing w:val="-31"/>
          <w:sz w:val="21"/>
        </w:rPr>
        <w:t xml:space="preserve"> </w:t>
      </w:r>
      <w:r>
        <w:rPr>
          <w:sz w:val="21"/>
        </w:rPr>
        <w:t>once.</w:t>
      </w:r>
    </w:p>
    <w:p>
      <w:pPr>
        <w:pStyle w:val="10"/>
        <w:numPr>
          <w:ilvl w:val="1"/>
          <w:numId w:val="3"/>
        </w:numPr>
        <w:tabs>
          <w:tab w:val="left" w:pos="832"/>
        </w:tabs>
        <w:spacing w:before="118" w:after="0" w:line="240" w:lineRule="auto"/>
        <w:ind w:left="831" w:right="0" w:hanging="240"/>
        <w:jc w:val="left"/>
        <w:rPr>
          <w:sz w:val="21"/>
        </w:rPr>
      </w:pPr>
      <w:r>
        <w:rPr>
          <w:sz w:val="21"/>
        </w:rPr>
        <w:t>The businessman returned the check to the old</w:t>
      </w:r>
      <w:r>
        <w:rPr>
          <w:spacing w:val="-19"/>
          <w:sz w:val="21"/>
        </w:rPr>
        <w:t xml:space="preserve"> </w:t>
      </w:r>
      <w:r>
        <w:rPr>
          <w:spacing w:val="-4"/>
          <w:sz w:val="21"/>
        </w:rPr>
        <w:t>man.</w:t>
      </w:r>
    </w:p>
    <w:p>
      <w:pPr>
        <w:pStyle w:val="10"/>
        <w:numPr>
          <w:ilvl w:val="1"/>
          <w:numId w:val="3"/>
        </w:numPr>
        <w:tabs>
          <w:tab w:val="left" w:pos="832"/>
        </w:tabs>
        <w:spacing w:before="119" w:after="0" w:line="240" w:lineRule="auto"/>
        <w:ind w:left="831" w:right="0" w:hanging="240"/>
        <w:jc w:val="left"/>
        <w:rPr>
          <w:sz w:val="21"/>
        </w:rPr>
      </w:pPr>
      <w:r>
        <w:rPr>
          <w:sz w:val="21"/>
        </w:rPr>
        <w:t xml:space="preserve">The old man </w:t>
      </w:r>
      <w:r>
        <w:rPr>
          <w:spacing w:val="-2"/>
          <w:sz w:val="21"/>
        </w:rPr>
        <w:t xml:space="preserve">didn’t </w:t>
      </w:r>
      <w:r>
        <w:rPr>
          <w:sz w:val="21"/>
        </w:rPr>
        <w:t xml:space="preserve">remember </w:t>
      </w:r>
      <w:r>
        <w:rPr>
          <w:spacing w:val="-3"/>
          <w:sz w:val="21"/>
        </w:rPr>
        <w:t xml:space="preserve">he </w:t>
      </w:r>
      <w:r>
        <w:rPr>
          <w:sz w:val="21"/>
        </w:rPr>
        <w:t>was John D.</w:t>
      </w:r>
      <w:r>
        <w:rPr>
          <w:spacing w:val="0"/>
          <w:sz w:val="21"/>
        </w:rPr>
        <w:t xml:space="preserve"> </w:t>
      </w:r>
      <w:r>
        <w:rPr>
          <w:sz w:val="21"/>
        </w:rPr>
        <w:t>Rockefeller.</w:t>
      </w:r>
    </w:p>
    <w:p>
      <w:pPr>
        <w:pStyle w:val="10"/>
        <w:numPr>
          <w:ilvl w:val="1"/>
          <w:numId w:val="3"/>
        </w:numPr>
        <w:tabs>
          <w:tab w:val="left" w:pos="846"/>
        </w:tabs>
        <w:spacing w:before="119" w:after="0" w:line="240" w:lineRule="auto"/>
        <w:ind w:left="845" w:right="0" w:hanging="254"/>
        <w:jc w:val="left"/>
        <w:rPr>
          <w:sz w:val="21"/>
        </w:rPr>
      </w:pPr>
      <w:r>
        <w:rPr>
          <w:sz w:val="21"/>
        </w:rPr>
        <w:t>The businessman found out that the old man had a mental</w:t>
      </w:r>
      <w:r>
        <w:rPr>
          <w:spacing w:val="-4"/>
          <w:sz w:val="21"/>
        </w:rPr>
        <w:t xml:space="preserve"> </w:t>
      </w:r>
      <w:r>
        <w:rPr>
          <w:spacing w:val="-2"/>
          <w:sz w:val="21"/>
        </w:rPr>
        <w:t>illness.</w:t>
      </w:r>
    </w:p>
    <w:p>
      <w:pPr>
        <w:pStyle w:val="10"/>
        <w:numPr>
          <w:ilvl w:val="0"/>
          <w:numId w:val="3"/>
        </w:numPr>
        <w:tabs>
          <w:tab w:val="left" w:pos="481"/>
        </w:tabs>
        <w:spacing w:before="113" w:after="0" w:line="240" w:lineRule="auto"/>
        <w:ind w:left="480" w:right="0" w:hanging="312"/>
        <w:jc w:val="left"/>
        <w:rPr>
          <w:sz w:val="21"/>
        </w:rPr>
      </w:pPr>
      <w:r>
        <w:rPr>
          <w:sz w:val="21"/>
        </w:rPr>
        <w:t>What does the story tell</w:t>
      </w:r>
      <w:r>
        <w:rPr>
          <w:spacing w:val="-2"/>
          <w:sz w:val="21"/>
        </w:rPr>
        <w:t xml:space="preserve"> </w:t>
      </w:r>
      <w:r>
        <w:rPr>
          <w:sz w:val="21"/>
        </w:rPr>
        <w:t>us?</w:t>
      </w:r>
    </w:p>
    <w:p>
      <w:pPr>
        <w:pStyle w:val="10"/>
        <w:numPr>
          <w:ilvl w:val="1"/>
          <w:numId w:val="3"/>
        </w:numPr>
        <w:tabs>
          <w:tab w:val="left" w:pos="846"/>
        </w:tabs>
        <w:spacing w:before="119" w:after="0" w:line="240" w:lineRule="auto"/>
        <w:ind w:left="845" w:right="0" w:hanging="254"/>
        <w:jc w:val="left"/>
        <w:rPr>
          <w:sz w:val="21"/>
        </w:rPr>
      </w:pPr>
      <w:r>
        <w:rPr>
          <w:sz w:val="21"/>
        </w:rPr>
        <w:t>Poor people are less confident than the</w:t>
      </w:r>
      <w:r>
        <w:rPr>
          <w:spacing w:val="-15"/>
          <w:sz w:val="21"/>
        </w:rPr>
        <w:t xml:space="preserve"> </w:t>
      </w:r>
      <w:r>
        <w:rPr>
          <w:spacing w:val="-3"/>
          <w:sz w:val="21"/>
        </w:rPr>
        <w:t>rich.</w:t>
      </w:r>
    </w:p>
    <w:p>
      <w:pPr>
        <w:pStyle w:val="10"/>
        <w:numPr>
          <w:ilvl w:val="1"/>
          <w:numId w:val="3"/>
        </w:numPr>
        <w:tabs>
          <w:tab w:val="left" w:pos="836"/>
        </w:tabs>
        <w:spacing w:before="118" w:after="0" w:line="240" w:lineRule="auto"/>
        <w:ind w:left="835" w:right="0" w:hanging="244"/>
        <w:jc w:val="left"/>
        <w:rPr>
          <w:sz w:val="21"/>
        </w:rPr>
      </w:pPr>
      <w:r>
        <w:rPr>
          <w:sz w:val="21"/>
        </w:rPr>
        <w:t>It is easy for rich people to become</w:t>
      </w:r>
      <w:r>
        <w:rPr>
          <w:spacing w:val="-8"/>
          <w:sz w:val="21"/>
        </w:rPr>
        <w:t xml:space="preserve"> </w:t>
      </w:r>
      <w:r>
        <w:rPr>
          <w:spacing w:val="-4"/>
          <w:sz w:val="21"/>
        </w:rPr>
        <w:t>poor.</w:t>
      </w:r>
    </w:p>
    <w:p>
      <w:pPr>
        <w:pStyle w:val="10"/>
        <w:numPr>
          <w:ilvl w:val="1"/>
          <w:numId w:val="3"/>
        </w:numPr>
        <w:tabs>
          <w:tab w:val="left" w:pos="836"/>
        </w:tabs>
        <w:spacing w:before="119" w:after="0" w:line="240" w:lineRule="auto"/>
        <w:ind w:left="835" w:right="0" w:hanging="244"/>
        <w:jc w:val="left"/>
        <w:rPr>
          <w:sz w:val="21"/>
        </w:rPr>
      </w:pPr>
      <w:r>
        <w:rPr>
          <w:sz w:val="21"/>
        </w:rPr>
        <w:t xml:space="preserve">Self-confidence </w:t>
      </w:r>
      <w:r>
        <w:rPr>
          <w:spacing w:val="-3"/>
          <w:sz w:val="21"/>
        </w:rPr>
        <w:t xml:space="preserve">plays </w:t>
      </w:r>
      <w:r>
        <w:rPr>
          <w:sz w:val="21"/>
        </w:rPr>
        <w:t xml:space="preserve">a big role in </w:t>
      </w:r>
      <w:r>
        <w:rPr>
          <w:spacing w:val="-4"/>
          <w:sz w:val="21"/>
        </w:rPr>
        <w:t>one’s</w:t>
      </w:r>
      <w:r>
        <w:rPr>
          <w:spacing w:val="-3"/>
          <w:sz w:val="21"/>
        </w:rPr>
        <w:t xml:space="preserve"> </w:t>
      </w:r>
      <w:r>
        <w:rPr>
          <w:sz w:val="21"/>
        </w:rPr>
        <w:t>life.</w:t>
      </w:r>
    </w:p>
    <w:p>
      <w:pPr>
        <w:pStyle w:val="10"/>
        <w:numPr>
          <w:ilvl w:val="1"/>
          <w:numId w:val="3"/>
        </w:numPr>
        <w:tabs>
          <w:tab w:val="left" w:pos="851"/>
        </w:tabs>
        <w:spacing w:before="114" w:after="0" w:line="240" w:lineRule="auto"/>
        <w:ind w:left="850" w:right="0" w:hanging="259"/>
        <w:jc w:val="left"/>
        <w:rPr>
          <w:sz w:val="21"/>
        </w:rPr>
      </w:pPr>
      <w:r>
        <w:rPr>
          <w:sz w:val="21"/>
        </w:rPr>
        <w:t xml:space="preserve">Mentally ill people understand </w:t>
      </w:r>
      <w:r>
        <w:rPr>
          <w:spacing w:val="-3"/>
          <w:sz w:val="21"/>
        </w:rPr>
        <w:t xml:space="preserve">life’s </w:t>
      </w:r>
      <w:r>
        <w:rPr>
          <w:sz w:val="21"/>
        </w:rPr>
        <w:t>basic</w:t>
      </w:r>
      <w:r>
        <w:rPr>
          <w:spacing w:val="-6"/>
          <w:sz w:val="21"/>
        </w:rPr>
        <w:t xml:space="preserve"> </w:t>
      </w:r>
      <w:r>
        <w:rPr>
          <w:sz w:val="21"/>
        </w:rPr>
        <w:t>truths.</w:t>
      </w:r>
    </w:p>
    <w:p>
      <w:pPr>
        <w:spacing w:after="0" w:line="240" w:lineRule="auto"/>
        <w:jc w:val="left"/>
        <w:rPr>
          <w:sz w:val="21"/>
        </w:rPr>
        <w:sectPr>
          <w:pgSz w:w="10440" w:h="14750"/>
          <w:pgMar w:top="800" w:right="640" w:bottom="1000" w:left="680" w:header="0" w:footer="802" w:gutter="0"/>
          <w:cols w:space="708" w:num="1"/>
        </w:sectPr>
      </w:pPr>
    </w:p>
    <w:p>
      <w:pPr>
        <w:pStyle w:val="6"/>
        <w:spacing w:line="240" w:lineRule="auto"/>
        <w:rPr>
          <w:sz w:val="20"/>
        </w:rPr>
      </w:pPr>
    </w:p>
    <w:p>
      <w:pPr>
        <w:pStyle w:val="6"/>
        <w:spacing w:before="7" w:line="240" w:lineRule="auto"/>
        <w:rPr>
          <w:sz w:val="20"/>
        </w:rPr>
      </w:pPr>
    </w:p>
    <w:p>
      <w:pPr>
        <w:pStyle w:val="6"/>
        <w:spacing w:line="240" w:lineRule="auto"/>
        <w:ind w:left="190" w:right="-46"/>
        <w:rPr>
          <w:sz w:val="20"/>
        </w:rPr>
      </w:pPr>
      <w:r>
        <w:rPr>
          <w:sz w:val="20"/>
        </w:rPr>
        <w:drawing>
          <wp:inline distT="0" distB="0" distL="0" distR="0">
            <wp:extent cx="795655" cy="868045"/>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jpeg"/>
                    <pic:cNvPicPr>
                      <a:picLocks noChangeAspect="1"/>
                    </pic:cNvPicPr>
                  </pic:nvPicPr>
                  <pic:blipFill>
                    <a:blip r:embed="rId9" cstate="print"/>
                    <a:stretch>
                      <a:fillRect/>
                    </a:stretch>
                  </pic:blipFill>
                  <pic:spPr>
                    <a:xfrm>
                      <a:off x="0" y="0"/>
                      <a:ext cx="796262" cy="868679"/>
                    </a:xfrm>
                    <a:prstGeom prst="rect">
                      <a:avLst/>
                    </a:prstGeom>
                  </pic:spPr>
                </pic:pic>
              </a:graphicData>
            </a:graphic>
          </wp:inline>
        </w:drawing>
      </w:r>
    </w:p>
    <w:p>
      <w:pPr>
        <w:pStyle w:val="6"/>
        <w:spacing w:before="19" w:line="240" w:lineRule="auto"/>
        <w:ind w:left="169"/>
      </w:pPr>
      <w:r>
        <w:t>no top.</w:t>
      </w:r>
    </w:p>
    <w:p>
      <w:pPr>
        <w:spacing w:before="69" w:line="240" w:lineRule="auto"/>
        <w:ind w:left="2968" w:right="0" w:firstLine="0"/>
        <w:jc w:val="left"/>
        <w:rPr>
          <w:b/>
          <w:sz w:val="24"/>
        </w:rPr>
      </w:pPr>
      <w:r>
        <w:br w:type="column"/>
      </w:r>
      <w:r>
        <w:rPr>
          <w:b/>
          <w:sz w:val="24"/>
        </w:rPr>
        <w:t>C</w:t>
      </w:r>
    </w:p>
    <w:p>
      <w:pPr>
        <w:pStyle w:val="6"/>
        <w:spacing w:before="74" w:line="240" w:lineRule="auto"/>
        <w:ind w:left="122" w:right="210" w:firstLine="528"/>
        <w:jc w:val="both"/>
      </w:pPr>
      <w:r>
        <w:t xml:space="preserve">If you put a buzzard in a </w:t>
      </w:r>
      <w:r>
        <w:rPr>
          <w:b/>
          <w:u w:val="single"/>
        </w:rPr>
        <w:t>pen</w:t>
      </w:r>
      <w:r>
        <w:rPr>
          <w:b/>
        </w:rPr>
        <w:t xml:space="preserve"> </w:t>
      </w:r>
      <w:r>
        <w:t xml:space="preserve">six to eight feet square and open at the top, the bird will be a </w:t>
      </w:r>
      <w:r>
        <w:rPr>
          <w:spacing w:val="-3"/>
        </w:rPr>
        <w:t xml:space="preserve">prisoner, </w:t>
      </w:r>
      <w:r>
        <w:t xml:space="preserve">though it can </w:t>
      </w:r>
      <w:r>
        <w:rPr>
          <w:spacing w:val="-6"/>
        </w:rPr>
        <w:t xml:space="preserve">fly. </w:t>
      </w:r>
      <w:r>
        <w:t xml:space="preserve">The reason is that a buzzard always begins a flight from the ground with a run of ten to twelve feet. </w:t>
      </w:r>
      <w:r>
        <w:rPr>
          <w:spacing w:val="-3"/>
        </w:rPr>
        <w:t xml:space="preserve">Without </w:t>
      </w:r>
      <w:r>
        <w:t>space to run, as its habit,</w:t>
      </w:r>
      <w:r>
        <w:rPr>
          <w:spacing w:val="11"/>
        </w:rPr>
        <w:t xml:space="preserve"> </w:t>
      </w:r>
      <w:r>
        <w:t>it</w:t>
      </w:r>
      <w:r>
        <w:rPr>
          <w:spacing w:val="10"/>
        </w:rPr>
        <w:t xml:space="preserve"> </w:t>
      </w:r>
      <w:r>
        <w:t>will</w:t>
      </w:r>
      <w:r>
        <w:rPr>
          <w:spacing w:val="15"/>
        </w:rPr>
        <w:t xml:space="preserve"> </w:t>
      </w:r>
      <w:r>
        <w:t>not</w:t>
      </w:r>
      <w:r>
        <w:rPr>
          <w:spacing w:val="10"/>
        </w:rPr>
        <w:t xml:space="preserve"> </w:t>
      </w:r>
      <w:r>
        <w:t>even</w:t>
      </w:r>
      <w:r>
        <w:rPr>
          <w:spacing w:val="6"/>
        </w:rPr>
        <w:t xml:space="preserve"> </w:t>
      </w:r>
      <w:r>
        <w:t>try</w:t>
      </w:r>
      <w:r>
        <w:rPr>
          <w:spacing w:val="6"/>
        </w:rPr>
        <w:t xml:space="preserve"> </w:t>
      </w:r>
      <w:r>
        <w:t>to</w:t>
      </w:r>
      <w:r>
        <w:rPr>
          <w:spacing w:val="6"/>
        </w:rPr>
        <w:t xml:space="preserve"> </w:t>
      </w:r>
      <w:r>
        <w:rPr>
          <w:spacing w:val="-6"/>
        </w:rPr>
        <w:t>fly,</w:t>
      </w:r>
      <w:r>
        <w:rPr>
          <w:spacing w:val="11"/>
        </w:rPr>
        <w:t xml:space="preserve"> </w:t>
      </w:r>
      <w:r>
        <w:t>but</w:t>
      </w:r>
      <w:r>
        <w:rPr>
          <w:spacing w:val="10"/>
        </w:rPr>
        <w:t xml:space="preserve"> </w:t>
      </w:r>
      <w:r>
        <w:t>remain</w:t>
      </w:r>
      <w:r>
        <w:rPr>
          <w:spacing w:val="6"/>
        </w:rPr>
        <w:t xml:space="preserve"> </w:t>
      </w:r>
      <w:r>
        <w:t>a</w:t>
      </w:r>
      <w:r>
        <w:rPr>
          <w:spacing w:val="13"/>
        </w:rPr>
        <w:t xml:space="preserve"> </w:t>
      </w:r>
      <w:r>
        <w:t>prisoner</w:t>
      </w:r>
      <w:r>
        <w:rPr>
          <w:spacing w:val="13"/>
        </w:rPr>
        <w:t xml:space="preserve"> </w:t>
      </w:r>
      <w:r>
        <w:t>for</w:t>
      </w:r>
      <w:r>
        <w:rPr>
          <w:spacing w:val="13"/>
        </w:rPr>
        <w:t xml:space="preserve"> </w:t>
      </w:r>
      <w:r>
        <w:t>life</w:t>
      </w:r>
      <w:r>
        <w:rPr>
          <w:spacing w:val="10"/>
        </w:rPr>
        <w:t xml:space="preserve"> </w:t>
      </w:r>
      <w:r>
        <w:t>in</w:t>
      </w:r>
      <w:r>
        <w:rPr>
          <w:spacing w:val="6"/>
        </w:rPr>
        <w:t xml:space="preserve"> </w:t>
      </w:r>
      <w:r>
        <w:t>its</w:t>
      </w:r>
      <w:r>
        <w:rPr>
          <w:spacing w:val="11"/>
        </w:rPr>
        <w:t xml:space="preserve"> </w:t>
      </w:r>
      <w:r>
        <w:t>small</w:t>
      </w:r>
      <w:r>
        <w:rPr>
          <w:spacing w:val="10"/>
        </w:rPr>
        <w:t xml:space="preserve"> </w:t>
      </w:r>
      <w:r>
        <w:t>prison</w:t>
      </w:r>
      <w:r>
        <w:rPr>
          <w:spacing w:val="6"/>
        </w:rPr>
        <w:t xml:space="preserve"> </w:t>
      </w:r>
      <w:r>
        <w:t>with</w:t>
      </w:r>
    </w:p>
    <w:p>
      <w:pPr>
        <w:spacing w:after="0" w:line="240" w:lineRule="auto"/>
        <w:jc w:val="both"/>
        <w:sectPr>
          <w:pgSz w:w="10440" w:h="14750"/>
          <w:pgMar w:top="800" w:right="640" w:bottom="1000" w:left="680" w:header="0" w:footer="802" w:gutter="0"/>
          <w:cols w:equalWidth="0" w:num="2">
            <w:col w:w="1438" w:space="40"/>
            <w:col w:w="7642"/>
          </w:cols>
        </w:sectPr>
      </w:pPr>
    </w:p>
    <w:p>
      <w:pPr>
        <w:pStyle w:val="6"/>
        <w:spacing w:before="119" w:line="240" w:lineRule="auto"/>
        <w:ind w:left="169" w:right="2121" w:firstLine="422"/>
        <w:jc w:val="both"/>
      </w:pPr>
      <w:r>
        <w:drawing>
          <wp:anchor distT="0" distB="0" distL="0" distR="0" simplePos="0" relativeHeight="251661312" behindDoc="0" locked="0" layoutInCell="1" allowOverlap="1">
            <wp:simplePos x="0" y="0"/>
            <wp:positionH relativeFrom="page">
              <wp:posOffset>5119370</wp:posOffset>
            </wp:positionH>
            <wp:positionV relativeFrom="paragraph">
              <wp:posOffset>134620</wp:posOffset>
            </wp:positionV>
            <wp:extent cx="964565" cy="730250"/>
            <wp:effectExtent l="0" t="0" r="0" b="0"/>
            <wp:wrapNone/>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png"/>
                    <pic:cNvPicPr>
                      <a:picLocks noChangeAspect="1"/>
                    </pic:cNvPicPr>
                  </pic:nvPicPr>
                  <pic:blipFill>
                    <a:blip r:embed="rId10" cstate="print"/>
                    <a:stretch>
                      <a:fillRect/>
                    </a:stretch>
                  </pic:blipFill>
                  <pic:spPr>
                    <a:xfrm>
                      <a:off x="0" y="0"/>
                      <a:ext cx="964274" cy="729947"/>
                    </a:xfrm>
                    <a:prstGeom prst="rect">
                      <a:avLst/>
                    </a:prstGeom>
                  </pic:spPr>
                </pic:pic>
              </a:graphicData>
            </a:graphic>
          </wp:anchor>
        </w:drawing>
      </w:r>
      <w:r>
        <w:t xml:space="preserve">The bat that </w:t>
      </w:r>
      <w:r>
        <w:rPr>
          <w:spacing w:val="-3"/>
        </w:rPr>
        <w:t xml:space="preserve">flies </w:t>
      </w:r>
      <w:r>
        <w:t xml:space="preserve">around at </w:t>
      </w:r>
      <w:r>
        <w:rPr>
          <w:spacing w:val="-3"/>
        </w:rPr>
        <w:t xml:space="preserve">night </w:t>
      </w:r>
      <w:r>
        <w:t xml:space="preserve">cannot take off from the ground. If it is placed on the ground, all it can do is to walk slowly about helplessly and no doubt, </w:t>
      </w:r>
      <w:r>
        <w:rPr>
          <w:spacing w:val="-3"/>
        </w:rPr>
        <w:t xml:space="preserve">painfully. </w:t>
      </w:r>
      <w:r>
        <w:t xml:space="preserve">If it reaches a higher place, it will be able to throw itself  into </w:t>
      </w:r>
      <w:r>
        <w:rPr>
          <w:spacing w:val="-3"/>
        </w:rPr>
        <w:t>the</w:t>
      </w:r>
      <w:r>
        <w:rPr>
          <w:spacing w:val="-1"/>
        </w:rPr>
        <w:t xml:space="preserve"> </w:t>
      </w:r>
      <w:r>
        <w:rPr>
          <w:spacing w:val="-3"/>
        </w:rPr>
        <w:t xml:space="preserve">air. </w:t>
      </w:r>
      <w:r>
        <w:t>Then</w:t>
      </w:r>
      <w:r>
        <w:rPr>
          <w:spacing w:val="-3"/>
        </w:rPr>
        <w:t xml:space="preserve"> </w:t>
      </w:r>
      <w:r>
        <w:t>it</w:t>
      </w:r>
      <w:r>
        <w:rPr>
          <w:spacing w:val="0"/>
        </w:rPr>
        <w:t xml:space="preserve"> </w:t>
      </w:r>
      <w:r>
        <w:t>takes</w:t>
      </w:r>
      <w:r>
        <w:rPr>
          <w:spacing w:val="5"/>
        </w:rPr>
        <w:t xml:space="preserve"> </w:t>
      </w:r>
      <w:r>
        <w:rPr>
          <w:spacing w:val="-3"/>
        </w:rPr>
        <w:t>off</w:t>
      </w:r>
      <w:r>
        <w:rPr>
          <w:spacing w:val="-1"/>
        </w:rPr>
        <w:t xml:space="preserve"> </w:t>
      </w:r>
      <w:r>
        <w:rPr>
          <w:spacing w:val="-3"/>
        </w:rPr>
        <w:t>immediately</w:t>
      </w:r>
      <w:r>
        <w:rPr>
          <w:spacing w:val="-1"/>
        </w:rPr>
        <w:t xml:space="preserve">. </w:t>
      </w:r>
      <w:r>
        <w:t>But</w:t>
      </w:r>
      <w:r>
        <w:rPr>
          <w:spacing w:val="5"/>
        </w:rPr>
        <w:t xml:space="preserve"> </w:t>
      </w:r>
      <w:r>
        <w:t>on</w:t>
      </w:r>
      <w:r>
        <w:rPr>
          <w:spacing w:val="-3"/>
        </w:rPr>
        <w:t xml:space="preserve"> </w:t>
      </w:r>
      <w:r>
        <w:t>flat(</w:t>
      </w:r>
      <w:r>
        <w:rPr>
          <w:rFonts w:hint="eastAsia" w:ascii="宋体" w:eastAsia="宋体"/>
        </w:rPr>
        <w:t>平的</w:t>
      </w:r>
      <w:r>
        <w:rPr>
          <w:spacing w:val="0"/>
        </w:rPr>
        <w:t xml:space="preserve">) </w:t>
      </w:r>
      <w:r>
        <w:rPr>
          <w:spacing w:val="-3"/>
        </w:rPr>
        <w:t>ground</w:t>
      </w:r>
      <w:r>
        <w:rPr>
          <w:spacing w:val="1"/>
        </w:rPr>
        <w:t xml:space="preserve">, </w:t>
      </w:r>
      <w:r>
        <w:t>it</w:t>
      </w:r>
      <w:r>
        <w:rPr>
          <w:spacing w:val="0"/>
        </w:rPr>
        <w:t xml:space="preserve"> </w:t>
      </w:r>
      <w:r>
        <w:t>will</w:t>
      </w:r>
      <w:r>
        <w:rPr>
          <w:spacing w:val="0"/>
        </w:rPr>
        <w:t xml:space="preserve"> </w:t>
      </w:r>
      <w:r>
        <w:t>never</w:t>
      </w:r>
      <w:r>
        <w:rPr>
          <w:spacing w:val="2"/>
        </w:rPr>
        <w:t xml:space="preserve"> </w:t>
      </w:r>
      <w:r>
        <w:rPr>
          <w:spacing w:val="-6"/>
        </w:rPr>
        <w:t>fly.</w:t>
      </w:r>
    </w:p>
    <w:p>
      <w:pPr>
        <w:pStyle w:val="6"/>
        <w:spacing w:line="240" w:lineRule="auto"/>
        <w:ind w:left="2017" w:right="212" w:firstLine="422"/>
        <w:jc w:val="both"/>
      </w:pPr>
      <w:r>
        <w:drawing>
          <wp:anchor distT="0" distB="0" distL="0" distR="0" simplePos="0" relativeHeight="251662336" behindDoc="0" locked="0" layoutInCell="1" allowOverlap="1">
            <wp:simplePos x="0" y="0"/>
            <wp:positionH relativeFrom="page">
              <wp:posOffset>685165</wp:posOffset>
            </wp:positionH>
            <wp:positionV relativeFrom="paragraph">
              <wp:posOffset>35560</wp:posOffset>
            </wp:positionV>
            <wp:extent cx="925830" cy="768350"/>
            <wp:effectExtent l="0" t="0" r="0" b="0"/>
            <wp:wrapNone/>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png"/>
                    <pic:cNvPicPr>
                      <a:picLocks noChangeAspect="1"/>
                    </pic:cNvPicPr>
                  </pic:nvPicPr>
                  <pic:blipFill>
                    <a:blip r:embed="rId11" cstate="print"/>
                    <a:stretch>
                      <a:fillRect/>
                    </a:stretch>
                  </pic:blipFill>
                  <pic:spPr>
                    <a:xfrm>
                      <a:off x="0" y="0"/>
                      <a:ext cx="925703" cy="768661"/>
                    </a:xfrm>
                    <a:prstGeom prst="rect">
                      <a:avLst/>
                    </a:prstGeom>
                  </pic:spPr>
                </pic:pic>
              </a:graphicData>
            </a:graphic>
          </wp:anchor>
        </w:drawing>
      </w:r>
      <w:r>
        <w:t>A bee dropped into a cup will be there until it dies, unless it is taken out. It never sees the means of escape at the top, but keeps trying to find some way out through the sides near the bottom. It will look for a way where none exists(</w:t>
      </w:r>
      <w:r>
        <w:rPr>
          <w:rFonts w:hint="eastAsia" w:ascii="宋体" w:eastAsia="宋体"/>
        </w:rPr>
        <w:t>存在</w:t>
      </w:r>
      <w:r>
        <w:t>), until it completely destroys itself.</w:t>
      </w:r>
    </w:p>
    <w:p>
      <w:pPr>
        <w:pStyle w:val="6"/>
        <w:spacing w:line="240" w:lineRule="auto"/>
        <w:ind w:left="169" w:right="207" w:firstLine="422"/>
      </w:pPr>
      <w:r>
        <w:t>In many ways, there are lots of people like the buzzard, the bat and the bee. They are struggling about with all their problems and difficulties, not realizing that the answer is right there above them.</w:t>
      </w:r>
    </w:p>
    <w:p>
      <w:pPr>
        <w:pStyle w:val="10"/>
        <w:numPr>
          <w:ilvl w:val="0"/>
          <w:numId w:val="3"/>
        </w:numPr>
        <w:tabs>
          <w:tab w:val="left" w:pos="482"/>
        </w:tabs>
        <w:spacing w:before="0" w:after="0" w:line="240" w:lineRule="auto"/>
        <w:ind w:left="481" w:right="0" w:hanging="312"/>
        <w:jc w:val="left"/>
        <w:rPr>
          <w:sz w:val="21"/>
        </w:rPr>
      </w:pPr>
      <w:r>
        <w:rPr>
          <w:sz w:val="21"/>
        </w:rPr>
        <w:t>Which of the following is a “</w:t>
      </w:r>
      <w:r>
        <w:rPr>
          <w:b/>
          <w:sz w:val="21"/>
        </w:rPr>
        <w:t>pen</w:t>
      </w:r>
      <w:r>
        <w:rPr>
          <w:sz w:val="21"/>
        </w:rPr>
        <w:t>” according to Paragraph</w:t>
      </w:r>
      <w:r>
        <w:rPr>
          <w:spacing w:val="-20"/>
          <w:sz w:val="21"/>
        </w:rPr>
        <w:t xml:space="preserve"> </w:t>
      </w:r>
      <w:r>
        <w:rPr>
          <w:sz w:val="21"/>
        </w:rPr>
        <w:t>1?</w:t>
      </w:r>
    </w:p>
    <w:p>
      <w:pPr>
        <w:pStyle w:val="6"/>
        <w:tabs>
          <w:tab w:val="left" w:pos="3117"/>
        </w:tabs>
        <w:spacing w:before="179" w:line="240" w:lineRule="auto"/>
        <w:ind w:left="606"/>
      </w:pPr>
      <w:r>
        <mc:AlternateContent>
          <mc:Choice Requires="wps">
            <w:drawing>
              <wp:anchor distT="0" distB="0" distL="114300" distR="114300" simplePos="0" relativeHeight="251687936" behindDoc="1" locked="0" layoutInCell="1" allowOverlap="1">
                <wp:simplePos x="0" y="0"/>
                <wp:positionH relativeFrom="page">
                  <wp:posOffset>3597910</wp:posOffset>
                </wp:positionH>
                <wp:positionV relativeFrom="paragraph">
                  <wp:posOffset>113030</wp:posOffset>
                </wp:positionV>
                <wp:extent cx="0" cy="831850"/>
                <wp:effectExtent l="4445" t="0" r="14605" b="6350"/>
                <wp:wrapNone/>
                <wp:docPr id="48" name="直线 6"/>
                <wp:cNvGraphicFramePr/>
                <a:graphic xmlns:a="http://schemas.openxmlformats.org/drawingml/2006/main">
                  <a:graphicData uri="http://schemas.microsoft.com/office/word/2010/wordprocessingShape">
                    <wps:wsp>
                      <wps:cNvCnPr/>
                      <wps:spPr>
                        <a:xfrm>
                          <a:off x="0" y="0"/>
                          <a:ext cx="0" cy="831850"/>
                        </a:xfrm>
                        <a:prstGeom prst="line">
                          <a:avLst/>
                        </a:prstGeom>
                        <a:ln w="3035">
                          <a:solidFill>
                            <a:srgbClr val="000000"/>
                          </a:solidFill>
                        </a:ln>
                      </wps:spPr>
                      <wps:bodyPr upright="1"/>
                    </wps:wsp>
                  </a:graphicData>
                </a:graphic>
              </wp:anchor>
            </w:drawing>
          </mc:Choice>
          <mc:Fallback>
            <w:pict>
              <v:line id="直线 6" o:spid="_x0000_s1026" o:spt="20" style="position:absolute;left:0pt;margin-left:283.3pt;margin-top:8.9pt;height:65.5pt;width:0pt;mso-position-horizontal-relative:page;z-index:-251628544;mso-width-relative:page;mso-height-relative:page;" filled="f" stroked="t" coordsize="21600,21600" o:gfxdata="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">
                <v:fill on="f" focussize="0,0"/>
                <v:stroke weight="0.238976377952756pt" color="#000000" joinstyle="round"/>
                <v:imagedata o:title=""/>
                <o:lock v:ext="edit" aspectratio="f"/>
              </v:line>
            </w:pict>
          </mc:Fallback>
        </mc:AlternateContent>
      </w:r>
      <w:r>
        <w:rPr>
          <w:spacing w:val="-2"/>
        </w:rPr>
        <w:t xml:space="preserve">A. </w:t>
      </w:r>
      <w:r>
        <w:rPr>
          <w:spacing w:val="5"/>
        </w:rPr>
        <w:t xml:space="preserve"> </w:t>
      </w:r>
      <w:r>
        <w:rPr>
          <w:spacing w:val="1"/>
        </w:rPr>
        <w:drawing>
          <wp:inline distT="0" distB="0" distL="0" distR="0">
            <wp:extent cx="666750" cy="752475"/>
            <wp:effectExtent l="0" t="0" r="0" b="0"/>
            <wp:docPr id="13" name="image7.jpeg" descr="C:\Users\DELL\AppData\Local\Temp\WeChat Files\41df0e6f5a70c02100abb11f83f62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jpeg" descr="C:\Users\DELL\AppData\Local\Temp\WeChat Files\41df0e6f5a70c02100abb11f83f62d0.png"/>
                    <pic:cNvPicPr>
                      <a:picLocks noChangeAspect="1"/>
                    </pic:cNvPicPr>
                  </pic:nvPicPr>
                  <pic:blipFill>
                    <a:blip r:embed="rId12" cstate="print"/>
                    <a:stretch>
                      <a:fillRect/>
                    </a:stretch>
                  </pic:blipFill>
                  <pic:spPr>
                    <a:xfrm>
                      <a:off x="0" y="0"/>
                      <a:ext cx="666750" cy="752475"/>
                    </a:xfrm>
                    <a:prstGeom prst="rect">
                      <a:avLst/>
                    </a:prstGeom>
                  </pic:spPr>
                </pic:pic>
              </a:graphicData>
            </a:graphic>
          </wp:inline>
        </w:drawing>
      </w:r>
      <w:r>
        <w:rPr>
          <w:spacing w:val="1"/>
        </w:rPr>
        <w:t xml:space="preserve">             </w:t>
      </w:r>
      <w:r>
        <w:rPr>
          <w:spacing w:val="-1"/>
        </w:rPr>
        <w:t xml:space="preserve"> B.</w:t>
      </w:r>
      <w:r>
        <w:rPr>
          <w:spacing w:val="-1"/>
        </w:rPr>
        <w:tab/>
      </w:r>
      <w:r>
        <w:drawing>
          <wp:inline distT="0" distB="0" distL="0" distR="0">
            <wp:extent cx="609600" cy="609600"/>
            <wp:effectExtent l="0" t="0" r="0" b="0"/>
            <wp:docPr id="15" name="image8.jpeg" descr="C:\Users\DELL\AppData\Local\Temp\WeChat Files\e2dd869105d78ac0e85cb1429fbc4b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8.jpeg" descr="C:\Users\DELL\AppData\Local\Temp\WeChat Files\e2dd869105d78ac0e85cb1429fbc4bf.png"/>
                    <pic:cNvPicPr>
                      <a:picLocks noChangeAspect="1"/>
                    </pic:cNvPicPr>
                  </pic:nvPicPr>
                  <pic:blipFill>
                    <a:blip r:embed="rId13" cstate="print"/>
                    <a:stretch>
                      <a:fillRect/>
                    </a:stretch>
                  </pic:blipFill>
                  <pic:spPr>
                    <a:xfrm>
                      <a:off x="0" y="0"/>
                      <a:ext cx="609600" cy="609600"/>
                    </a:xfrm>
                    <a:prstGeom prst="rect">
                      <a:avLst/>
                    </a:prstGeom>
                  </pic:spPr>
                </pic:pic>
              </a:graphicData>
            </a:graphic>
          </wp:inline>
        </w:drawing>
      </w:r>
      <w:r>
        <w:t xml:space="preserve">             </w:t>
      </w:r>
      <w:r>
        <w:rPr>
          <w:spacing w:val="-21"/>
        </w:rPr>
        <w:t xml:space="preserve"> </w:t>
      </w:r>
      <w:r>
        <w:rPr>
          <w:spacing w:val="-1"/>
        </w:rPr>
        <w:t xml:space="preserve">C.  </w:t>
      </w:r>
      <w:r>
        <w:rPr>
          <w:spacing w:val="17"/>
        </w:rPr>
        <w:drawing>
          <wp:inline distT="0" distB="0" distL="0" distR="0">
            <wp:extent cx="914400" cy="752475"/>
            <wp:effectExtent l="0" t="0" r="0" b="0"/>
            <wp:docPr id="17" name="image9.jpeg" descr="C:\Users\DELL\AppData\Local\Temp\WeChat Files\9d4e83cf3cf7a1e3c580c29826f9b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9.jpeg" descr="C:\Users\DELL\AppData\Local\Temp\WeChat Files\9d4e83cf3cf7a1e3c580c29826f9be8.png"/>
                    <pic:cNvPicPr>
                      <a:picLocks noChangeAspect="1"/>
                    </pic:cNvPicPr>
                  </pic:nvPicPr>
                  <pic:blipFill>
                    <a:blip r:embed="rId14" cstate="print"/>
                    <a:stretch>
                      <a:fillRect/>
                    </a:stretch>
                  </pic:blipFill>
                  <pic:spPr>
                    <a:xfrm>
                      <a:off x="0" y="0"/>
                      <a:ext cx="914400" cy="752475"/>
                    </a:xfrm>
                    <a:prstGeom prst="rect">
                      <a:avLst/>
                    </a:prstGeom>
                  </pic:spPr>
                </pic:pic>
              </a:graphicData>
            </a:graphic>
          </wp:inline>
        </w:drawing>
      </w:r>
      <w:r>
        <w:rPr>
          <w:spacing w:val="17"/>
        </w:rPr>
        <w:t xml:space="preserve">     </w:t>
      </w:r>
      <w:r>
        <w:rPr>
          <w:spacing w:val="16"/>
        </w:rPr>
        <w:t xml:space="preserve"> </w:t>
      </w:r>
      <w:r>
        <w:t xml:space="preserve">D. </w:t>
      </w:r>
      <w:r>
        <w:rPr>
          <w:spacing w:val="25"/>
          <w:position w:val="1"/>
        </w:rPr>
        <w:drawing>
          <wp:inline distT="0" distB="0" distL="0" distR="0">
            <wp:extent cx="790575" cy="790575"/>
            <wp:effectExtent l="0" t="0" r="0" b="0"/>
            <wp:docPr id="19" name="image10.jpeg" descr="C:\Users\DELL\AppData\Local\Temp\WeChat Files\8e7cdc31998f277a23b49553295f89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0.jpeg" descr="C:\Users\DELL\AppData\Local\Temp\WeChat Files\8e7cdc31998f277a23b49553295f89d.png"/>
                    <pic:cNvPicPr>
                      <a:picLocks noChangeAspect="1"/>
                    </pic:cNvPicPr>
                  </pic:nvPicPr>
                  <pic:blipFill>
                    <a:blip r:embed="rId15" cstate="print"/>
                    <a:stretch>
                      <a:fillRect/>
                    </a:stretch>
                  </pic:blipFill>
                  <pic:spPr>
                    <a:xfrm>
                      <a:off x="0" y="0"/>
                      <a:ext cx="790575" cy="790575"/>
                    </a:xfrm>
                    <a:prstGeom prst="rect">
                      <a:avLst/>
                    </a:prstGeom>
                  </pic:spPr>
                </pic:pic>
              </a:graphicData>
            </a:graphic>
          </wp:inline>
        </w:drawing>
      </w:r>
    </w:p>
    <w:p>
      <w:pPr>
        <w:pStyle w:val="10"/>
        <w:numPr>
          <w:ilvl w:val="0"/>
          <w:numId w:val="3"/>
        </w:numPr>
        <w:tabs>
          <w:tab w:val="left" w:pos="482"/>
        </w:tabs>
        <w:spacing w:before="188" w:after="0" w:line="240" w:lineRule="auto"/>
        <w:ind w:left="481" w:right="0" w:hanging="312"/>
        <w:jc w:val="left"/>
        <w:rPr>
          <w:sz w:val="21"/>
        </w:rPr>
      </w:pPr>
      <w:r>
        <w:rPr>
          <w:sz w:val="21"/>
        </w:rPr>
        <w:t xml:space="preserve">Why </w:t>
      </w:r>
      <w:r>
        <w:rPr>
          <w:spacing w:val="-3"/>
          <w:sz w:val="21"/>
        </w:rPr>
        <w:t xml:space="preserve">can’t </w:t>
      </w:r>
      <w:r>
        <w:rPr>
          <w:sz w:val="21"/>
        </w:rPr>
        <w:t xml:space="preserve">a buzzard fly through the top </w:t>
      </w:r>
      <w:r>
        <w:rPr>
          <w:spacing w:val="-3"/>
          <w:sz w:val="21"/>
        </w:rPr>
        <w:t xml:space="preserve">of </w:t>
      </w:r>
      <w:r>
        <w:rPr>
          <w:sz w:val="21"/>
        </w:rPr>
        <w:t>a</w:t>
      </w:r>
      <w:r>
        <w:rPr>
          <w:spacing w:val="-15"/>
          <w:sz w:val="21"/>
        </w:rPr>
        <w:t xml:space="preserve"> </w:t>
      </w:r>
      <w:r>
        <w:rPr>
          <w:spacing w:val="-3"/>
          <w:sz w:val="21"/>
        </w:rPr>
        <w:t>pen?</w:t>
      </w:r>
    </w:p>
    <w:p>
      <w:pPr>
        <w:pStyle w:val="10"/>
        <w:numPr>
          <w:ilvl w:val="1"/>
          <w:numId w:val="3"/>
        </w:numPr>
        <w:tabs>
          <w:tab w:val="left" w:pos="847"/>
          <w:tab w:val="left" w:pos="4791"/>
        </w:tabs>
        <w:spacing w:before="114" w:after="0" w:line="240" w:lineRule="auto"/>
        <w:ind w:left="846" w:right="0" w:hanging="255"/>
        <w:jc w:val="left"/>
        <w:rPr>
          <w:sz w:val="21"/>
        </w:rPr>
      </w:pPr>
      <w:r>
        <w:rPr>
          <w:sz w:val="21"/>
        </w:rPr>
        <w:t>It is too big and heavy to</w:t>
      </w:r>
      <w:r>
        <w:rPr>
          <w:spacing w:val="-12"/>
          <w:sz w:val="21"/>
        </w:rPr>
        <w:t xml:space="preserve"> </w:t>
      </w:r>
      <w:r>
        <w:rPr>
          <w:sz w:val="21"/>
        </w:rPr>
        <w:t>fly up.</w:t>
      </w:r>
      <w:r>
        <w:rPr>
          <w:sz w:val="21"/>
        </w:rPr>
        <w:tab/>
      </w:r>
      <w:r>
        <w:rPr>
          <w:sz w:val="21"/>
        </w:rPr>
        <w:t>B. The space is too small for it to start</w:t>
      </w:r>
      <w:r>
        <w:rPr>
          <w:spacing w:val="-23"/>
          <w:sz w:val="21"/>
        </w:rPr>
        <w:t xml:space="preserve"> </w:t>
      </w:r>
      <w:r>
        <w:rPr>
          <w:sz w:val="21"/>
        </w:rPr>
        <w:t>flying.</w:t>
      </w:r>
    </w:p>
    <w:p>
      <w:pPr>
        <w:pStyle w:val="6"/>
        <w:tabs>
          <w:tab w:val="left" w:pos="4791"/>
        </w:tabs>
        <w:spacing w:before="118" w:line="240" w:lineRule="auto"/>
        <w:ind w:left="591"/>
      </w:pPr>
      <w:r>
        <w:t>C. It is too hungry and weak to</w:t>
      </w:r>
      <w:r>
        <w:rPr>
          <w:spacing w:val="-13"/>
        </w:rPr>
        <w:t xml:space="preserve"> </w:t>
      </w:r>
      <w:r>
        <w:rPr>
          <w:spacing w:val="-3"/>
        </w:rPr>
        <w:t>get</w:t>
      </w:r>
      <w:r>
        <w:rPr>
          <w:spacing w:val="3"/>
        </w:rPr>
        <w:t xml:space="preserve"> </w:t>
      </w:r>
      <w:r>
        <w:t>out.</w:t>
      </w:r>
      <w:r>
        <w:tab/>
      </w:r>
      <w:r>
        <w:t>D. The space is comfortable for it to live</w:t>
      </w:r>
      <w:r>
        <w:rPr>
          <w:spacing w:val="-22"/>
        </w:rPr>
        <w:t xml:space="preserve"> </w:t>
      </w:r>
      <w:r>
        <w:t>in.</w:t>
      </w:r>
    </w:p>
    <w:p>
      <w:pPr>
        <w:pStyle w:val="10"/>
        <w:numPr>
          <w:ilvl w:val="0"/>
          <w:numId w:val="3"/>
        </w:numPr>
        <w:tabs>
          <w:tab w:val="left" w:pos="482"/>
        </w:tabs>
        <w:spacing w:before="119" w:after="0" w:line="240" w:lineRule="auto"/>
        <w:ind w:left="481" w:right="0" w:hanging="312"/>
        <w:jc w:val="left"/>
        <w:rPr>
          <w:sz w:val="21"/>
        </w:rPr>
      </w:pPr>
      <w:r>
        <w:rPr>
          <w:sz w:val="21"/>
        </w:rPr>
        <w:t xml:space="preserve">What does Paragraph 2 mainly tell </w:t>
      </w:r>
      <w:r>
        <w:rPr>
          <w:spacing w:val="-3"/>
          <w:sz w:val="21"/>
        </w:rPr>
        <w:t xml:space="preserve">us </w:t>
      </w:r>
      <w:r>
        <w:rPr>
          <w:sz w:val="21"/>
        </w:rPr>
        <w:t>about the</w:t>
      </w:r>
      <w:r>
        <w:rPr>
          <w:spacing w:val="-7"/>
          <w:sz w:val="21"/>
        </w:rPr>
        <w:t xml:space="preserve"> </w:t>
      </w:r>
      <w:r>
        <w:rPr>
          <w:sz w:val="21"/>
        </w:rPr>
        <w:t>bat?</w:t>
      </w:r>
    </w:p>
    <w:p>
      <w:pPr>
        <w:pStyle w:val="10"/>
        <w:numPr>
          <w:ilvl w:val="1"/>
          <w:numId w:val="3"/>
        </w:numPr>
        <w:tabs>
          <w:tab w:val="left" w:pos="861"/>
          <w:tab w:val="left" w:pos="4791"/>
        </w:tabs>
        <w:spacing w:before="118" w:after="0" w:line="240" w:lineRule="auto"/>
        <w:ind w:left="860" w:right="0" w:hanging="254"/>
        <w:jc w:val="left"/>
        <w:rPr>
          <w:sz w:val="21"/>
        </w:rPr>
      </w:pPr>
      <w:r>
        <w:rPr>
          <w:sz w:val="21"/>
        </w:rPr>
        <w:t>It prefers walking</w:t>
      </w:r>
      <w:r>
        <w:rPr>
          <w:spacing w:val="-9"/>
          <w:sz w:val="21"/>
        </w:rPr>
        <w:t xml:space="preserve"> </w:t>
      </w:r>
      <w:r>
        <w:rPr>
          <w:sz w:val="21"/>
        </w:rPr>
        <w:t>to</w:t>
      </w:r>
      <w:r>
        <w:rPr>
          <w:spacing w:val="-2"/>
          <w:sz w:val="21"/>
        </w:rPr>
        <w:t xml:space="preserve"> </w:t>
      </w:r>
      <w:r>
        <w:rPr>
          <w:sz w:val="21"/>
        </w:rPr>
        <w:t>flying.</w:t>
      </w:r>
      <w:r>
        <w:rPr>
          <w:sz w:val="21"/>
        </w:rPr>
        <w:tab/>
      </w:r>
      <w:r>
        <w:rPr>
          <w:sz w:val="21"/>
        </w:rPr>
        <w:t xml:space="preserve">B. It can take </w:t>
      </w:r>
      <w:r>
        <w:rPr>
          <w:spacing w:val="-3"/>
          <w:sz w:val="21"/>
        </w:rPr>
        <w:t xml:space="preserve">off </w:t>
      </w:r>
      <w:r>
        <w:rPr>
          <w:sz w:val="21"/>
        </w:rPr>
        <w:t>at once on flat</w:t>
      </w:r>
      <w:r>
        <w:rPr>
          <w:spacing w:val="7"/>
          <w:sz w:val="21"/>
        </w:rPr>
        <w:t xml:space="preserve"> </w:t>
      </w:r>
      <w:r>
        <w:rPr>
          <w:spacing w:val="-3"/>
          <w:sz w:val="21"/>
        </w:rPr>
        <w:t>ground.</w:t>
      </w:r>
    </w:p>
    <w:p>
      <w:pPr>
        <w:pStyle w:val="6"/>
        <w:tabs>
          <w:tab w:val="left" w:pos="4791"/>
        </w:tabs>
        <w:spacing w:before="114" w:line="240" w:lineRule="auto"/>
        <w:ind w:left="591"/>
      </w:pPr>
      <w:r>
        <w:t>C. It flies only when it</w:t>
      </w:r>
      <w:r>
        <w:rPr>
          <w:spacing w:val="-15"/>
        </w:rPr>
        <w:t xml:space="preserve"> </w:t>
      </w:r>
      <w:r>
        <w:t>is</w:t>
      </w:r>
      <w:r>
        <w:rPr>
          <w:spacing w:val="1"/>
        </w:rPr>
        <w:t xml:space="preserve"> </w:t>
      </w:r>
      <w:r>
        <w:t>dark.</w:t>
      </w:r>
      <w:r>
        <w:tab/>
      </w:r>
      <w:r>
        <w:t xml:space="preserve">D. It takes </w:t>
      </w:r>
      <w:r>
        <w:rPr>
          <w:spacing w:val="-3"/>
        </w:rPr>
        <w:t xml:space="preserve">off </w:t>
      </w:r>
      <w:r>
        <w:t>only from a higher</w:t>
      </w:r>
      <w:r>
        <w:rPr>
          <w:spacing w:val="-11"/>
        </w:rPr>
        <w:t xml:space="preserve"> </w:t>
      </w:r>
      <w:r>
        <w:t>place.</w:t>
      </w:r>
    </w:p>
    <w:p>
      <w:pPr>
        <w:pStyle w:val="10"/>
        <w:numPr>
          <w:ilvl w:val="0"/>
          <w:numId w:val="3"/>
        </w:numPr>
        <w:tabs>
          <w:tab w:val="left" w:pos="482"/>
        </w:tabs>
        <w:spacing w:before="119" w:after="0" w:line="240" w:lineRule="auto"/>
        <w:ind w:left="481" w:right="0" w:hanging="312"/>
        <w:jc w:val="left"/>
        <w:rPr>
          <w:sz w:val="21"/>
        </w:rPr>
      </w:pPr>
      <w:r>
        <w:rPr>
          <w:sz w:val="21"/>
        </w:rPr>
        <w:t>What can a bee do if it drops into a</w:t>
      </w:r>
      <w:r>
        <w:rPr>
          <w:spacing w:val="-15"/>
          <w:sz w:val="21"/>
        </w:rPr>
        <w:t xml:space="preserve"> </w:t>
      </w:r>
      <w:r>
        <w:rPr>
          <w:sz w:val="21"/>
        </w:rPr>
        <w:t>cup?</w:t>
      </w:r>
    </w:p>
    <w:p>
      <w:pPr>
        <w:pStyle w:val="10"/>
        <w:numPr>
          <w:ilvl w:val="1"/>
          <w:numId w:val="3"/>
        </w:numPr>
        <w:tabs>
          <w:tab w:val="left" w:pos="847"/>
          <w:tab w:val="left" w:pos="4791"/>
        </w:tabs>
        <w:spacing w:before="118" w:after="0" w:line="240" w:lineRule="auto"/>
        <w:ind w:left="846" w:right="0" w:hanging="254"/>
        <w:jc w:val="left"/>
        <w:rPr>
          <w:sz w:val="21"/>
        </w:rPr>
      </w:pPr>
      <w:r>
        <w:rPr>
          <w:sz w:val="21"/>
        </w:rPr>
        <w:t>It will escape from</w:t>
      </w:r>
      <w:r>
        <w:rPr>
          <w:spacing w:val="-13"/>
          <w:sz w:val="21"/>
        </w:rPr>
        <w:t xml:space="preserve"> </w:t>
      </w:r>
      <w:r>
        <w:rPr>
          <w:sz w:val="21"/>
        </w:rPr>
        <w:t>the top.</w:t>
      </w:r>
      <w:r>
        <w:rPr>
          <w:sz w:val="21"/>
        </w:rPr>
        <w:tab/>
      </w:r>
      <w:r>
        <w:rPr>
          <w:sz w:val="21"/>
        </w:rPr>
        <w:t>B. It will stay at the bottom without</w:t>
      </w:r>
      <w:r>
        <w:rPr>
          <w:spacing w:val="-10"/>
          <w:sz w:val="21"/>
        </w:rPr>
        <w:t xml:space="preserve"> </w:t>
      </w:r>
      <w:r>
        <w:rPr>
          <w:spacing w:val="-3"/>
          <w:sz w:val="21"/>
        </w:rPr>
        <w:t>moving.</w:t>
      </w:r>
    </w:p>
    <w:p>
      <w:pPr>
        <w:pStyle w:val="6"/>
        <w:tabs>
          <w:tab w:val="left" w:pos="4791"/>
        </w:tabs>
        <w:spacing w:before="119" w:line="240" w:lineRule="auto"/>
        <w:ind w:left="591"/>
      </w:pPr>
      <w:r>
        <w:t>C. It will lose the ability</w:t>
      </w:r>
      <w:r>
        <w:rPr>
          <w:spacing w:val="-11"/>
        </w:rPr>
        <w:t xml:space="preserve"> </w:t>
      </w:r>
      <w:r>
        <w:t>to</w:t>
      </w:r>
      <w:r>
        <w:rPr>
          <w:spacing w:val="-5"/>
        </w:rPr>
        <w:t xml:space="preserve"> </w:t>
      </w:r>
      <w:r>
        <w:rPr>
          <w:spacing w:val="-6"/>
        </w:rPr>
        <w:t>fly.</w:t>
      </w:r>
      <w:r>
        <w:rPr>
          <w:spacing w:val="-6"/>
        </w:rPr>
        <w:tab/>
      </w:r>
      <w:r>
        <w:t xml:space="preserve">D. it will </w:t>
      </w:r>
      <w:r>
        <w:rPr>
          <w:spacing w:val="-3"/>
        </w:rPr>
        <w:t xml:space="preserve">die </w:t>
      </w:r>
      <w:r>
        <w:t>of tiredness at</w:t>
      </w:r>
      <w:r>
        <w:rPr>
          <w:spacing w:val="0"/>
        </w:rPr>
        <w:t xml:space="preserve"> </w:t>
      </w:r>
      <w:r>
        <w:t>last.</w:t>
      </w:r>
    </w:p>
    <w:p>
      <w:pPr>
        <w:pStyle w:val="10"/>
        <w:numPr>
          <w:ilvl w:val="0"/>
          <w:numId w:val="3"/>
        </w:numPr>
        <w:tabs>
          <w:tab w:val="left" w:pos="482"/>
        </w:tabs>
        <w:spacing w:before="114" w:after="0" w:line="240" w:lineRule="auto"/>
        <w:ind w:left="481" w:right="0" w:hanging="312"/>
        <w:jc w:val="left"/>
        <w:rPr>
          <w:sz w:val="21"/>
        </w:rPr>
      </w:pPr>
      <w:r>
        <w:rPr>
          <w:sz w:val="21"/>
        </w:rPr>
        <w:t>What can we learn from the</w:t>
      </w:r>
      <w:r>
        <w:rPr>
          <w:spacing w:val="-18"/>
          <w:sz w:val="21"/>
        </w:rPr>
        <w:t xml:space="preserve"> </w:t>
      </w:r>
      <w:r>
        <w:rPr>
          <w:sz w:val="21"/>
        </w:rPr>
        <w:t>story?</w:t>
      </w:r>
    </w:p>
    <w:p>
      <w:pPr>
        <w:pStyle w:val="10"/>
        <w:numPr>
          <w:ilvl w:val="1"/>
          <w:numId w:val="3"/>
        </w:numPr>
        <w:tabs>
          <w:tab w:val="left" w:pos="847"/>
        </w:tabs>
        <w:spacing w:before="118" w:after="0" w:line="240" w:lineRule="auto"/>
        <w:ind w:left="846" w:right="0" w:hanging="255"/>
        <w:jc w:val="left"/>
        <w:rPr>
          <w:sz w:val="21"/>
        </w:rPr>
      </w:pPr>
      <w:r>
        <w:rPr>
          <w:sz w:val="21"/>
        </w:rPr>
        <w:t>Many people like the buzzard, the bat and the</w:t>
      </w:r>
      <w:r>
        <w:rPr>
          <w:spacing w:val="-26"/>
          <w:sz w:val="21"/>
        </w:rPr>
        <w:t xml:space="preserve"> </w:t>
      </w:r>
      <w:r>
        <w:rPr>
          <w:sz w:val="21"/>
        </w:rPr>
        <w:t>bee.</w:t>
      </w:r>
    </w:p>
    <w:p>
      <w:pPr>
        <w:pStyle w:val="10"/>
        <w:numPr>
          <w:ilvl w:val="1"/>
          <w:numId w:val="3"/>
        </w:numPr>
        <w:tabs>
          <w:tab w:val="left" w:pos="828"/>
        </w:tabs>
        <w:spacing w:before="119" w:after="0" w:line="240" w:lineRule="auto"/>
        <w:ind w:left="827" w:right="0" w:hanging="236"/>
        <w:jc w:val="left"/>
        <w:rPr>
          <w:sz w:val="21"/>
        </w:rPr>
      </w:pPr>
      <w:r>
        <w:rPr>
          <w:sz w:val="21"/>
        </w:rPr>
        <w:t>Animals will also give up when in</w:t>
      </w:r>
      <w:r>
        <w:rPr>
          <w:spacing w:val="-11"/>
          <w:sz w:val="21"/>
        </w:rPr>
        <w:t xml:space="preserve"> </w:t>
      </w:r>
      <w:r>
        <w:rPr>
          <w:sz w:val="21"/>
        </w:rPr>
        <w:t>trouble.</w:t>
      </w:r>
    </w:p>
    <w:p>
      <w:pPr>
        <w:pStyle w:val="10"/>
        <w:numPr>
          <w:ilvl w:val="1"/>
          <w:numId w:val="3"/>
        </w:numPr>
        <w:tabs>
          <w:tab w:val="left" w:pos="833"/>
        </w:tabs>
        <w:spacing w:before="119" w:after="0" w:line="240" w:lineRule="auto"/>
        <w:ind w:left="832" w:right="0" w:hanging="240"/>
        <w:jc w:val="left"/>
        <w:rPr>
          <w:sz w:val="21"/>
        </w:rPr>
      </w:pPr>
      <w:r>
        <w:rPr>
          <w:spacing w:val="-9"/>
          <w:sz w:val="21"/>
        </w:rPr>
        <w:t xml:space="preserve">We </w:t>
      </w:r>
      <w:r>
        <w:rPr>
          <w:sz w:val="21"/>
        </w:rPr>
        <w:t>should try new ways to deal with</w:t>
      </w:r>
      <w:r>
        <w:rPr>
          <w:spacing w:val="-7"/>
          <w:sz w:val="21"/>
        </w:rPr>
        <w:t xml:space="preserve"> </w:t>
      </w:r>
      <w:r>
        <w:rPr>
          <w:sz w:val="21"/>
        </w:rPr>
        <w:t>difficulties.</w:t>
      </w:r>
    </w:p>
    <w:p>
      <w:pPr>
        <w:pStyle w:val="10"/>
        <w:numPr>
          <w:ilvl w:val="1"/>
          <w:numId w:val="3"/>
        </w:numPr>
        <w:tabs>
          <w:tab w:val="left" w:pos="847"/>
        </w:tabs>
        <w:spacing w:before="113" w:after="0" w:line="240" w:lineRule="auto"/>
        <w:ind w:left="846" w:right="0" w:hanging="254"/>
        <w:jc w:val="left"/>
        <w:rPr>
          <w:sz w:val="21"/>
        </w:rPr>
      </w:pPr>
      <w:r>
        <w:rPr>
          <w:spacing w:val="-9"/>
          <w:sz w:val="21"/>
        </w:rPr>
        <w:t xml:space="preserve">We </w:t>
      </w:r>
      <w:r>
        <w:rPr>
          <w:sz w:val="21"/>
        </w:rPr>
        <w:t xml:space="preserve">should solve </w:t>
      </w:r>
      <w:r>
        <w:rPr>
          <w:spacing w:val="-3"/>
          <w:sz w:val="21"/>
        </w:rPr>
        <w:t xml:space="preserve">problems </w:t>
      </w:r>
      <w:r>
        <w:rPr>
          <w:sz w:val="21"/>
        </w:rPr>
        <w:t>by</w:t>
      </w:r>
      <w:r>
        <w:rPr>
          <w:spacing w:val="5"/>
          <w:sz w:val="21"/>
        </w:rPr>
        <w:t xml:space="preserve"> </w:t>
      </w:r>
      <w:r>
        <w:rPr>
          <w:sz w:val="21"/>
        </w:rPr>
        <w:t>ourselves.</w:t>
      </w:r>
    </w:p>
    <w:p>
      <w:pPr>
        <w:spacing w:after="0" w:line="240" w:lineRule="auto"/>
        <w:jc w:val="left"/>
        <w:rPr>
          <w:sz w:val="21"/>
        </w:rPr>
        <w:sectPr>
          <w:type w:val="continuous"/>
          <w:pgSz w:w="10440" w:h="14750"/>
          <w:pgMar w:top="940" w:right="640" w:bottom="1000" w:left="680" w:header="720" w:footer="720" w:gutter="0"/>
          <w:cols w:space="708" w:num="1"/>
        </w:sectPr>
      </w:pPr>
    </w:p>
    <w:p>
      <w:pPr>
        <w:pStyle w:val="3"/>
        <w:spacing w:line="240" w:lineRule="auto"/>
      </w:pPr>
      <w:r>
        <w:rPr>
          <w:w w:val="99"/>
        </w:rPr>
        <w:t>D</w:t>
      </w:r>
    </w:p>
    <w:p>
      <w:pPr>
        <w:pStyle w:val="6"/>
        <w:spacing w:before="50" w:line="240" w:lineRule="auto"/>
        <w:ind w:left="2742" w:right="209" w:firstLine="422"/>
        <w:jc w:val="both"/>
      </w:pPr>
      <w:r>
        <w:drawing>
          <wp:anchor distT="0" distB="0" distL="0" distR="0" simplePos="0" relativeHeight="251663360" behindDoc="0" locked="0" layoutInCell="1" allowOverlap="1">
            <wp:simplePos x="0" y="0"/>
            <wp:positionH relativeFrom="page">
              <wp:posOffset>571500</wp:posOffset>
            </wp:positionH>
            <wp:positionV relativeFrom="paragraph">
              <wp:posOffset>110490</wp:posOffset>
            </wp:positionV>
            <wp:extent cx="1504950" cy="1003935"/>
            <wp:effectExtent l="0" t="0" r="0" b="0"/>
            <wp:wrapNone/>
            <wp:docPr id="21"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1.png"/>
                    <pic:cNvPicPr>
                      <a:picLocks noChangeAspect="1"/>
                    </pic:cNvPicPr>
                  </pic:nvPicPr>
                  <pic:blipFill>
                    <a:blip r:embed="rId16" cstate="print"/>
                    <a:stretch>
                      <a:fillRect/>
                    </a:stretch>
                  </pic:blipFill>
                  <pic:spPr>
                    <a:xfrm>
                      <a:off x="0" y="0"/>
                      <a:ext cx="1504950" cy="1003934"/>
                    </a:xfrm>
                    <a:prstGeom prst="rect">
                      <a:avLst/>
                    </a:prstGeom>
                  </pic:spPr>
                </pic:pic>
              </a:graphicData>
            </a:graphic>
          </wp:anchor>
        </w:drawing>
      </w:r>
      <w:r>
        <w:t>What comes to mind when you hear the phrase “space meat”? It sounds quite weird. But in fact, it could very well be the future of the human diet.</w:t>
      </w:r>
    </w:p>
    <w:p>
      <w:pPr>
        <w:pStyle w:val="6"/>
        <w:spacing w:before="1" w:line="240" w:lineRule="auto"/>
        <w:ind w:left="2742" w:right="209" w:firstLine="422"/>
        <w:jc w:val="both"/>
      </w:pPr>
      <w:r>
        <w:t xml:space="preserve">A Russian astronaut recently “grew” meat aboard the International Space Station. Yes, you read that right - he grew it using cells( </w:t>
      </w:r>
      <w:r>
        <w:rPr>
          <w:rFonts w:hint="eastAsia" w:ascii="宋体" w:hAnsi="宋体" w:eastAsia="宋体"/>
        </w:rPr>
        <w:t xml:space="preserve">细 胞 </w:t>
      </w:r>
      <w:r>
        <w:t>) provided by an Israeli company called Aleph Farms. But in fact, he was</w:t>
      </w:r>
    </w:p>
    <w:p>
      <w:pPr>
        <w:pStyle w:val="6"/>
        <w:spacing w:before="5" w:line="240" w:lineRule="auto"/>
        <w:ind w:left="169" w:right="207"/>
      </w:pPr>
      <w:r>
        <w:t>not the first person to create lab-grown(</w:t>
      </w:r>
      <w:r>
        <w:rPr>
          <w:rFonts w:hint="eastAsia" w:ascii="宋体" w:eastAsia="宋体"/>
        </w:rPr>
        <w:t>实验室培育的</w:t>
      </w:r>
      <w:r>
        <w:t>) meat. Dutch scientist Mark Post grew the first lab meat in 2013.</w:t>
      </w:r>
    </w:p>
    <w:p>
      <w:pPr>
        <w:pStyle w:val="6"/>
        <w:spacing w:before="20" w:line="240" w:lineRule="auto"/>
        <w:ind w:left="169" w:right="215" w:firstLine="422"/>
        <w:jc w:val="both"/>
      </w:pPr>
      <w:r>
        <w:t>But why bother growing meat in a lab when we can get the real thing from cows? For one thing, lab-grown meat is healthier. “We gain greater control over what the meat consists of(</w:t>
      </w:r>
      <w:r>
        <w:rPr>
          <w:rFonts w:hint="eastAsia" w:ascii="宋体" w:hAnsi="宋体" w:eastAsia="宋体"/>
        </w:rPr>
        <w:t>由……组成</w:t>
      </w:r>
      <w:r>
        <w:t>), for example its fat content,” Post said in an interview with The Atlantic. Lab-grown meat is also free of the chemicals that are used on farms, such as pesticides(</w:t>
      </w:r>
      <w:r>
        <w:rPr>
          <w:rFonts w:hint="eastAsia" w:ascii="宋体" w:hAnsi="宋体" w:eastAsia="宋体"/>
        </w:rPr>
        <w:t>农药</w:t>
      </w:r>
      <w:r>
        <w:t>) and growth hormones(</w:t>
      </w:r>
      <w:r>
        <w:rPr>
          <w:rFonts w:hint="eastAsia" w:ascii="宋体" w:hAnsi="宋体" w:eastAsia="宋体"/>
        </w:rPr>
        <w:t>激素</w:t>
      </w:r>
      <w:r>
        <w:t>).</w:t>
      </w:r>
    </w:p>
    <w:p>
      <w:pPr>
        <w:pStyle w:val="6"/>
        <w:spacing w:line="240" w:lineRule="auto"/>
        <w:ind w:left="591"/>
      </w:pPr>
      <w:r>
        <w:t>Are there other ways to replace(</w:t>
      </w:r>
      <w:r>
        <w:rPr>
          <w:rFonts w:hint="eastAsia" w:ascii="宋体" w:eastAsia="宋体"/>
        </w:rPr>
        <w:t>代替</w:t>
      </w:r>
      <w:r>
        <w:t>) regular meat? McDonalds is trying to do so with the P.L.T.,</w:t>
      </w:r>
    </w:p>
    <w:p>
      <w:pPr>
        <w:pStyle w:val="6"/>
        <w:spacing w:before="56" w:line="240" w:lineRule="auto"/>
        <w:ind w:left="169"/>
      </w:pPr>
      <w:r>
        <w:t>which stands for plant, lettuce and tomato. The first P.L.T. burgers are already being sold in Canada, according to the fast food company.</w:t>
      </w:r>
    </w:p>
    <w:p>
      <w:pPr>
        <w:pStyle w:val="6"/>
        <w:spacing w:line="240" w:lineRule="auto"/>
        <w:ind w:left="169" w:right="209" w:firstLine="422"/>
        <w:jc w:val="both"/>
      </w:pPr>
      <w:r>
        <w:t xml:space="preserve">The “meat” in the P.L.T. is made out of Beyond Meat, a plant-based meat substitute( </w:t>
      </w:r>
      <w:r>
        <w:rPr>
          <w:rFonts w:hint="eastAsia" w:ascii="宋体" w:hAnsi="宋体" w:eastAsia="宋体"/>
        </w:rPr>
        <w:t xml:space="preserve">替 代 品 </w:t>
      </w:r>
      <w:r>
        <w:t>) created by a company from Los Angeles, US. The company uses pea, rice and bean proteins to produce patties(</w:t>
      </w:r>
      <w:r>
        <w:rPr>
          <w:rFonts w:hint="eastAsia" w:ascii="宋体" w:hAnsi="宋体" w:eastAsia="宋体"/>
        </w:rPr>
        <w:t>肉饼</w:t>
      </w:r>
      <w:r>
        <w:t>) that look and taste like real meat.</w:t>
      </w:r>
    </w:p>
    <w:p>
      <w:pPr>
        <w:pStyle w:val="6"/>
        <w:spacing w:line="240" w:lineRule="auto"/>
        <w:ind w:left="169" w:right="214" w:firstLine="422"/>
        <w:jc w:val="both"/>
      </w:pPr>
      <w:r>
        <w:t xml:space="preserve">Experts </w:t>
      </w:r>
      <w:r>
        <w:rPr>
          <w:spacing w:val="-3"/>
        </w:rPr>
        <w:t xml:space="preserve">doubt </w:t>
      </w:r>
      <w:r>
        <w:t xml:space="preserve">whether these products are healthier than real </w:t>
      </w:r>
      <w:r>
        <w:rPr>
          <w:spacing w:val="-3"/>
        </w:rPr>
        <w:t xml:space="preserve">meat. </w:t>
      </w:r>
      <w:r>
        <w:t xml:space="preserve">But they </w:t>
      </w:r>
      <w:r>
        <w:rPr>
          <w:spacing w:val="-3"/>
        </w:rPr>
        <w:t xml:space="preserve">have </w:t>
      </w:r>
      <w:r>
        <w:t>already proven to be a success, with several fast food companies already offering such products on their menus, according to Fox</w:t>
      </w:r>
      <w:r>
        <w:rPr>
          <w:spacing w:val="-1"/>
        </w:rPr>
        <w:t xml:space="preserve"> </w:t>
      </w:r>
      <w:r>
        <w:t>Business.</w:t>
      </w:r>
    </w:p>
    <w:p>
      <w:pPr>
        <w:pStyle w:val="10"/>
        <w:numPr>
          <w:ilvl w:val="0"/>
          <w:numId w:val="3"/>
        </w:numPr>
        <w:tabs>
          <w:tab w:val="left" w:pos="482"/>
        </w:tabs>
        <w:spacing w:before="0" w:after="0" w:line="240" w:lineRule="auto"/>
        <w:ind w:left="481" w:right="0" w:hanging="312"/>
        <w:jc w:val="left"/>
        <w:rPr>
          <w:sz w:val="21"/>
        </w:rPr>
      </w:pPr>
      <w:r>
        <w:rPr>
          <w:sz w:val="21"/>
        </w:rPr>
        <w:t xml:space="preserve">What </w:t>
      </w:r>
      <w:r>
        <w:rPr>
          <w:spacing w:val="-3"/>
          <w:sz w:val="21"/>
        </w:rPr>
        <w:t xml:space="preserve">did </w:t>
      </w:r>
      <w:r>
        <w:rPr>
          <w:sz w:val="21"/>
        </w:rPr>
        <w:t>the Russian astronaut do</w:t>
      </w:r>
      <w:r>
        <w:rPr>
          <w:spacing w:val="-17"/>
          <w:sz w:val="21"/>
        </w:rPr>
        <w:t xml:space="preserve"> </w:t>
      </w:r>
      <w:r>
        <w:rPr>
          <w:sz w:val="21"/>
        </w:rPr>
        <w:t>recently?</w:t>
      </w:r>
    </w:p>
    <w:p>
      <w:pPr>
        <w:pStyle w:val="10"/>
        <w:numPr>
          <w:ilvl w:val="1"/>
          <w:numId w:val="3"/>
        </w:numPr>
        <w:tabs>
          <w:tab w:val="left" w:pos="741"/>
        </w:tabs>
        <w:spacing w:before="58" w:after="0" w:line="240" w:lineRule="auto"/>
        <w:ind w:left="740" w:right="0" w:hanging="254"/>
        <w:jc w:val="left"/>
        <w:rPr>
          <w:sz w:val="21"/>
        </w:rPr>
      </w:pPr>
      <w:r>
        <w:rPr>
          <w:sz w:val="21"/>
        </w:rPr>
        <w:t xml:space="preserve">He grew meat </w:t>
      </w:r>
      <w:r>
        <w:rPr>
          <w:spacing w:val="-3"/>
          <w:sz w:val="21"/>
        </w:rPr>
        <w:t xml:space="preserve">on </w:t>
      </w:r>
      <w:r>
        <w:rPr>
          <w:sz w:val="21"/>
        </w:rPr>
        <w:t>the International Space</w:t>
      </w:r>
      <w:r>
        <w:rPr>
          <w:spacing w:val="-3"/>
          <w:sz w:val="21"/>
        </w:rPr>
        <w:t xml:space="preserve"> </w:t>
      </w:r>
      <w:r>
        <w:rPr>
          <w:sz w:val="21"/>
        </w:rPr>
        <w:t>Station.</w:t>
      </w:r>
    </w:p>
    <w:p>
      <w:pPr>
        <w:pStyle w:val="10"/>
        <w:numPr>
          <w:ilvl w:val="1"/>
          <w:numId w:val="3"/>
        </w:numPr>
        <w:tabs>
          <w:tab w:val="left" w:pos="732"/>
        </w:tabs>
        <w:spacing w:before="70" w:after="0" w:line="240" w:lineRule="auto"/>
        <w:ind w:left="731" w:right="0" w:hanging="245"/>
        <w:jc w:val="left"/>
        <w:rPr>
          <w:sz w:val="21"/>
        </w:rPr>
      </w:pPr>
      <w:r>
        <w:rPr>
          <w:sz w:val="21"/>
        </w:rPr>
        <w:t>He provided cells for an Israeli</w:t>
      </w:r>
      <w:r>
        <w:rPr>
          <w:spacing w:val="-12"/>
          <w:sz w:val="21"/>
        </w:rPr>
        <w:t xml:space="preserve"> </w:t>
      </w:r>
      <w:r>
        <w:rPr>
          <w:spacing w:val="-3"/>
          <w:sz w:val="21"/>
        </w:rPr>
        <w:t>company.</w:t>
      </w:r>
    </w:p>
    <w:p>
      <w:pPr>
        <w:pStyle w:val="10"/>
        <w:numPr>
          <w:ilvl w:val="1"/>
          <w:numId w:val="3"/>
        </w:numPr>
        <w:tabs>
          <w:tab w:val="left" w:pos="732"/>
        </w:tabs>
        <w:spacing w:before="71" w:after="0" w:line="240" w:lineRule="auto"/>
        <w:ind w:left="731" w:right="0" w:hanging="245"/>
        <w:jc w:val="left"/>
        <w:rPr>
          <w:sz w:val="21"/>
        </w:rPr>
      </w:pPr>
      <w:r>
        <w:rPr>
          <w:sz w:val="21"/>
        </w:rPr>
        <w:t xml:space="preserve">He built a lab </w:t>
      </w:r>
      <w:r>
        <w:rPr>
          <w:spacing w:val="-3"/>
          <w:sz w:val="21"/>
        </w:rPr>
        <w:t xml:space="preserve">for </w:t>
      </w:r>
      <w:r>
        <w:rPr>
          <w:sz w:val="21"/>
        </w:rPr>
        <w:t>growing meat in</w:t>
      </w:r>
      <w:r>
        <w:rPr>
          <w:spacing w:val="-5"/>
          <w:sz w:val="21"/>
        </w:rPr>
        <w:t xml:space="preserve"> </w:t>
      </w:r>
      <w:r>
        <w:rPr>
          <w:sz w:val="21"/>
        </w:rPr>
        <w:t>space.</w:t>
      </w:r>
    </w:p>
    <w:p>
      <w:pPr>
        <w:pStyle w:val="10"/>
        <w:numPr>
          <w:ilvl w:val="1"/>
          <w:numId w:val="3"/>
        </w:numPr>
        <w:tabs>
          <w:tab w:val="left" w:pos="746"/>
        </w:tabs>
        <w:spacing w:before="70" w:after="0" w:line="240" w:lineRule="auto"/>
        <w:ind w:left="745" w:right="0" w:hanging="259"/>
        <w:jc w:val="left"/>
        <w:rPr>
          <w:sz w:val="21"/>
        </w:rPr>
      </w:pPr>
      <w:r>
        <w:rPr>
          <w:sz w:val="21"/>
        </w:rPr>
        <w:t>He created the first lab-grown meat in the</w:t>
      </w:r>
      <w:r>
        <w:rPr>
          <w:spacing w:val="-12"/>
          <w:sz w:val="21"/>
        </w:rPr>
        <w:t xml:space="preserve"> </w:t>
      </w:r>
      <w:r>
        <w:rPr>
          <w:spacing w:val="-3"/>
          <w:sz w:val="21"/>
        </w:rPr>
        <w:t>world.</w:t>
      </w:r>
    </w:p>
    <w:p>
      <w:pPr>
        <w:pStyle w:val="10"/>
        <w:numPr>
          <w:ilvl w:val="0"/>
          <w:numId w:val="3"/>
        </w:numPr>
        <w:tabs>
          <w:tab w:val="left" w:pos="482"/>
        </w:tabs>
        <w:spacing w:before="71" w:after="0" w:line="240" w:lineRule="auto"/>
        <w:ind w:left="481" w:right="0" w:hanging="312"/>
        <w:jc w:val="left"/>
        <w:rPr>
          <w:sz w:val="21"/>
        </w:rPr>
      </w:pPr>
      <w:r>
        <w:rPr>
          <w:sz w:val="21"/>
        </w:rPr>
        <w:t>Why is lab-grown meat healthier than real</w:t>
      </w:r>
      <w:r>
        <w:rPr>
          <w:spacing w:val="-7"/>
          <w:sz w:val="21"/>
        </w:rPr>
        <w:t xml:space="preserve"> </w:t>
      </w:r>
      <w:r>
        <w:rPr>
          <w:spacing w:val="-3"/>
          <w:sz w:val="21"/>
        </w:rPr>
        <w:t>meat?</w:t>
      </w:r>
    </w:p>
    <w:p>
      <w:pPr>
        <w:pStyle w:val="10"/>
        <w:numPr>
          <w:ilvl w:val="1"/>
          <w:numId w:val="3"/>
        </w:numPr>
        <w:tabs>
          <w:tab w:val="left" w:pos="742"/>
        </w:tabs>
        <w:spacing w:before="70" w:after="0" w:line="240" w:lineRule="auto"/>
        <w:ind w:left="741" w:right="0" w:hanging="255"/>
        <w:jc w:val="left"/>
        <w:rPr>
          <w:sz w:val="21"/>
        </w:rPr>
      </w:pPr>
      <w:r>
        <w:rPr>
          <w:sz w:val="21"/>
        </w:rPr>
        <w:t xml:space="preserve">Because it is </w:t>
      </w:r>
      <w:r>
        <w:rPr>
          <w:spacing w:val="-3"/>
          <w:sz w:val="21"/>
        </w:rPr>
        <w:t xml:space="preserve">made </w:t>
      </w:r>
      <w:r>
        <w:rPr>
          <w:sz w:val="21"/>
        </w:rPr>
        <w:t>from healthy</w:t>
      </w:r>
      <w:r>
        <w:rPr>
          <w:spacing w:val="2"/>
          <w:sz w:val="21"/>
        </w:rPr>
        <w:t xml:space="preserve"> </w:t>
      </w:r>
      <w:r>
        <w:rPr>
          <w:sz w:val="21"/>
        </w:rPr>
        <w:t>cells.</w:t>
      </w:r>
    </w:p>
    <w:p>
      <w:pPr>
        <w:pStyle w:val="10"/>
        <w:numPr>
          <w:ilvl w:val="1"/>
          <w:numId w:val="3"/>
        </w:numPr>
        <w:tabs>
          <w:tab w:val="left" w:pos="732"/>
        </w:tabs>
        <w:spacing w:before="71" w:after="0" w:line="240" w:lineRule="auto"/>
        <w:ind w:left="731" w:right="0" w:hanging="245"/>
        <w:jc w:val="left"/>
        <w:rPr>
          <w:sz w:val="21"/>
        </w:rPr>
      </w:pPr>
      <w:r>
        <w:rPr>
          <w:sz w:val="21"/>
        </w:rPr>
        <w:t>Because it is produced in clean</w:t>
      </w:r>
      <w:r>
        <w:rPr>
          <w:spacing w:val="-15"/>
          <w:sz w:val="21"/>
        </w:rPr>
        <w:t xml:space="preserve"> </w:t>
      </w:r>
      <w:r>
        <w:rPr>
          <w:sz w:val="21"/>
        </w:rPr>
        <w:t>labs.</w:t>
      </w:r>
    </w:p>
    <w:p>
      <w:pPr>
        <w:pStyle w:val="10"/>
        <w:numPr>
          <w:ilvl w:val="1"/>
          <w:numId w:val="3"/>
        </w:numPr>
        <w:tabs>
          <w:tab w:val="left" w:pos="732"/>
        </w:tabs>
        <w:spacing w:before="70" w:after="0" w:line="240" w:lineRule="auto"/>
        <w:ind w:left="731" w:right="0" w:hanging="245"/>
        <w:jc w:val="left"/>
        <w:rPr>
          <w:sz w:val="21"/>
        </w:rPr>
      </w:pPr>
      <w:r>
        <w:rPr>
          <w:sz w:val="21"/>
        </w:rPr>
        <w:t>Because lab meat doesn’t consist of</w:t>
      </w:r>
      <w:r>
        <w:rPr>
          <w:spacing w:val="-1"/>
          <w:sz w:val="21"/>
        </w:rPr>
        <w:t xml:space="preserve"> </w:t>
      </w:r>
      <w:r>
        <w:rPr>
          <w:sz w:val="21"/>
        </w:rPr>
        <w:t>fat.</w:t>
      </w:r>
    </w:p>
    <w:p>
      <w:pPr>
        <w:pStyle w:val="10"/>
        <w:numPr>
          <w:ilvl w:val="1"/>
          <w:numId w:val="3"/>
        </w:numPr>
        <w:tabs>
          <w:tab w:val="left" w:pos="747"/>
        </w:tabs>
        <w:spacing w:before="71" w:after="0" w:line="240" w:lineRule="auto"/>
        <w:ind w:left="746" w:right="0" w:hanging="260"/>
        <w:jc w:val="left"/>
        <w:rPr>
          <w:sz w:val="21"/>
        </w:rPr>
      </w:pPr>
      <w:r>
        <w:rPr>
          <w:sz w:val="21"/>
        </w:rPr>
        <w:t xml:space="preserve">Because producers can control </w:t>
      </w:r>
      <w:r>
        <w:rPr>
          <w:spacing w:val="-3"/>
          <w:sz w:val="21"/>
        </w:rPr>
        <w:t xml:space="preserve">what’s </w:t>
      </w:r>
      <w:r>
        <w:rPr>
          <w:sz w:val="21"/>
        </w:rPr>
        <w:t>in the</w:t>
      </w:r>
      <w:r>
        <w:rPr>
          <w:spacing w:val="1"/>
          <w:sz w:val="21"/>
        </w:rPr>
        <w:t xml:space="preserve"> </w:t>
      </w:r>
      <w:r>
        <w:rPr>
          <w:sz w:val="21"/>
        </w:rPr>
        <w:t>meat.</w:t>
      </w:r>
    </w:p>
    <w:p>
      <w:pPr>
        <w:pStyle w:val="10"/>
        <w:numPr>
          <w:ilvl w:val="0"/>
          <w:numId w:val="3"/>
        </w:numPr>
        <w:tabs>
          <w:tab w:val="left" w:pos="478"/>
          <w:tab w:val="left" w:pos="4197"/>
        </w:tabs>
        <w:spacing w:before="70" w:after="0" w:line="240" w:lineRule="auto"/>
        <w:ind w:left="477" w:right="0" w:hanging="307"/>
        <w:jc w:val="left"/>
        <w:rPr>
          <w:sz w:val="21"/>
        </w:rPr>
      </w:pPr>
      <w:r>
        <w:rPr>
          <w:sz w:val="21"/>
        </w:rPr>
        <w:t xml:space="preserve">According to the </w:t>
      </w:r>
      <w:r>
        <w:rPr>
          <w:spacing w:val="-4"/>
          <w:sz w:val="21"/>
        </w:rPr>
        <w:t>story,</w:t>
      </w:r>
      <w:r>
        <w:rPr>
          <w:spacing w:val="-9"/>
          <w:sz w:val="21"/>
        </w:rPr>
        <w:t xml:space="preserve"> </w:t>
      </w:r>
      <w:r>
        <w:rPr>
          <w:spacing w:val="-8"/>
          <w:sz w:val="21"/>
        </w:rPr>
        <w:t>P.L.T.</w:t>
      </w:r>
      <w:r>
        <w:rPr>
          <w:spacing w:val="0"/>
          <w:sz w:val="21"/>
        </w:rPr>
        <w:t xml:space="preserve"> </w:t>
      </w:r>
      <w:r>
        <w:rPr>
          <w:sz w:val="21"/>
        </w:rPr>
        <w:t>burgers</w:t>
      </w:r>
      <w:r>
        <w:rPr>
          <w:sz w:val="21"/>
          <w:u w:val="single"/>
        </w:rPr>
        <w:t xml:space="preserve"> </w:t>
      </w:r>
      <w:r>
        <w:rPr>
          <w:sz w:val="21"/>
          <w:u w:val="single"/>
        </w:rPr>
        <w:tab/>
      </w:r>
      <w:r>
        <w:rPr>
          <w:sz w:val="21"/>
        </w:rPr>
        <w:t>.</w:t>
      </w:r>
    </w:p>
    <w:p>
      <w:pPr>
        <w:pStyle w:val="10"/>
        <w:numPr>
          <w:ilvl w:val="1"/>
          <w:numId w:val="3"/>
        </w:numPr>
        <w:tabs>
          <w:tab w:val="left" w:pos="742"/>
          <w:tab w:val="left" w:pos="4792"/>
        </w:tabs>
        <w:spacing w:before="70" w:after="0" w:line="240" w:lineRule="auto"/>
        <w:ind w:left="741" w:right="0" w:hanging="255"/>
        <w:jc w:val="left"/>
        <w:rPr>
          <w:sz w:val="21"/>
        </w:rPr>
      </w:pPr>
      <w:r>
        <w:rPr>
          <w:sz w:val="21"/>
        </w:rPr>
        <w:t>taste better than</w:t>
      </w:r>
      <w:r>
        <w:rPr>
          <w:spacing w:val="-9"/>
          <w:sz w:val="21"/>
        </w:rPr>
        <w:t xml:space="preserve"> </w:t>
      </w:r>
      <w:r>
        <w:rPr>
          <w:sz w:val="21"/>
        </w:rPr>
        <w:t>normal</w:t>
      </w:r>
      <w:r>
        <w:rPr>
          <w:spacing w:val="-4"/>
          <w:sz w:val="21"/>
        </w:rPr>
        <w:t xml:space="preserve"> </w:t>
      </w:r>
      <w:r>
        <w:rPr>
          <w:sz w:val="21"/>
        </w:rPr>
        <w:t>burgers</w:t>
      </w:r>
      <w:r>
        <w:rPr>
          <w:sz w:val="21"/>
        </w:rPr>
        <w:tab/>
      </w:r>
      <w:r>
        <w:rPr>
          <w:sz w:val="21"/>
        </w:rPr>
        <w:t xml:space="preserve">B. are </w:t>
      </w:r>
      <w:r>
        <w:rPr>
          <w:spacing w:val="-3"/>
          <w:sz w:val="21"/>
        </w:rPr>
        <w:t xml:space="preserve">made </w:t>
      </w:r>
      <w:r>
        <w:rPr>
          <w:sz w:val="21"/>
        </w:rPr>
        <w:t xml:space="preserve">out </w:t>
      </w:r>
      <w:r>
        <w:rPr>
          <w:spacing w:val="-3"/>
          <w:sz w:val="21"/>
        </w:rPr>
        <w:t xml:space="preserve">of </w:t>
      </w:r>
      <w:r>
        <w:rPr>
          <w:sz w:val="21"/>
        </w:rPr>
        <w:t>plant</w:t>
      </w:r>
      <w:r>
        <w:rPr>
          <w:spacing w:val="15"/>
          <w:sz w:val="21"/>
        </w:rPr>
        <w:t xml:space="preserve"> </w:t>
      </w:r>
      <w:r>
        <w:rPr>
          <w:sz w:val="21"/>
        </w:rPr>
        <w:t>protein</w:t>
      </w:r>
    </w:p>
    <w:p>
      <w:pPr>
        <w:pStyle w:val="6"/>
        <w:tabs>
          <w:tab w:val="left" w:pos="4792"/>
        </w:tabs>
        <w:spacing w:before="71" w:line="240" w:lineRule="auto"/>
        <w:ind w:left="486"/>
      </w:pPr>
      <w:r>
        <w:t>C. are already being sold in</w:t>
      </w:r>
      <w:r>
        <w:rPr>
          <w:spacing w:val="-21"/>
        </w:rPr>
        <w:t xml:space="preserve"> </w:t>
      </w:r>
      <w:r>
        <w:t>the</w:t>
      </w:r>
      <w:r>
        <w:rPr>
          <w:spacing w:val="1"/>
        </w:rPr>
        <w:t xml:space="preserve"> </w:t>
      </w:r>
      <w:r>
        <w:t>US</w:t>
      </w:r>
      <w:r>
        <w:tab/>
      </w:r>
      <w:r>
        <w:t>D. are served by many fast food</w:t>
      </w:r>
      <w:r>
        <w:rPr>
          <w:spacing w:val="-19"/>
        </w:rPr>
        <w:t xml:space="preserve"> </w:t>
      </w:r>
      <w:r>
        <w:t>companies</w:t>
      </w:r>
    </w:p>
    <w:p>
      <w:pPr>
        <w:pStyle w:val="10"/>
        <w:numPr>
          <w:ilvl w:val="0"/>
          <w:numId w:val="3"/>
        </w:numPr>
        <w:tabs>
          <w:tab w:val="left" w:pos="482"/>
        </w:tabs>
        <w:spacing w:before="70" w:after="0" w:line="240" w:lineRule="auto"/>
        <w:ind w:left="481" w:right="0" w:hanging="312"/>
        <w:jc w:val="left"/>
        <w:rPr>
          <w:sz w:val="21"/>
        </w:rPr>
      </w:pPr>
      <w:r>
        <w:rPr>
          <w:sz w:val="21"/>
        </w:rPr>
        <w:t xml:space="preserve">What </w:t>
      </w:r>
      <w:r>
        <w:rPr>
          <w:spacing w:val="-3"/>
          <w:sz w:val="21"/>
        </w:rPr>
        <w:t xml:space="preserve">do </w:t>
      </w:r>
      <w:r>
        <w:rPr>
          <w:sz w:val="21"/>
        </w:rPr>
        <w:t>experts think of plant-based meat</w:t>
      </w:r>
      <w:r>
        <w:rPr>
          <w:spacing w:val="5"/>
          <w:sz w:val="21"/>
        </w:rPr>
        <w:t xml:space="preserve"> </w:t>
      </w:r>
      <w:r>
        <w:rPr>
          <w:sz w:val="21"/>
        </w:rPr>
        <w:t>products?</w:t>
      </w:r>
    </w:p>
    <w:p>
      <w:pPr>
        <w:pStyle w:val="10"/>
        <w:numPr>
          <w:ilvl w:val="1"/>
          <w:numId w:val="3"/>
        </w:numPr>
        <w:tabs>
          <w:tab w:val="left" w:pos="737"/>
          <w:tab w:val="left" w:pos="4792"/>
        </w:tabs>
        <w:spacing w:before="71" w:after="0" w:line="240" w:lineRule="auto"/>
        <w:ind w:left="736" w:right="0" w:hanging="250"/>
        <w:jc w:val="left"/>
        <w:rPr>
          <w:sz w:val="21"/>
        </w:rPr>
      </w:pPr>
      <w:r>
        <w:rPr>
          <w:sz w:val="21"/>
        </w:rPr>
        <w:t>They will be the future of the</w:t>
      </w:r>
      <w:r>
        <w:rPr>
          <w:spacing w:val="-14"/>
          <w:sz w:val="21"/>
        </w:rPr>
        <w:t xml:space="preserve"> </w:t>
      </w:r>
      <w:r>
        <w:rPr>
          <w:sz w:val="21"/>
        </w:rPr>
        <w:t>human</w:t>
      </w:r>
      <w:r>
        <w:rPr>
          <w:spacing w:val="-1"/>
          <w:sz w:val="21"/>
        </w:rPr>
        <w:t xml:space="preserve"> </w:t>
      </w:r>
      <w:r>
        <w:rPr>
          <w:sz w:val="21"/>
        </w:rPr>
        <w:t>diet.</w:t>
      </w:r>
      <w:r>
        <w:rPr>
          <w:sz w:val="21"/>
        </w:rPr>
        <w:tab/>
      </w:r>
      <w:r>
        <w:rPr>
          <w:sz w:val="21"/>
        </w:rPr>
        <w:t>B. They are free from harmful</w:t>
      </w:r>
      <w:r>
        <w:rPr>
          <w:spacing w:val="-21"/>
          <w:sz w:val="21"/>
        </w:rPr>
        <w:t xml:space="preserve"> </w:t>
      </w:r>
      <w:r>
        <w:rPr>
          <w:sz w:val="21"/>
        </w:rPr>
        <w:t>chemicals.</w:t>
      </w:r>
    </w:p>
    <w:p>
      <w:pPr>
        <w:pStyle w:val="6"/>
        <w:tabs>
          <w:tab w:val="left" w:pos="4792"/>
        </w:tabs>
        <w:spacing w:before="70" w:line="240" w:lineRule="auto"/>
        <w:ind w:left="486"/>
      </w:pPr>
      <w:r>
        <w:t>C. They might not be healthier than</w:t>
      </w:r>
      <w:r>
        <w:rPr>
          <w:spacing w:val="-19"/>
        </w:rPr>
        <w:t xml:space="preserve"> </w:t>
      </w:r>
      <w:r>
        <w:t>real</w:t>
      </w:r>
      <w:r>
        <w:rPr>
          <w:spacing w:val="0"/>
        </w:rPr>
        <w:t xml:space="preserve"> </w:t>
      </w:r>
      <w:r>
        <w:t>meat.</w:t>
      </w:r>
      <w:r>
        <w:tab/>
      </w:r>
      <w:r>
        <w:t>D. They have already proven to be a</w:t>
      </w:r>
      <w:r>
        <w:rPr>
          <w:spacing w:val="-21"/>
        </w:rPr>
        <w:t xml:space="preserve"> </w:t>
      </w:r>
      <w:r>
        <w:t>success.</w:t>
      </w:r>
    </w:p>
    <w:p>
      <w:pPr>
        <w:pStyle w:val="10"/>
        <w:numPr>
          <w:ilvl w:val="0"/>
          <w:numId w:val="3"/>
        </w:numPr>
        <w:tabs>
          <w:tab w:val="left" w:pos="482"/>
        </w:tabs>
        <w:spacing w:before="71" w:after="0" w:line="240" w:lineRule="auto"/>
        <w:ind w:left="481" w:right="0" w:hanging="312"/>
        <w:jc w:val="left"/>
        <w:rPr>
          <w:sz w:val="21"/>
        </w:rPr>
      </w:pPr>
      <w:r>
        <w:rPr>
          <w:sz w:val="21"/>
        </w:rPr>
        <w:t xml:space="preserve">What is </w:t>
      </w:r>
      <w:r>
        <w:rPr>
          <w:spacing w:val="-3"/>
          <w:sz w:val="21"/>
        </w:rPr>
        <w:t xml:space="preserve">the </w:t>
      </w:r>
      <w:r>
        <w:rPr>
          <w:sz w:val="21"/>
        </w:rPr>
        <w:t>best title of this</w:t>
      </w:r>
      <w:r>
        <w:rPr>
          <w:spacing w:val="3"/>
          <w:sz w:val="21"/>
        </w:rPr>
        <w:t xml:space="preserve"> </w:t>
      </w:r>
      <w:r>
        <w:rPr>
          <w:sz w:val="21"/>
        </w:rPr>
        <w:t>passage?</w:t>
      </w:r>
    </w:p>
    <w:p>
      <w:pPr>
        <w:pStyle w:val="10"/>
        <w:numPr>
          <w:ilvl w:val="1"/>
          <w:numId w:val="3"/>
        </w:numPr>
        <w:tabs>
          <w:tab w:val="left" w:pos="842"/>
          <w:tab w:val="left" w:pos="4792"/>
        </w:tabs>
        <w:spacing w:before="70" w:after="0" w:line="240" w:lineRule="auto"/>
        <w:ind w:left="841" w:right="0" w:hanging="249"/>
        <w:jc w:val="left"/>
        <w:rPr>
          <w:sz w:val="21"/>
        </w:rPr>
      </w:pPr>
      <w:r>
        <w:rPr>
          <w:sz w:val="21"/>
        </w:rPr>
        <w:t>Where can we find the</w:t>
      </w:r>
      <w:r>
        <w:rPr>
          <w:spacing w:val="-11"/>
          <w:sz w:val="21"/>
        </w:rPr>
        <w:t xml:space="preserve"> </w:t>
      </w:r>
      <w:r>
        <w:rPr>
          <w:spacing w:val="-8"/>
          <w:sz w:val="21"/>
        </w:rPr>
        <w:t>P.L.T.</w:t>
      </w:r>
      <w:r>
        <w:rPr>
          <w:sz w:val="21"/>
        </w:rPr>
        <w:t xml:space="preserve"> burgers?</w:t>
      </w:r>
      <w:r>
        <w:rPr>
          <w:sz w:val="21"/>
        </w:rPr>
        <w:tab/>
      </w:r>
      <w:r>
        <w:rPr>
          <w:sz w:val="21"/>
        </w:rPr>
        <w:t>B. How does fake “meat”</w:t>
      </w:r>
      <w:r>
        <w:rPr>
          <w:spacing w:val="0"/>
          <w:sz w:val="21"/>
        </w:rPr>
        <w:t xml:space="preserve"> </w:t>
      </w:r>
      <w:r>
        <w:rPr>
          <w:sz w:val="21"/>
        </w:rPr>
        <w:t>taste?</w:t>
      </w:r>
    </w:p>
    <w:p>
      <w:pPr>
        <w:pStyle w:val="6"/>
        <w:tabs>
          <w:tab w:val="left" w:pos="4792"/>
        </w:tabs>
        <w:spacing w:before="71" w:line="240" w:lineRule="auto"/>
        <w:ind w:left="592"/>
      </w:pPr>
      <w:r>
        <w:t>C. How do people grow “meat” in</w:t>
      </w:r>
      <w:r>
        <w:rPr>
          <w:spacing w:val="-11"/>
        </w:rPr>
        <w:t xml:space="preserve"> </w:t>
      </w:r>
      <w:r>
        <w:t>the</w:t>
      </w:r>
      <w:r>
        <w:rPr>
          <w:spacing w:val="-4"/>
        </w:rPr>
        <w:t xml:space="preserve"> </w:t>
      </w:r>
      <w:r>
        <w:t>lab?</w:t>
      </w:r>
      <w:r>
        <w:tab/>
      </w:r>
      <w:r>
        <w:t>D. Why is meat unhealthy in</w:t>
      </w:r>
      <w:r>
        <w:rPr>
          <w:spacing w:val="-14"/>
        </w:rPr>
        <w:t xml:space="preserve"> </w:t>
      </w:r>
      <w:r>
        <w:t>space?</w:t>
      </w:r>
    </w:p>
    <w:p>
      <w:pPr>
        <w:spacing w:after="0" w:line="240" w:lineRule="auto"/>
        <w:sectPr>
          <w:pgSz w:w="10440" w:h="14750"/>
          <w:pgMar w:top="800" w:right="640" w:bottom="1000" w:left="680" w:header="0" w:footer="802" w:gutter="0"/>
          <w:cols w:space="708" w:num="1"/>
        </w:sectPr>
      </w:pPr>
    </w:p>
    <w:p>
      <w:pPr>
        <w:pStyle w:val="6"/>
        <w:spacing w:before="49" w:line="240" w:lineRule="auto"/>
        <w:ind w:left="1009" w:right="207" w:hanging="840"/>
        <w:rPr>
          <w:rFonts w:hint="eastAsia" w:ascii="宋体" w:eastAsia="宋体"/>
        </w:rPr>
      </w:pPr>
      <w:r>
        <w:rPr>
          <w:rFonts w:hint="eastAsia" w:ascii="黑体" w:eastAsia="黑体"/>
          <w:spacing w:val="10"/>
          <w:sz w:val="24"/>
        </w:rPr>
        <w:t xml:space="preserve">第二节 </w:t>
      </w:r>
      <w:r>
        <w:rPr>
          <w:rFonts w:hint="eastAsia" w:ascii="宋体" w:eastAsia="宋体"/>
          <w:spacing w:val="-10"/>
        </w:rPr>
        <w:t>阅读下面短文，从短文后所给的五个选项中选出能填入短文空白处的最佳选项，使短文</w:t>
      </w:r>
      <w:r>
        <w:rPr>
          <w:rFonts w:hint="eastAsia" w:ascii="宋体" w:eastAsia="宋体"/>
          <w:spacing w:val="-17"/>
        </w:rPr>
        <w:t>通顺、连贯,意思完整。</w:t>
      </w:r>
      <w:r>
        <w:rPr>
          <w:rFonts w:hint="eastAsia" w:ascii="宋体" w:eastAsia="宋体"/>
        </w:rPr>
        <w:t>（</w:t>
      </w:r>
      <w:r>
        <w:rPr>
          <w:rFonts w:hint="eastAsia" w:ascii="宋体" w:eastAsia="宋体"/>
          <w:spacing w:val="-15"/>
        </w:rPr>
        <w:t xml:space="preserve">每小题 </w:t>
      </w:r>
      <w:r>
        <w:rPr>
          <w:rFonts w:hint="eastAsia" w:ascii="宋体" w:eastAsia="宋体"/>
        </w:rPr>
        <w:t>1</w:t>
      </w:r>
      <w:r>
        <w:rPr>
          <w:rFonts w:hint="eastAsia" w:ascii="宋体" w:eastAsia="宋体"/>
          <w:spacing w:val="-19"/>
        </w:rPr>
        <w:t xml:space="preserve"> 分，满分 </w:t>
      </w:r>
      <w:r>
        <w:rPr>
          <w:rFonts w:hint="eastAsia" w:ascii="宋体" w:eastAsia="宋体"/>
        </w:rPr>
        <w:t>5</w:t>
      </w:r>
      <w:r>
        <w:rPr>
          <w:rFonts w:hint="eastAsia" w:ascii="宋体" w:eastAsia="宋体"/>
          <w:spacing w:val="-29"/>
        </w:rPr>
        <w:t xml:space="preserve"> 分</w:t>
      </w:r>
      <w:r>
        <w:rPr>
          <w:rFonts w:hint="eastAsia" w:ascii="宋体" w:eastAsia="宋体"/>
        </w:rPr>
        <w:t xml:space="preserve">） </w:t>
      </w:r>
      <w:r>
        <w:rPr>
          <w:rFonts w:hint="eastAsia" w:ascii="宋体" w:eastAsia="宋体"/>
          <w:spacing w:val="-5"/>
        </w:rPr>
        <w:t xml:space="preserve"> </w:t>
      </w:r>
      <w:r>
        <w:rPr>
          <w:rFonts w:hint="eastAsia" w:ascii="宋体" w:eastAsia="宋体"/>
        </w:rPr>
        <w:t xml:space="preserve">    </w:t>
      </w:r>
      <w:r>
        <w:rPr>
          <w:rFonts w:hint="eastAsia" w:ascii="宋体" w:eastAsia="宋体"/>
          <w:spacing w:val="-5"/>
        </w:rPr>
        <w:t xml:space="preserve"> </w:t>
      </w:r>
      <w:r>
        <w:rPr>
          <w:rFonts w:hint="eastAsia" w:ascii="宋体" w:eastAsia="宋体"/>
        </w:rPr>
        <w:t xml:space="preserve"> </w:t>
      </w:r>
    </w:p>
    <w:p>
      <w:pPr>
        <w:pStyle w:val="3"/>
        <w:spacing w:before="22" w:line="240" w:lineRule="auto"/>
        <w:ind w:left="4456"/>
      </w:pPr>
      <w:r>
        <w:t>E</w:t>
      </w:r>
    </w:p>
    <w:p>
      <w:pPr>
        <w:pStyle w:val="6"/>
        <w:spacing w:before="73" w:line="240" w:lineRule="auto"/>
        <w:ind w:left="169" w:right="219" w:firstLine="422"/>
        <w:jc w:val="both"/>
      </w:pPr>
      <w:r>
        <w:t>Public speaking is happening all the time. It happens if your teachers give a talk or your parents drink to friends at dinner.</w:t>
      </w:r>
      <w:r>
        <w:rPr>
          <w:u w:val="single"/>
        </w:rPr>
        <w:t xml:space="preserve"> 61          </w:t>
      </w:r>
    </w:p>
    <w:p>
      <w:pPr>
        <w:pStyle w:val="6"/>
        <w:spacing w:before="1" w:line="240" w:lineRule="auto"/>
        <w:ind w:left="169" w:right="207" w:firstLine="422"/>
        <w:jc w:val="both"/>
      </w:pPr>
      <w:r>
        <w:t xml:space="preserve">The ability to communicate and explain </w:t>
      </w:r>
      <w:r>
        <w:rPr>
          <w:spacing w:val="-3"/>
        </w:rPr>
        <w:t xml:space="preserve">your </w:t>
      </w:r>
      <w:r>
        <w:t xml:space="preserve">thoughts and views is </w:t>
      </w:r>
      <w:r>
        <w:rPr>
          <w:spacing w:val="2"/>
        </w:rPr>
        <w:t xml:space="preserve">an </w:t>
      </w:r>
      <w:r>
        <w:t xml:space="preserve">important life skill. </w:t>
      </w:r>
      <w:r>
        <w:rPr>
          <w:spacing w:val="-3"/>
        </w:rPr>
        <w:t xml:space="preserve">It’s </w:t>
      </w:r>
      <w:r>
        <w:t xml:space="preserve">also really exciting. </w:t>
      </w:r>
      <w:r>
        <w:rPr>
          <w:u w:val="single"/>
        </w:rPr>
        <w:t xml:space="preserve">      62     </w:t>
      </w:r>
      <w:r>
        <w:t xml:space="preserve">  It gives you a huge sense </w:t>
      </w:r>
      <w:r>
        <w:rPr>
          <w:spacing w:val="-3"/>
        </w:rPr>
        <w:t xml:space="preserve">of </w:t>
      </w:r>
      <w:r>
        <w:rPr>
          <w:spacing w:val="2"/>
        </w:rPr>
        <w:t xml:space="preserve">“I </w:t>
      </w:r>
      <w:r>
        <w:rPr>
          <w:spacing w:val="-3"/>
        </w:rPr>
        <w:t xml:space="preserve">did </w:t>
      </w:r>
      <w:r>
        <w:t xml:space="preserve">this!” and a comfortable sense of </w:t>
      </w:r>
      <w:r>
        <w:rPr>
          <w:spacing w:val="2"/>
        </w:rPr>
        <w:t xml:space="preserve">“I    </w:t>
      </w:r>
      <w:r>
        <w:t>made</w:t>
      </w:r>
      <w:r>
        <w:rPr>
          <w:spacing w:val="-4"/>
        </w:rPr>
        <w:t xml:space="preserve"> </w:t>
      </w:r>
      <w:r>
        <w:t>it!”</w:t>
      </w:r>
    </w:p>
    <w:p>
      <w:pPr>
        <w:pStyle w:val="6"/>
        <w:spacing w:before="3" w:line="240" w:lineRule="auto"/>
        <w:ind w:left="169" w:right="212" w:firstLine="422"/>
        <w:jc w:val="both"/>
      </w:pPr>
      <w:r>
        <w:rPr>
          <w:w w:val="100"/>
          <w:u w:val="single"/>
        </w:rPr>
        <w:t xml:space="preserve"> </w:t>
      </w:r>
      <w:r>
        <w:rPr>
          <w:u w:val="single"/>
        </w:rPr>
        <w:t xml:space="preserve">      </w:t>
      </w:r>
      <w:r>
        <w:rPr>
          <w:spacing w:val="1"/>
          <w:u w:val="single"/>
        </w:rPr>
        <w:t xml:space="preserve"> </w:t>
      </w:r>
      <w:r>
        <w:rPr>
          <w:u w:val="single"/>
        </w:rPr>
        <w:t xml:space="preserve">63    </w:t>
      </w:r>
      <w:r>
        <w:t xml:space="preserve"> It </w:t>
      </w:r>
      <w:r>
        <w:rPr>
          <w:spacing w:val="-3"/>
        </w:rPr>
        <w:t xml:space="preserve">enlarges  your  vocabulary.  </w:t>
      </w:r>
      <w:r>
        <w:t xml:space="preserve">It helps organize your ideas and </w:t>
      </w:r>
      <w:r>
        <w:rPr>
          <w:spacing w:val="-3"/>
        </w:rPr>
        <w:t xml:space="preserve">gets  </w:t>
      </w:r>
      <w:r>
        <w:t xml:space="preserve">you thinking </w:t>
      </w:r>
      <w:r>
        <w:rPr>
          <w:spacing w:val="-3"/>
        </w:rPr>
        <w:t xml:space="preserve">on  </w:t>
      </w:r>
      <w:r>
        <w:t>your</w:t>
      </w:r>
      <w:r>
        <w:rPr>
          <w:spacing w:val="13"/>
        </w:rPr>
        <w:t xml:space="preserve"> </w:t>
      </w:r>
      <w:r>
        <w:t>feet</w:t>
      </w:r>
      <w:r>
        <w:rPr>
          <w:spacing w:val="5"/>
        </w:rPr>
        <w:t xml:space="preserve">. </w:t>
      </w:r>
      <w:r>
        <w:t>This</w:t>
      </w:r>
      <w:r>
        <w:rPr>
          <w:spacing w:val="15"/>
        </w:rPr>
        <w:t xml:space="preserve"> </w:t>
      </w:r>
      <w:r>
        <w:t>has</w:t>
      </w:r>
      <w:r>
        <w:rPr>
          <w:spacing w:val="11"/>
        </w:rPr>
        <w:t xml:space="preserve"> </w:t>
      </w:r>
      <w:r>
        <w:t>a</w:t>
      </w:r>
      <w:r>
        <w:rPr>
          <w:spacing w:val="13"/>
        </w:rPr>
        <w:t xml:space="preserve"> </w:t>
      </w:r>
      <w:r>
        <w:t>knock-on(</w:t>
      </w:r>
      <w:r>
        <w:rPr>
          <w:rFonts w:hint="eastAsia" w:ascii="宋体" w:eastAsia="宋体"/>
        </w:rPr>
        <w:t>连锁</w:t>
      </w:r>
      <w:r>
        <w:rPr>
          <w:spacing w:val="5"/>
        </w:rPr>
        <w:t xml:space="preserve">) </w:t>
      </w:r>
      <w:r>
        <w:rPr>
          <w:spacing w:val="-3"/>
        </w:rPr>
        <w:t>effect</w:t>
      </w:r>
      <w:r>
        <w:rPr>
          <w:spacing w:val="15"/>
        </w:rPr>
        <w:t xml:space="preserve"> </w:t>
      </w:r>
      <w:r>
        <w:rPr>
          <w:spacing w:val="-3"/>
        </w:rPr>
        <w:t>on</w:t>
      </w:r>
      <w:r>
        <w:rPr>
          <w:spacing w:val="6"/>
        </w:rPr>
        <w:t xml:space="preserve"> </w:t>
      </w:r>
      <w:r>
        <w:t>social</w:t>
      </w:r>
      <w:r>
        <w:rPr>
          <w:spacing w:val="10"/>
        </w:rPr>
        <w:t xml:space="preserve"> </w:t>
      </w:r>
      <w:r>
        <w:t>skills</w:t>
      </w:r>
      <w:r>
        <w:rPr>
          <w:spacing w:val="5"/>
        </w:rPr>
        <w:t xml:space="preserve">: </w:t>
      </w:r>
      <w:r>
        <w:t>better</w:t>
      </w:r>
      <w:r>
        <w:rPr>
          <w:spacing w:val="18"/>
        </w:rPr>
        <w:t xml:space="preserve"> </w:t>
      </w:r>
      <w:r>
        <w:t>friendship</w:t>
      </w:r>
      <w:r>
        <w:rPr>
          <w:spacing w:val="7"/>
        </w:rPr>
        <w:t xml:space="preserve">, </w:t>
      </w:r>
      <w:r>
        <w:t>negotiating(</w:t>
      </w:r>
      <w:r>
        <w:rPr>
          <w:rFonts w:hint="eastAsia" w:ascii="宋体" w:eastAsia="宋体"/>
        </w:rPr>
        <w:t>协商</w:t>
      </w:r>
      <w:r>
        <w:rPr>
          <w:spacing w:val="5"/>
        </w:rPr>
        <w:t xml:space="preserve">) </w:t>
      </w:r>
      <w:r>
        <w:rPr>
          <w:spacing w:val="-3"/>
        </w:rPr>
        <w:t xml:space="preserve">skills </w:t>
      </w:r>
      <w:r>
        <w:t>and so</w:t>
      </w:r>
      <w:r>
        <w:rPr>
          <w:spacing w:val="-5"/>
        </w:rPr>
        <w:t xml:space="preserve"> </w:t>
      </w:r>
      <w:r>
        <w:rPr>
          <w:spacing w:val="-4"/>
        </w:rPr>
        <w:t>on.</w:t>
      </w:r>
    </w:p>
    <w:p>
      <w:pPr>
        <w:pStyle w:val="6"/>
        <w:spacing w:before="15" w:line="240" w:lineRule="auto"/>
        <w:ind w:left="169" w:right="218" w:firstLine="422"/>
        <w:jc w:val="both"/>
      </w:pPr>
      <w:r>
        <w:t xml:space="preserve">Look online to see if there is a </w:t>
      </w:r>
      <w:r>
        <w:rPr>
          <w:spacing w:val="-3"/>
        </w:rPr>
        <w:t xml:space="preserve">club </w:t>
      </w:r>
      <w:r>
        <w:t xml:space="preserve">near you that </w:t>
      </w:r>
      <w:r>
        <w:rPr>
          <w:spacing w:val="-3"/>
        </w:rPr>
        <w:t xml:space="preserve">runs </w:t>
      </w:r>
      <w:r>
        <w:t xml:space="preserve">public-speaking courses. If not, ask </w:t>
      </w:r>
      <w:r>
        <w:rPr>
          <w:spacing w:val="-3"/>
        </w:rPr>
        <w:t xml:space="preserve">your </w:t>
      </w:r>
      <w:r>
        <w:t xml:space="preserve">teachers if they can </w:t>
      </w:r>
      <w:r>
        <w:rPr>
          <w:spacing w:val="-3"/>
        </w:rPr>
        <w:t xml:space="preserve">get </w:t>
      </w:r>
      <w:r>
        <w:t xml:space="preserve">the school involved( </w:t>
      </w:r>
      <w:r>
        <w:rPr>
          <w:rFonts w:hint="eastAsia" w:ascii="宋体" w:eastAsia="宋体"/>
        </w:rPr>
        <w:t xml:space="preserve">参 与 </w:t>
      </w:r>
      <w:r>
        <w:t>).</w:t>
      </w:r>
      <w:r>
        <w:rPr>
          <w:u w:val="single"/>
        </w:rPr>
        <w:t xml:space="preserve"> </w:t>
      </w:r>
      <w:r>
        <w:rPr>
          <w:spacing w:val="-3"/>
          <w:u w:val="single"/>
        </w:rPr>
        <w:t xml:space="preserve">64         </w:t>
      </w:r>
      <w:r>
        <w:rPr>
          <w:spacing w:val="2"/>
          <w:u w:val="single"/>
        </w:rPr>
        <w:t xml:space="preserve"> </w:t>
      </w:r>
    </w:p>
    <w:p>
      <w:pPr>
        <w:pStyle w:val="6"/>
        <w:spacing w:line="240" w:lineRule="auto"/>
        <w:ind w:left="169" w:right="213" w:firstLine="422"/>
        <w:jc w:val="both"/>
      </w:pPr>
      <w:r>
        <mc:AlternateContent>
          <mc:Choice Requires="wps">
            <w:drawing>
              <wp:anchor distT="0" distB="0" distL="114300" distR="114300" simplePos="0" relativeHeight="251689984" behindDoc="1" locked="0" layoutInCell="1" allowOverlap="1">
                <wp:simplePos x="0" y="0"/>
                <wp:positionH relativeFrom="page">
                  <wp:posOffset>792480</wp:posOffset>
                </wp:positionH>
                <wp:positionV relativeFrom="paragraph">
                  <wp:posOffset>876935</wp:posOffset>
                </wp:positionV>
                <wp:extent cx="5038725" cy="1149350"/>
                <wp:effectExtent l="4445" t="4445" r="5080" b="8255"/>
                <wp:wrapNone/>
                <wp:docPr id="49" name="文本框 7"/>
                <wp:cNvGraphicFramePr/>
                <a:graphic xmlns:a="http://schemas.openxmlformats.org/drawingml/2006/main">
                  <a:graphicData uri="http://schemas.microsoft.com/office/word/2010/wordprocessingShape">
                    <wps:wsp>
                      <wps:cNvSpPr txBox="1"/>
                      <wps:spPr>
                        <a:xfrm>
                          <a:off x="0" y="0"/>
                          <a:ext cx="5038725" cy="1149350"/>
                        </a:xfrm>
                        <a:prstGeom prst="rect">
                          <a:avLst/>
                        </a:prstGeom>
                        <a:noFill/>
                        <a:ln w="6096">
                          <a:solidFill>
                            <a:srgbClr val="000000"/>
                          </a:solidFill>
                          <a:miter lim="0"/>
                        </a:ln>
                      </wps:spPr>
                      <wps:txbx>
                        <w:txbxContent>
                          <w:p>
                            <w:pPr>
                              <w:pStyle w:val="6"/>
                              <w:numPr>
                                <w:ilvl w:val="0"/>
                                <w:numId w:val="4"/>
                              </w:numPr>
                              <w:tabs>
                                <w:tab w:val="left" w:pos="466"/>
                              </w:tabs>
                              <w:spacing w:before="58" w:after="0" w:line="240" w:lineRule="auto"/>
                              <w:ind w:left="465" w:right="0" w:hanging="254"/>
                              <w:jc w:val="left"/>
                            </w:pPr>
                            <w:r>
                              <w:t>It builds your</w:t>
                            </w:r>
                            <w:r>
                              <w:rPr>
                                <w:spacing w:val="2"/>
                              </w:rPr>
                              <w:t xml:space="preserve"> </w:t>
                            </w:r>
                            <w:r>
                              <w:t>confidence.</w:t>
                            </w:r>
                          </w:p>
                          <w:p>
                            <w:pPr>
                              <w:pStyle w:val="6"/>
                              <w:numPr>
                                <w:ilvl w:val="0"/>
                                <w:numId w:val="4"/>
                              </w:numPr>
                              <w:tabs>
                                <w:tab w:val="left" w:pos="447"/>
                              </w:tabs>
                              <w:spacing w:before="119" w:after="0" w:line="240" w:lineRule="auto"/>
                              <w:ind w:left="446" w:right="0" w:hanging="235"/>
                              <w:jc w:val="left"/>
                            </w:pPr>
                            <w:r>
                              <w:rPr>
                                <w:spacing w:val="-8"/>
                              </w:rPr>
                              <w:t xml:space="preserve">You </w:t>
                            </w:r>
                            <w:r>
                              <w:t xml:space="preserve">can do it as long as you </w:t>
                            </w:r>
                            <w:r>
                              <w:rPr>
                                <w:spacing w:val="-3"/>
                              </w:rPr>
                              <w:t xml:space="preserve">have </w:t>
                            </w:r>
                            <w:r>
                              <w:t>a</w:t>
                            </w:r>
                            <w:r>
                              <w:rPr>
                                <w:spacing w:val="-1"/>
                              </w:rPr>
                              <w:t xml:space="preserve"> </w:t>
                            </w:r>
                            <w:r>
                              <w:rPr>
                                <w:spacing w:val="-6"/>
                              </w:rPr>
                              <w:t>try.</w:t>
                            </w:r>
                          </w:p>
                          <w:p>
                            <w:pPr>
                              <w:pStyle w:val="6"/>
                              <w:numPr>
                                <w:ilvl w:val="0"/>
                                <w:numId w:val="4"/>
                              </w:numPr>
                              <w:tabs>
                                <w:tab w:val="left" w:pos="456"/>
                              </w:tabs>
                              <w:spacing w:before="113" w:after="0" w:line="240" w:lineRule="auto"/>
                              <w:ind w:left="455" w:right="0" w:hanging="244"/>
                              <w:jc w:val="left"/>
                            </w:pPr>
                            <w:r>
                              <w:t>Public speaking has the power to develop communication</w:t>
                            </w:r>
                            <w:r>
                              <w:rPr>
                                <w:spacing w:val="-14"/>
                              </w:rPr>
                              <w:t xml:space="preserve"> </w:t>
                            </w:r>
                            <w:r>
                              <w:t>skills.</w:t>
                            </w:r>
                          </w:p>
                          <w:p>
                            <w:pPr>
                              <w:pStyle w:val="6"/>
                              <w:numPr>
                                <w:ilvl w:val="0"/>
                                <w:numId w:val="4"/>
                              </w:numPr>
                              <w:tabs>
                                <w:tab w:val="left" w:pos="471"/>
                              </w:tabs>
                              <w:spacing w:before="119" w:after="0" w:line="240" w:lineRule="auto"/>
                              <w:ind w:left="470" w:right="0" w:hanging="260"/>
                              <w:jc w:val="left"/>
                            </w:pPr>
                            <w:r>
                              <w:t xml:space="preserve">It can encourage more pupils to speak up in class </w:t>
                            </w:r>
                            <w:r>
                              <w:rPr>
                                <w:spacing w:val="-3"/>
                              </w:rPr>
                              <w:t>or</w:t>
                            </w:r>
                            <w:r>
                              <w:rPr>
                                <w:spacing w:val="-11"/>
                              </w:rPr>
                              <w:t xml:space="preserve"> </w:t>
                            </w:r>
                            <w:r>
                              <w:rPr>
                                <w:spacing w:val="-3"/>
                              </w:rPr>
                              <w:t>meeting.</w:t>
                            </w:r>
                          </w:p>
                          <w:p>
                            <w:pPr>
                              <w:pStyle w:val="6"/>
                              <w:numPr>
                                <w:ilvl w:val="0"/>
                                <w:numId w:val="4"/>
                              </w:numPr>
                              <w:tabs>
                                <w:tab w:val="left" w:pos="447"/>
                              </w:tabs>
                              <w:spacing w:before="119" w:after="0" w:line="240" w:lineRule="auto"/>
                              <w:ind w:left="446" w:right="0" w:hanging="236"/>
                              <w:jc w:val="left"/>
                            </w:pPr>
                            <w:r>
                              <w:t>It even happens when you stand up in class and present your</w:t>
                            </w:r>
                            <w:r>
                              <w:rPr>
                                <w:spacing w:val="-8"/>
                              </w:rPr>
                              <w:t xml:space="preserve"> </w:t>
                            </w:r>
                            <w:r>
                              <w:rPr>
                                <w:spacing w:val="-3"/>
                              </w:rPr>
                              <w:t>homework.</w:t>
                            </w:r>
                          </w:p>
                        </w:txbxContent>
                      </wps:txbx>
                      <wps:bodyPr lIns="0" tIns="0" rIns="0" bIns="0" upright="1"/>
                    </wps:wsp>
                  </a:graphicData>
                </a:graphic>
              </wp:anchor>
            </w:drawing>
          </mc:Choice>
          <mc:Fallback>
            <w:pict>
              <v:shape id="文本框 7" o:spid="_x0000_s1026" o:spt="202" type="#_x0000_t202" style="position:absolute;left:0pt;margin-left:62.4pt;margin-top:69.05pt;height:90.5pt;width:396.75pt;mso-position-horizontal-relative:page;z-index:-251626496;mso-width-relative:page;mso-height-relative:page;" filled="f" stroked="t" coordsize="21600,21600" o:gfxdata="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tBM8S9kAAAALAQAADwAAAAAAAAABACAAAAAiAAAAZHJz&#10;L2Rvd25yZXYueG1sUEsBAhQAFAAAAAgAh07iQE4Wbd7KAQAAagMAAA4AAAAAAAAAAQAgAAAAKAEA&#10;AGRycy9lMm9Eb2MueG1sUEsFBgAAAAAGAAYAWQEAAGQFAAAAAA==&#10;">
                <v:fill on="f" focussize="0,0"/>
                <v:stroke weight="0.48pt" color="#000000" miterlimit="0" joinstyle="miter"/>
                <v:imagedata o:title=""/>
                <o:lock v:ext="edit" aspectratio="f"/>
                <v:textbox inset="0mm,0mm,0mm,0mm">
                  <w:txbxContent>
                    <w:p>
                      <w:pPr>
                        <w:pStyle w:val="6"/>
                        <w:numPr>
                          <w:ilvl w:val="0"/>
                          <w:numId w:val="4"/>
                        </w:numPr>
                        <w:tabs>
                          <w:tab w:val="left" w:pos="466"/>
                        </w:tabs>
                        <w:spacing w:before="58" w:after="0" w:line="240" w:lineRule="auto"/>
                        <w:ind w:left="465" w:right="0" w:hanging="254"/>
                        <w:jc w:val="left"/>
                      </w:pPr>
                      <w:r>
                        <w:t>It builds your</w:t>
                      </w:r>
                      <w:r>
                        <w:rPr>
                          <w:spacing w:val="2"/>
                        </w:rPr>
                        <w:t xml:space="preserve"> </w:t>
                      </w:r>
                      <w:r>
                        <w:t>confidence.</w:t>
                      </w:r>
                    </w:p>
                    <w:p>
                      <w:pPr>
                        <w:pStyle w:val="6"/>
                        <w:numPr>
                          <w:ilvl w:val="0"/>
                          <w:numId w:val="4"/>
                        </w:numPr>
                        <w:tabs>
                          <w:tab w:val="left" w:pos="447"/>
                        </w:tabs>
                        <w:spacing w:before="119" w:after="0" w:line="240" w:lineRule="auto"/>
                        <w:ind w:left="446" w:right="0" w:hanging="235"/>
                        <w:jc w:val="left"/>
                      </w:pPr>
                      <w:r>
                        <w:rPr>
                          <w:spacing w:val="-8"/>
                        </w:rPr>
                        <w:t xml:space="preserve">You </w:t>
                      </w:r>
                      <w:r>
                        <w:t xml:space="preserve">can do it as long as you </w:t>
                      </w:r>
                      <w:r>
                        <w:rPr>
                          <w:spacing w:val="-3"/>
                        </w:rPr>
                        <w:t xml:space="preserve">have </w:t>
                      </w:r>
                      <w:r>
                        <w:t>a</w:t>
                      </w:r>
                      <w:r>
                        <w:rPr>
                          <w:spacing w:val="-1"/>
                        </w:rPr>
                        <w:t xml:space="preserve"> </w:t>
                      </w:r>
                      <w:r>
                        <w:rPr>
                          <w:spacing w:val="-6"/>
                        </w:rPr>
                        <w:t>try.</w:t>
                      </w:r>
                    </w:p>
                    <w:p>
                      <w:pPr>
                        <w:pStyle w:val="6"/>
                        <w:numPr>
                          <w:ilvl w:val="0"/>
                          <w:numId w:val="4"/>
                        </w:numPr>
                        <w:tabs>
                          <w:tab w:val="left" w:pos="456"/>
                        </w:tabs>
                        <w:spacing w:before="113" w:after="0" w:line="240" w:lineRule="auto"/>
                        <w:ind w:left="455" w:right="0" w:hanging="244"/>
                        <w:jc w:val="left"/>
                      </w:pPr>
                      <w:r>
                        <w:t>Public speaking has the power to develop communication</w:t>
                      </w:r>
                      <w:r>
                        <w:rPr>
                          <w:spacing w:val="-14"/>
                        </w:rPr>
                        <w:t xml:space="preserve"> </w:t>
                      </w:r>
                      <w:r>
                        <w:t>skills.</w:t>
                      </w:r>
                    </w:p>
                    <w:p>
                      <w:pPr>
                        <w:pStyle w:val="6"/>
                        <w:numPr>
                          <w:ilvl w:val="0"/>
                          <w:numId w:val="4"/>
                        </w:numPr>
                        <w:tabs>
                          <w:tab w:val="left" w:pos="471"/>
                        </w:tabs>
                        <w:spacing w:before="119" w:after="0" w:line="240" w:lineRule="auto"/>
                        <w:ind w:left="470" w:right="0" w:hanging="260"/>
                        <w:jc w:val="left"/>
                      </w:pPr>
                      <w:r>
                        <w:t xml:space="preserve">It can encourage more pupils to speak up in class </w:t>
                      </w:r>
                      <w:r>
                        <w:rPr>
                          <w:spacing w:val="-3"/>
                        </w:rPr>
                        <w:t>or</w:t>
                      </w:r>
                      <w:r>
                        <w:rPr>
                          <w:spacing w:val="-11"/>
                        </w:rPr>
                        <w:t xml:space="preserve"> </w:t>
                      </w:r>
                      <w:r>
                        <w:rPr>
                          <w:spacing w:val="-3"/>
                        </w:rPr>
                        <w:t>meeting.</w:t>
                      </w:r>
                    </w:p>
                    <w:p>
                      <w:pPr>
                        <w:pStyle w:val="6"/>
                        <w:numPr>
                          <w:ilvl w:val="0"/>
                          <w:numId w:val="4"/>
                        </w:numPr>
                        <w:tabs>
                          <w:tab w:val="left" w:pos="447"/>
                        </w:tabs>
                        <w:spacing w:before="119" w:after="0" w:line="240" w:lineRule="auto"/>
                        <w:ind w:left="446" w:right="0" w:hanging="236"/>
                        <w:jc w:val="left"/>
                      </w:pPr>
                      <w:r>
                        <w:t>It even happens when you stand up in class and present your</w:t>
                      </w:r>
                      <w:r>
                        <w:rPr>
                          <w:spacing w:val="-8"/>
                        </w:rPr>
                        <w:t xml:space="preserve"> </w:t>
                      </w:r>
                      <w:r>
                        <w:rPr>
                          <w:spacing w:val="-3"/>
                        </w:rPr>
                        <w:t>homework.</w:t>
                      </w:r>
                    </w:p>
                  </w:txbxContent>
                </v:textbox>
              </v:shape>
            </w:pict>
          </mc:Fallback>
        </mc:AlternateContent>
      </w:r>
      <w:r>
        <w:t xml:space="preserve">Jacob, a boy was aged just eight when started public speaking. “It </w:t>
      </w:r>
      <w:r>
        <w:rPr>
          <w:spacing w:val="-3"/>
        </w:rPr>
        <w:t xml:space="preserve">might </w:t>
      </w:r>
      <w:r>
        <w:t>feel really hard, but deep down inside everyone’s got something they can talk about,” he says. “Find something that you’re interested in and don’t  worry about  making mistakes.</w:t>
      </w:r>
      <w:r>
        <w:rPr>
          <w:u w:val="single"/>
        </w:rPr>
        <w:t xml:space="preserve">  65  </w:t>
      </w:r>
      <w:r>
        <w:t xml:space="preserve"> Everyone  can be  good at public speaking.”</w:t>
      </w:r>
    </w:p>
    <w:p>
      <w:pPr>
        <w:pStyle w:val="6"/>
        <w:spacing w:line="240" w:lineRule="auto"/>
        <w:rPr>
          <w:sz w:val="20"/>
        </w:rPr>
      </w:pPr>
    </w:p>
    <w:p>
      <w:pPr>
        <w:pStyle w:val="6"/>
        <w:spacing w:line="240" w:lineRule="auto"/>
        <w:rPr>
          <w:sz w:val="20"/>
        </w:rPr>
      </w:pPr>
    </w:p>
    <w:p>
      <w:pPr>
        <w:pStyle w:val="6"/>
        <w:spacing w:line="240" w:lineRule="auto"/>
        <w:rPr>
          <w:sz w:val="20"/>
        </w:rPr>
      </w:pPr>
    </w:p>
    <w:p>
      <w:pPr>
        <w:pStyle w:val="6"/>
        <w:spacing w:line="240" w:lineRule="auto"/>
        <w:rPr>
          <w:sz w:val="20"/>
        </w:rPr>
      </w:pPr>
    </w:p>
    <w:p>
      <w:pPr>
        <w:pStyle w:val="6"/>
        <w:spacing w:line="240" w:lineRule="auto"/>
        <w:rPr>
          <w:sz w:val="20"/>
        </w:rPr>
      </w:pPr>
    </w:p>
    <w:p>
      <w:pPr>
        <w:pStyle w:val="6"/>
        <w:spacing w:line="240" w:lineRule="auto"/>
        <w:rPr>
          <w:sz w:val="20"/>
        </w:rPr>
      </w:pPr>
    </w:p>
    <w:p>
      <w:pPr>
        <w:pStyle w:val="6"/>
        <w:spacing w:line="240" w:lineRule="auto"/>
        <w:rPr>
          <w:sz w:val="20"/>
        </w:rPr>
      </w:pPr>
    </w:p>
    <w:p>
      <w:pPr>
        <w:pStyle w:val="6"/>
        <w:spacing w:before="1" w:line="240" w:lineRule="auto"/>
        <w:rPr>
          <w:sz w:val="19"/>
        </w:rPr>
      </w:pPr>
    </w:p>
    <w:p>
      <w:pPr>
        <w:pStyle w:val="2"/>
        <w:spacing w:line="240" w:lineRule="auto"/>
      </w:pPr>
      <w:r>
        <w:t>第二部分（非选择题）</w:t>
      </w:r>
    </w:p>
    <w:p>
      <w:pPr>
        <w:pStyle w:val="6"/>
        <w:spacing w:before="9" w:line="240" w:lineRule="auto"/>
        <w:rPr>
          <w:rFonts w:ascii="黑体"/>
          <w:sz w:val="22"/>
        </w:rPr>
      </w:pPr>
    </w:p>
    <w:p>
      <w:pPr>
        <w:pStyle w:val="6"/>
        <w:spacing w:line="240" w:lineRule="auto"/>
        <w:ind w:left="169"/>
        <w:rPr>
          <w:rFonts w:hint="eastAsia" w:ascii="宋体" w:eastAsia="宋体"/>
        </w:rPr>
      </w:pPr>
      <w:r>
        <w:rPr>
          <w:rFonts w:hint="eastAsia" w:ascii="黑体" w:eastAsia="黑体"/>
          <w:sz w:val="24"/>
        </w:rPr>
        <w:t xml:space="preserve">V、情景交际 </w:t>
      </w:r>
      <w:r>
        <w:rPr>
          <w:rFonts w:hint="eastAsia" w:ascii="宋体" w:eastAsia="宋体"/>
        </w:rPr>
        <w:t>根据情景提示，完成下列各题。（每小题 2 分，满分 10 分）</w:t>
      </w:r>
    </w:p>
    <w:p>
      <w:pPr>
        <w:pStyle w:val="6"/>
        <w:spacing w:before="4" w:line="240" w:lineRule="auto"/>
        <w:rPr>
          <w:rFonts w:ascii="宋体"/>
          <w:sz w:val="20"/>
        </w:rPr>
      </w:pPr>
    </w:p>
    <w:p>
      <w:pPr>
        <w:pStyle w:val="10"/>
        <w:numPr>
          <w:ilvl w:val="0"/>
          <w:numId w:val="5"/>
        </w:numPr>
        <w:tabs>
          <w:tab w:val="left" w:pos="540"/>
          <w:tab w:val="left" w:pos="8809"/>
        </w:tabs>
        <w:spacing w:before="0" w:after="0" w:line="240" w:lineRule="auto"/>
        <w:ind w:left="539" w:right="0" w:hanging="370"/>
        <w:jc w:val="left"/>
        <w:rPr>
          <w:sz w:val="21"/>
        </w:rPr>
      </w:pPr>
      <w:r>
        <w:rPr>
          <w:rFonts w:hint="eastAsia" w:ascii="宋体" w:eastAsia="宋体"/>
          <w:sz w:val="21"/>
        </w:rPr>
        <w:t>同桌想</w:t>
      </w:r>
      <w:r>
        <w:rPr>
          <w:rFonts w:hint="eastAsia" w:ascii="宋体" w:eastAsia="宋体"/>
          <w:spacing w:val="-5"/>
          <w:sz w:val="21"/>
        </w:rPr>
        <w:t>知</w:t>
      </w:r>
      <w:r>
        <w:rPr>
          <w:rFonts w:hint="eastAsia" w:ascii="宋体" w:eastAsia="宋体"/>
          <w:sz w:val="21"/>
        </w:rPr>
        <w:t>道你</w:t>
      </w:r>
      <w:r>
        <w:rPr>
          <w:rFonts w:hint="eastAsia" w:ascii="宋体" w:eastAsia="宋体"/>
          <w:spacing w:val="-5"/>
          <w:sz w:val="21"/>
        </w:rPr>
        <w:t>书</w:t>
      </w:r>
      <w:r>
        <w:rPr>
          <w:rFonts w:hint="eastAsia" w:ascii="宋体" w:eastAsia="宋体"/>
          <w:sz w:val="21"/>
        </w:rPr>
        <w:t>包的价格</w:t>
      </w:r>
      <w:r>
        <w:rPr>
          <w:rFonts w:hint="eastAsia" w:ascii="宋体" w:eastAsia="宋体"/>
          <w:spacing w:val="-15"/>
          <w:sz w:val="21"/>
        </w:rPr>
        <w:t>，</w:t>
      </w:r>
      <w:r>
        <w:rPr>
          <w:rFonts w:hint="eastAsia" w:ascii="宋体" w:eastAsia="宋体"/>
          <w:spacing w:val="-5"/>
          <w:sz w:val="21"/>
        </w:rPr>
        <w:t>他</w:t>
      </w:r>
      <w:r>
        <w:rPr>
          <w:rFonts w:hint="eastAsia" w:ascii="宋体" w:eastAsia="宋体"/>
          <w:sz w:val="21"/>
        </w:rPr>
        <w:t>可以这</w:t>
      </w:r>
      <w:r>
        <w:rPr>
          <w:rFonts w:hint="eastAsia" w:ascii="宋体" w:eastAsia="宋体"/>
          <w:spacing w:val="-5"/>
          <w:sz w:val="21"/>
        </w:rPr>
        <w:t>么</w:t>
      </w:r>
      <w:r>
        <w:rPr>
          <w:rFonts w:hint="eastAsia" w:ascii="宋体" w:eastAsia="宋体"/>
          <w:sz w:val="21"/>
        </w:rPr>
        <w:t>问</w:t>
      </w:r>
      <w:r>
        <w:rPr>
          <w:rFonts w:hint="eastAsia" w:ascii="宋体" w:eastAsia="宋体"/>
          <w:spacing w:val="-15"/>
          <w:sz w:val="21"/>
        </w:rPr>
        <w:t>：</w:t>
      </w:r>
      <w:r>
        <w:rPr>
          <w:rFonts w:hint="eastAsia" w:ascii="宋体" w:eastAsia="宋体"/>
          <w:spacing w:val="-15"/>
          <w:sz w:val="21"/>
          <w:u w:val="single"/>
        </w:rPr>
        <w:t xml:space="preserve"> </w:t>
      </w:r>
      <w:r>
        <w:rPr>
          <w:rFonts w:hint="eastAsia" w:ascii="宋体" w:eastAsia="宋体"/>
          <w:spacing w:val="-15"/>
          <w:sz w:val="21"/>
          <w:u w:val="single"/>
        </w:rPr>
        <w:tab/>
      </w:r>
      <w:r>
        <w:rPr>
          <w:sz w:val="21"/>
        </w:rPr>
        <w:t>?</w:t>
      </w:r>
    </w:p>
    <w:p>
      <w:pPr>
        <w:pStyle w:val="10"/>
        <w:numPr>
          <w:ilvl w:val="0"/>
          <w:numId w:val="5"/>
        </w:numPr>
        <w:tabs>
          <w:tab w:val="left" w:pos="540"/>
        </w:tabs>
        <w:spacing w:before="197" w:after="0" w:line="240" w:lineRule="auto"/>
        <w:ind w:left="539" w:right="0" w:hanging="370"/>
        <w:jc w:val="left"/>
        <w:rPr>
          <w:rFonts w:hint="eastAsia" w:ascii="宋体" w:eastAsia="宋体"/>
          <w:sz w:val="21"/>
        </w:rPr>
      </w:pPr>
      <w:r>
        <w:rPr>
          <w:rFonts w:hint="eastAsia" w:ascii="宋体" w:eastAsia="宋体"/>
          <w:spacing w:val="-5"/>
          <w:sz w:val="21"/>
        </w:rPr>
        <w:t>你想知道明天会不会下雨，可以这样说：</w:t>
      </w:r>
    </w:p>
    <w:p>
      <w:pPr>
        <w:pStyle w:val="6"/>
        <w:spacing w:before="5" w:line="240" w:lineRule="auto"/>
        <w:rPr>
          <w:rFonts w:ascii="宋体"/>
          <w:sz w:val="16"/>
        </w:rPr>
      </w:pPr>
    </w:p>
    <w:p>
      <w:pPr>
        <w:pStyle w:val="6"/>
        <w:tabs>
          <w:tab w:val="left" w:pos="8804"/>
        </w:tabs>
        <w:spacing w:line="240" w:lineRule="auto"/>
        <w:ind w:left="592"/>
      </w:pPr>
      <w:r>
        <w:t>I</w:t>
      </w:r>
      <w:r>
        <w:rPr>
          <w:spacing w:val="-4"/>
        </w:rPr>
        <w:t xml:space="preserve"> </w:t>
      </w:r>
      <w:r>
        <w:t>wonder</w:t>
      </w:r>
      <w:r>
        <w:rPr>
          <w:u w:val="single"/>
        </w:rPr>
        <w:t xml:space="preserve"> </w:t>
      </w:r>
      <w:r>
        <w:rPr>
          <w:u w:val="single"/>
        </w:rPr>
        <w:tab/>
      </w:r>
      <w:r>
        <w:t>.</w:t>
      </w:r>
    </w:p>
    <w:p>
      <w:pPr>
        <w:pStyle w:val="6"/>
        <w:spacing w:before="8" w:line="240" w:lineRule="auto"/>
        <w:rPr>
          <w:sz w:val="18"/>
        </w:rPr>
      </w:pPr>
    </w:p>
    <w:p>
      <w:pPr>
        <w:pStyle w:val="10"/>
        <w:numPr>
          <w:ilvl w:val="0"/>
          <w:numId w:val="5"/>
        </w:numPr>
        <w:tabs>
          <w:tab w:val="left" w:pos="540"/>
        </w:tabs>
        <w:spacing w:before="0" w:after="0" w:line="240" w:lineRule="auto"/>
        <w:ind w:left="539" w:right="0" w:hanging="370"/>
        <w:jc w:val="left"/>
        <w:rPr>
          <w:rFonts w:hint="eastAsia" w:ascii="宋体" w:eastAsia="宋体"/>
          <w:sz w:val="21"/>
        </w:rPr>
      </w:pPr>
      <w:r>
        <w:rPr>
          <w:rFonts w:hint="eastAsia" w:ascii="宋体" w:eastAsia="宋体"/>
          <w:spacing w:val="-5"/>
          <w:sz w:val="21"/>
        </w:rPr>
        <w:t>妈妈想知道你身上衬衫是什么面料的，她可以这样问：</w:t>
      </w:r>
    </w:p>
    <w:p>
      <w:pPr>
        <w:pStyle w:val="6"/>
        <w:spacing w:before="6" w:line="240" w:lineRule="auto"/>
        <w:rPr>
          <w:rFonts w:ascii="宋体"/>
          <w:sz w:val="16"/>
        </w:rPr>
      </w:pPr>
    </w:p>
    <w:p>
      <w:pPr>
        <w:pStyle w:val="6"/>
        <w:tabs>
          <w:tab w:val="left" w:pos="8785"/>
        </w:tabs>
        <w:spacing w:line="240" w:lineRule="auto"/>
        <w:ind w:left="592"/>
      </w:pPr>
      <w:r>
        <w:rPr>
          <w:w w:val="100"/>
          <w:u w:val="single"/>
        </w:rPr>
        <w:t xml:space="preserve"> </w:t>
      </w:r>
      <w:r>
        <w:rPr>
          <w:u w:val="single"/>
        </w:rPr>
        <w:tab/>
      </w:r>
      <w:r>
        <w:t>?</w:t>
      </w:r>
    </w:p>
    <w:p>
      <w:pPr>
        <w:pStyle w:val="6"/>
        <w:spacing w:before="8" w:line="240" w:lineRule="auto"/>
        <w:rPr>
          <w:sz w:val="18"/>
        </w:rPr>
      </w:pPr>
    </w:p>
    <w:p>
      <w:pPr>
        <w:pStyle w:val="10"/>
        <w:numPr>
          <w:ilvl w:val="0"/>
          <w:numId w:val="5"/>
        </w:numPr>
        <w:tabs>
          <w:tab w:val="left" w:pos="487"/>
        </w:tabs>
        <w:spacing w:before="0" w:after="0" w:line="240" w:lineRule="auto"/>
        <w:ind w:left="486" w:right="0" w:hanging="317"/>
        <w:jc w:val="left"/>
        <w:rPr>
          <w:rFonts w:hint="eastAsia" w:ascii="宋体" w:eastAsia="宋体"/>
          <w:sz w:val="21"/>
        </w:rPr>
      </w:pPr>
      <w:r>
        <w:rPr>
          <w:spacing w:val="-3"/>
          <w:sz w:val="21"/>
        </w:rPr>
        <w:t>Peter</w:t>
      </w:r>
      <w:r>
        <w:rPr>
          <w:spacing w:val="1"/>
          <w:sz w:val="21"/>
        </w:rPr>
        <w:t xml:space="preserve"> </w:t>
      </w:r>
      <w:r>
        <w:rPr>
          <w:rFonts w:hint="eastAsia" w:ascii="宋体" w:eastAsia="宋体"/>
          <w:spacing w:val="-3"/>
          <w:sz w:val="21"/>
        </w:rPr>
        <w:t>看到漂亮的圣诞树，他可以这样感叹：</w:t>
      </w:r>
    </w:p>
    <w:p>
      <w:pPr>
        <w:pStyle w:val="6"/>
        <w:spacing w:before="5" w:line="240" w:lineRule="auto"/>
        <w:rPr>
          <w:rFonts w:ascii="宋体"/>
          <w:sz w:val="16"/>
        </w:rPr>
      </w:pPr>
    </w:p>
    <w:p>
      <w:pPr>
        <w:pStyle w:val="6"/>
        <w:tabs>
          <w:tab w:val="left" w:pos="8785"/>
        </w:tabs>
        <w:spacing w:line="240" w:lineRule="auto"/>
        <w:ind w:left="592"/>
      </w:pPr>
      <w:r>
        <w:rPr>
          <w:w w:val="100"/>
          <w:u w:val="single"/>
        </w:rPr>
        <w:t xml:space="preserve"> </w:t>
      </w:r>
      <w:r>
        <w:rPr>
          <w:u w:val="single"/>
        </w:rPr>
        <w:tab/>
      </w:r>
      <w:r>
        <w:t>!</w:t>
      </w:r>
    </w:p>
    <w:p>
      <w:pPr>
        <w:pStyle w:val="6"/>
        <w:spacing w:before="8" w:line="240" w:lineRule="auto"/>
        <w:rPr>
          <w:sz w:val="18"/>
        </w:rPr>
      </w:pPr>
    </w:p>
    <w:p>
      <w:pPr>
        <w:pStyle w:val="10"/>
        <w:numPr>
          <w:ilvl w:val="0"/>
          <w:numId w:val="5"/>
        </w:numPr>
        <w:tabs>
          <w:tab w:val="left" w:pos="540"/>
          <w:tab w:val="left" w:pos="8809"/>
        </w:tabs>
        <w:spacing w:before="0" w:after="0" w:line="240" w:lineRule="auto"/>
        <w:ind w:left="539" w:right="0" w:hanging="370"/>
        <w:jc w:val="left"/>
        <w:rPr>
          <w:sz w:val="21"/>
        </w:rPr>
      </w:pPr>
      <w:r>
        <w:rPr>
          <w:rFonts w:hint="eastAsia" w:ascii="宋体" w:eastAsia="宋体"/>
          <w:sz w:val="21"/>
        </w:rPr>
        <w:t>你想了</w:t>
      </w:r>
      <w:r>
        <w:rPr>
          <w:rFonts w:hint="eastAsia" w:ascii="宋体" w:eastAsia="宋体"/>
          <w:spacing w:val="-5"/>
          <w:sz w:val="21"/>
        </w:rPr>
        <w:t>解</w:t>
      </w:r>
      <w:r>
        <w:rPr>
          <w:rFonts w:hint="eastAsia" w:ascii="宋体" w:eastAsia="宋体"/>
          <w:sz w:val="21"/>
        </w:rPr>
        <w:t>电话</w:t>
      </w:r>
      <w:r>
        <w:rPr>
          <w:rFonts w:hint="eastAsia" w:ascii="宋体" w:eastAsia="宋体"/>
          <w:spacing w:val="-5"/>
          <w:sz w:val="21"/>
        </w:rPr>
        <w:t>是</w:t>
      </w:r>
      <w:r>
        <w:rPr>
          <w:rFonts w:hint="eastAsia" w:ascii="宋体" w:eastAsia="宋体"/>
          <w:sz w:val="21"/>
        </w:rPr>
        <w:t>谁发明的</w:t>
      </w:r>
      <w:r>
        <w:rPr>
          <w:rFonts w:hint="eastAsia" w:ascii="宋体" w:eastAsia="宋体"/>
          <w:spacing w:val="-68"/>
          <w:sz w:val="21"/>
        </w:rPr>
        <w:t>，</w:t>
      </w:r>
      <w:r>
        <w:rPr>
          <w:rFonts w:hint="eastAsia" w:ascii="宋体" w:eastAsia="宋体"/>
          <w:spacing w:val="-5"/>
          <w:sz w:val="21"/>
        </w:rPr>
        <w:t>可</w:t>
      </w:r>
      <w:r>
        <w:rPr>
          <w:rFonts w:hint="eastAsia" w:ascii="宋体" w:eastAsia="宋体"/>
          <w:sz w:val="21"/>
        </w:rPr>
        <w:t>以这样问：</w:t>
      </w:r>
      <w:r>
        <w:rPr>
          <w:rFonts w:hint="eastAsia" w:ascii="宋体" w:eastAsia="宋体"/>
          <w:sz w:val="21"/>
        </w:rPr>
        <w:tab/>
      </w:r>
      <w:r>
        <w:rPr>
          <w:sz w:val="21"/>
        </w:rPr>
        <w:t>?</w:t>
      </w:r>
    </w:p>
    <w:p>
      <w:pPr>
        <w:spacing w:after="0" w:line="240" w:lineRule="auto"/>
        <w:jc w:val="left"/>
        <w:rPr>
          <w:sz w:val="21"/>
        </w:rPr>
        <w:sectPr>
          <w:pgSz w:w="10440" w:h="14750"/>
          <w:pgMar w:top="800" w:right="640" w:bottom="1000" w:left="680" w:header="0" w:footer="802" w:gutter="0"/>
          <w:cols w:space="708" w:num="1"/>
        </w:sectPr>
      </w:pPr>
    </w:p>
    <w:p>
      <w:pPr>
        <w:pStyle w:val="10"/>
        <w:numPr>
          <w:ilvl w:val="0"/>
          <w:numId w:val="6"/>
        </w:numPr>
        <w:tabs>
          <w:tab w:val="left" w:pos="549"/>
        </w:tabs>
        <w:spacing w:before="50" w:after="0" w:line="240" w:lineRule="auto"/>
        <w:ind w:left="548" w:right="0" w:hanging="379"/>
        <w:jc w:val="both"/>
        <w:rPr>
          <w:rFonts w:ascii="Calibri" w:eastAsia="Calibri"/>
          <w:sz w:val="24"/>
        </w:rPr>
      </w:pPr>
      <w:r>
        <w:rPr>
          <w:rFonts w:hint="eastAsia" w:ascii="黑体" w:eastAsia="黑体"/>
          <w:spacing w:val="1"/>
          <w:sz w:val="24"/>
        </w:rPr>
        <w:t xml:space="preserve">看图写话 </w:t>
      </w:r>
      <w:r>
        <w:rPr>
          <w:rFonts w:hint="eastAsia" w:ascii="宋体" w:eastAsia="宋体"/>
          <w:spacing w:val="-5"/>
          <w:sz w:val="21"/>
        </w:rPr>
        <w:t>根据每小题所提供的图画情景和提示词，写出一个与图画情景相符的句子。</w:t>
      </w:r>
      <w:r>
        <w:rPr>
          <w:rFonts w:hint="eastAsia" w:ascii="宋体" w:eastAsia="宋体"/>
          <w:sz w:val="21"/>
        </w:rPr>
        <w:t xml:space="preserve"> </w:t>
      </w:r>
    </w:p>
    <w:p>
      <w:pPr>
        <w:pStyle w:val="6"/>
        <w:spacing w:before="183" w:line="240" w:lineRule="auto"/>
        <w:ind w:left="486"/>
        <w:rPr>
          <w:rFonts w:hint="eastAsia" w:ascii="宋体" w:eastAsia="宋体"/>
        </w:rPr>
      </w:pPr>
      <w:r>
        <w:rPr>
          <w:rFonts w:hint="eastAsia" w:ascii="宋体" w:eastAsia="宋体"/>
        </w:rPr>
        <w:t xml:space="preserve">（每小题 2 分，满分 10 分） </w:t>
      </w:r>
    </w:p>
    <w:p>
      <w:pPr>
        <w:pStyle w:val="6"/>
        <w:spacing w:before="3" w:line="240" w:lineRule="auto"/>
        <w:rPr>
          <w:rFonts w:ascii="宋体"/>
          <w:sz w:val="9"/>
        </w:rPr>
      </w:pPr>
      <w:r>
        <mc:AlternateContent>
          <mc:Choice Requires="wpg">
            <w:drawing>
              <wp:anchor distT="0" distB="0" distL="0" distR="0" simplePos="0" relativeHeight="251664384" behindDoc="0" locked="0" layoutInCell="1" allowOverlap="1">
                <wp:simplePos x="0" y="0"/>
                <wp:positionH relativeFrom="page">
                  <wp:posOffset>679450</wp:posOffset>
                </wp:positionH>
                <wp:positionV relativeFrom="paragraph">
                  <wp:posOffset>99695</wp:posOffset>
                </wp:positionV>
                <wp:extent cx="1464310" cy="1125855"/>
                <wp:effectExtent l="0" t="635" r="2540" b="16510"/>
                <wp:wrapTopAndBottom/>
                <wp:docPr id="6" name="组合 8"/>
                <wp:cNvGraphicFramePr/>
                <a:graphic xmlns:a="http://schemas.openxmlformats.org/drawingml/2006/main">
                  <a:graphicData uri="http://schemas.microsoft.com/office/word/2010/wordprocessingGroup">
                    <wpg:wgp>
                      <wpg:cNvGrpSpPr/>
                      <wpg:grpSpPr>
                        <a:xfrm>
                          <a:off x="0" y="0"/>
                          <a:ext cx="1464310" cy="1125855"/>
                          <a:chOff x="1071" y="158"/>
                          <a:chExt cx="2306" cy="1773"/>
                        </a:xfrm>
                      </wpg:grpSpPr>
                      <pic:pic xmlns:pic="http://schemas.openxmlformats.org/drawingml/2006/picture">
                        <pic:nvPicPr>
                          <pic:cNvPr id="2" name="图片 9"/>
                          <pic:cNvPicPr>
                            <a:picLocks noChangeAspect="1"/>
                          </pic:cNvPicPr>
                        </pic:nvPicPr>
                        <pic:blipFill>
                          <a:blip r:embed="rId17"/>
                          <a:stretch>
                            <a:fillRect/>
                          </a:stretch>
                        </pic:blipFill>
                        <pic:spPr>
                          <a:xfrm>
                            <a:off x="1143" y="177"/>
                            <a:ext cx="2214" cy="1733"/>
                          </a:xfrm>
                          <a:prstGeom prst="rect">
                            <a:avLst/>
                          </a:prstGeom>
                          <a:noFill/>
                          <a:ln>
                            <a:noFill/>
                          </a:ln>
                        </pic:spPr>
                      </pic:pic>
                      <wps:wsp>
                        <wps:cNvPr id="4" name="矩形 10"/>
                        <wps:cNvSpPr/>
                        <wps:spPr>
                          <a:xfrm>
                            <a:off x="1081" y="167"/>
                            <a:ext cx="2286" cy="1753"/>
                          </a:xfrm>
                          <a:prstGeom prst="rect">
                            <a:avLst/>
                          </a:prstGeom>
                          <a:noFill/>
                          <a:ln w="12700">
                            <a:solidFill>
                              <a:srgbClr val="000000"/>
                            </a:solidFill>
                            <a:miter lim="0"/>
                          </a:ln>
                        </wps:spPr>
                        <wps:bodyPr upright="1"/>
                      </wps:wsp>
                    </wpg:wgp>
                  </a:graphicData>
                </a:graphic>
              </wp:anchor>
            </w:drawing>
          </mc:Choice>
          <mc:Fallback>
            <w:pict>
              <v:group id="组合 8" o:spid="_x0000_s1026" o:spt="203" style="position:absolute;left:0pt;margin-left:53.5pt;margin-top:7.85pt;height:88.65pt;width:115.3pt;mso-position-horizontal-relative:page;mso-wrap-distance-bottom:0pt;mso-wrap-distance-top:0pt;z-index:251664384;mso-width-relative:page;mso-height-relative:page;" coordorigin="1071,158" coordsize="2306,1773" o:gfxdata="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">
                <o:lock v:ext="edit" aspectratio="f"/>
                <v:shape id="图片 9" o:spid="_x0000_s1026" o:spt="75" type="#_x0000_t75" style="position:absolute;left:1143;top:177;height:1733;width:2214;" filled="f" o:preferrelative="t" stroked="f" coordsize="21600,21600" o:gfxdata="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NHruvQAA&#10;ANoAAAAPAAAAAAAAAAEAIAAAACIAAABkcnMvZG93bnJldi54bWxQSwECFAAUAAAACACHTuJAMy8F&#10;njsAAAA5AAAAEAAAAAAAAAABACAAAAAMAQAAZHJzL3NoYXBleG1sLnhtbFBLBQYAAAAABgAGAFsB&#10;AAC2AwAAAAA=&#10;">
                  <v:fill on="f" focussize="0,0"/>
                  <v:stroke on="f"/>
                  <v:imagedata r:id="rId17" o:title=""/>
                  <o:lock v:ext="edit" aspectratio="t"/>
                </v:shape>
                <v:rect id="矩形 10" o:spid="_x0000_s1026" o:spt="1" style="position:absolute;left:1081;top:167;height:1753;width:2286;" filled="f" stroked="t" coordsize="21600,21600" o:gfxdata="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QLfPV7gAAADaAAAA&#10;DwAAAAAAAAABACAAAAAiAAAAZHJzL2Rvd25yZXYueG1sUEsBAhQAFAAAAAgAh07iQDMvBZ47AAAA&#10;OQAAABAAAAAAAAAAAQAgAAAABwEAAGRycy9zaGFwZXhtbC54bWxQSwUGAAAAAAYABgBbAQAAsQMA&#10;AAAA&#10;">
                  <v:fill on="f" focussize="0,0"/>
                  <v:stroke weight="1pt" color="#000000" miterlimit="0" joinstyle="miter"/>
                  <v:imagedata o:title=""/>
                  <o:lock v:ext="edit" aspectratio="f"/>
                </v:rect>
                <w10:wrap type="topAndBottom"/>
              </v:group>
            </w:pict>
          </mc:Fallback>
        </mc:AlternateContent>
      </w:r>
      <w:r>
        <mc:AlternateContent>
          <mc:Choice Requires="wpg">
            <w:drawing>
              <wp:anchor distT="0" distB="0" distL="0" distR="0" simplePos="0" relativeHeight="251666432" behindDoc="0" locked="0" layoutInCell="1" allowOverlap="1">
                <wp:simplePos x="0" y="0"/>
                <wp:positionH relativeFrom="page">
                  <wp:posOffset>2553335</wp:posOffset>
                </wp:positionH>
                <wp:positionV relativeFrom="paragraph">
                  <wp:posOffset>125095</wp:posOffset>
                </wp:positionV>
                <wp:extent cx="1452245" cy="1090930"/>
                <wp:effectExtent l="1270" t="1905" r="13335" b="12065"/>
                <wp:wrapTopAndBottom/>
                <wp:docPr id="12" name="组合 11"/>
                <wp:cNvGraphicFramePr/>
                <a:graphic xmlns:a="http://schemas.openxmlformats.org/drawingml/2006/main">
                  <a:graphicData uri="http://schemas.microsoft.com/office/word/2010/wordprocessingGroup">
                    <wpg:wgp>
                      <wpg:cNvGrpSpPr/>
                      <wpg:grpSpPr>
                        <a:xfrm>
                          <a:off x="0" y="0"/>
                          <a:ext cx="1452245" cy="1090930"/>
                          <a:chOff x="4021" y="198"/>
                          <a:chExt cx="2287" cy="1718"/>
                        </a:xfrm>
                      </wpg:grpSpPr>
                      <pic:pic xmlns:pic="http://schemas.openxmlformats.org/drawingml/2006/picture">
                        <pic:nvPicPr>
                          <pic:cNvPr id="8" name="图片 12"/>
                          <pic:cNvPicPr>
                            <a:picLocks noChangeAspect="1"/>
                          </pic:cNvPicPr>
                        </pic:nvPicPr>
                        <pic:blipFill>
                          <a:blip r:embed="rId18"/>
                          <a:stretch>
                            <a:fillRect/>
                          </a:stretch>
                        </pic:blipFill>
                        <pic:spPr>
                          <a:xfrm>
                            <a:off x="4031" y="207"/>
                            <a:ext cx="2267" cy="1679"/>
                          </a:xfrm>
                          <a:prstGeom prst="rect">
                            <a:avLst/>
                          </a:prstGeom>
                          <a:noFill/>
                          <a:ln>
                            <a:noFill/>
                          </a:ln>
                        </pic:spPr>
                      </pic:pic>
                      <wps:wsp>
                        <wps:cNvPr id="10" name="矩形 13"/>
                        <wps:cNvSpPr/>
                        <wps:spPr>
                          <a:xfrm>
                            <a:off x="4026" y="202"/>
                            <a:ext cx="2277" cy="1708"/>
                          </a:xfrm>
                          <a:prstGeom prst="rect">
                            <a:avLst/>
                          </a:prstGeom>
                          <a:noFill/>
                          <a:ln w="6350">
                            <a:solidFill>
                              <a:srgbClr val="000000"/>
                            </a:solidFill>
                            <a:miter lim="0"/>
                          </a:ln>
                        </wps:spPr>
                        <wps:bodyPr upright="1"/>
                      </wps:wsp>
                    </wpg:wgp>
                  </a:graphicData>
                </a:graphic>
              </wp:anchor>
            </w:drawing>
          </mc:Choice>
          <mc:Fallback>
            <w:pict>
              <v:group id="组合 11" o:spid="_x0000_s1026" o:spt="203" style="position:absolute;left:0pt;margin-left:201.05pt;margin-top:9.85pt;height:85.9pt;width:114.35pt;mso-position-horizontal-relative:page;mso-wrap-distance-bottom:0pt;mso-wrap-distance-top:0pt;z-index:251666432;mso-width-relative:page;mso-height-relative:page;" coordorigin="4021,198" coordsize="2287,1718" o:gfxdata="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">
                <o:lock v:ext="edit" aspectratio="f"/>
                <v:shape id="图片 12" o:spid="_x0000_s1026" o:spt="75" type="#_x0000_t75" style="position:absolute;left:4031;top:207;height:1679;width:2267;" filled="f" o:preferrelative="t" stroked="f" coordsize="21600,21600" o:gfxdata="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8gau0rUAAADaAAAADwAA&#10;AAAAAAABACAAAAAiAAAAZHJzL2Rvd25yZXYueG1sUEsBAhQAFAAAAAgAh07iQDMvBZ47AAAAOQAA&#10;ABAAAAAAAAAAAQAgAAAABAEAAGRycy9zaGFwZXhtbC54bWxQSwUGAAAAAAYABgBbAQAArgMAAAAA&#10;">
                  <v:fill on="f" focussize="0,0"/>
                  <v:stroke on="f"/>
                  <v:imagedata r:id="rId18" o:title=""/>
                  <o:lock v:ext="edit" aspectratio="t"/>
                </v:shape>
                <v:rect id="矩形 13" o:spid="_x0000_s1026" o:spt="1" style="position:absolute;left:4026;top:202;height:1708;width:2277;" filled="f" stroked="t" coordsize="21600,21600" o:gfxdata="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HIGDL4A&#10;AADbAAAADwAAAAAAAAABACAAAAAiAAAAZHJzL2Rvd25yZXYueG1sUEsBAhQAFAAAAAgAh07iQDMv&#10;BZ47AAAAOQAAABAAAAAAAAAAAQAgAAAADQEAAGRycy9zaGFwZXhtbC54bWxQSwUGAAAAAAYABgBb&#10;AQAAtwMAAAAA&#10;">
                  <v:fill on="f" focussize="0,0"/>
                  <v:stroke weight="0.5pt" color="#000000" miterlimit="0" joinstyle="miter"/>
                  <v:imagedata o:title=""/>
                  <o:lock v:ext="edit" aspectratio="f"/>
                </v:rect>
                <w10:wrap type="topAndBottom"/>
              </v:group>
            </w:pict>
          </mc:Fallback>
        </mc:AlternateContent>
      </w:r>
      <w:r>
        <mc:AlternateContent>
          <mc:Choice Requires="wpg">
            <w:drawing>
              <wp:anchor distT="0" distB="0" distL="0" distR="0" simplePos="0" relativeHeight="251668480" behindDoc="0" locked="0" layoutInCell="1" allowOverlap="1">
                <wp:simplePos x="0" y="0"/>
                <wp:positionH relativeFrom="page">
                  <wp:posOffset>4486275</wp:posOffset>
                </wp:positionH>
                <wp:positionV relativeFrom="paragraph">
                  <wp:posOffset>106045</wp:posOffset>
                </wp:positionV>
                <wp:extent cx="1451610" cy="1111885"/>
                <wp:effectExtent l="1270" t="1905" r="13970" b="10160"/>
                <wp:wrapTopAndBottom/>
                <wp:docPr id="18" name="组合 14"/>
                <wp:cNvGraphicFramePr/>
                <a:graphic xmlns:a="http://schemas.openxmlformats.org/drawingml/2006/main">
                  <a:graphicData uri="http://schemas.microsoft.com/office/word/2010/wordprocessingGroup">
                    <wpg:wgp>
                      <wpg:cNvGrpSpPr/>
                      <wpg:grpSpPr>
                        <a:xfrm>
                          <a:off x="0" y="0"/>
                          <a:ext cx="1451610" cy="1111885"/>
                          <a:chOff x="7066" y="168"/>
                          <a:chExt cx="2286" cy="1751"/>
                        </a:xfrm>
                      </wpg:grpSpPr>
                      <pic:pic xmlns:pic="http://schemas.openxmlformats.org/drawingml/2006/picture">
                        <pic:nvPicPr>
                          <pic:cNvPr id="14" name="图片 15"/>
                          <pic:cNvPicPr>
                            <a:picLocks noChangeAspect="1"/>
                          </pic:cNvPicPr>
                        </pic:nvPicPr>
                        <pic:blipFill>
                          <a:blip r:embed="rId19"/>
                          <a:stretch>
                            <a:fillRect/>
                          </a:stretch>
                        </pic:blipFill>
                        <pic:spPr>
                          <a:xfrm>
                            <a:off x="7076" y="177"/>
                            <a:ext cx="2266" cy="1731"/>
                          </a:xfrm>
                          <a:prstGeom prst="rect">
                            <a:avLst/>
                          </a:prstGeom>
                          <a:noFill/>
                          <a:ln>
                            <a:noFill/>
                          </a:ln>
                        </pic:spPr>
                      </pic:pic>
                      <wps:wsp>
                        <wps:cNvPr id="16" name="矩形 16"/>
                        <wps:cNvSpPr/>
                        <wps:spPr>
                          <a:xfrm>
                            <a:off x="7071" y="172"/>
                            <a:ext cx="2276" cy="1741"/>
                          </a:xfrm>
                          <a:prstGeom prst="rect">
                            <a:avLst/>
                          </a:prstGeom>
                          <a:noFill/>
                          <a:ln w="6350">
                            <a:solidFill>
                              <a:srgbClr val="000000"/>
                            </a:solidFill>
                            <a:miter lim="0"/>
                          </a:ln>
                        </wps:spPr>
                        <wps:bodyPr upright="1"/>
                      </wps:wsp>
                    </wpg:wgp>
                  </a:graphicData>
                </a:graphic>
              </wp:anchor>
            </w:drawing>
          </mc:Choice>
          <mc:Fallback>
            <w:pict>
              <v:group id="组合 14" o:spid="_x0000_s1026" o:spt="203" style="position:absolute;left:0pt;margin-left:353.25pt;margin-top:8.35pt;height:87.55pt;width:114.3pt;mso-position-horizontal-relative:page;mso-wrap-distance-bottom:0pt;mso-wrap-distance-top:0pt;z-index:251668480;mso-width-relative:page;mso-height-relative:page;" coordorigin="7066,168" coordsize="2286,1751" o:gfxdata="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">
                <o:lock v:ext="edit" aspectratio="f"/>
                <v:shape id="图片 15" o:spid="_x0000_s1026" o:spt="75" type="#_x0000_t75" style="position:absolute;left:7076;top:177;height:1731;width:2266;" filled="f" o:preferrelative="t" stroked="f" coordsize="21600,21600" o:gfxdata="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Qu0VK7gAAADbAAAA&#10;DwAAAAAAAAABACAAAAAiAAAAZHJzL2Rvd25yZXYueG1sUEsBAhQAFAAAAAgAh07iQDMvBZ47AAAA&#10;OQAAABAAAAAAAAAAAQAgAAAABwEAAGRycy9zaGFwZXhtbC54bWxQSwUGAAAAAAYABgBbAQAAsQMA&#10;AAAA&#10;">
                  <v:fill on="f" focussize="0,0"/>
                  <v:stroke on="f"/>
                  <v:imagedata r:id="rId19" o:title=""/>
                  <o:lock v:ext="edit" aspectratio="t"/>
                </v:shape>
                <v:rect id="_x0000_s1026" o:spid="_x0000_s1026" o:spt="1" style="position:absolute;left:7071;top:172;height:1741;width:2276;" filled="f" stroked="t" coordsize="21600,21600" o:gfxdata="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41zvjugAAANsA&#10;AAAPAAAAAAAAAAEAIAAAACIAAABkcnMvZG93bnJldi54bWxQSwECFAAUAAAACACHTuJAMy8FnjsA&#10;AAA5AAAAEAAAAAAAAAABACAAAAAJAQAAZHJzL3NoYXBleG1sLnhtbFBLBQYAAAAABgAGAFsBAACz&#10;AwAAAAA=&#10;">
                  <v:fill on="f" focussize="0,0"/>
                  <v:stroke weight="0.5pt" color="#000000" miterlimit="0" joinstyle="miter"/>
                  <v:imagedata o:title=""/>
                  <o:lock v:ext="edit" aspectratio="f"/>
                </v:rect>
                <w10:wrap type="topAndBottom"/>
              </v:group>
            </w:pict>
          </mc:Fallback>
        </mc:AlternateContent>
      </w:r>
    </w:p>
    <w:p>
      <w:pPr>
        <w:pStyle w:val="10"/>
        <w:numPr>
          <w:ilvl w:val="0"/>
          <w:numId w:val="5"/>
        </w:numPr>
        <w:tabs>
          <w:tab w:val="left" w:pos="909"/>
          <w:tab w:val="left" w:pos="3567"/>
          <w:tab w:val="left" w:pos="6903"/>
        </w:tabs>
        <w:spacing w:before="80" w:after="0" w:line="240" w:lineRule="auto"/>
        <w:ind w:left="908" w:right="0" w:hanging="317"/>
        <w:jc w:val="left"/>
        <w:rPr>
          <w:sz w:val="21"/>
        </w:rPr>
      </w:pPr>
      <w:r>
        <w:rPr>
          <w:spacing w:val="-7"/>
          <w:sz w:val="21"/>
        </w:rPr>
        <w:t>by,</w:t>
      </w:r>
      <w:r>
        <w:rPr>
          <w:spacing w:val="3"/>
          <w:sz w:val="21"/>
        </w:rPr>
        <w:t xml:space="preserve"> </w:t>
      </w:r>
      <w:r>
        <w:rPr>
          <w:sz w:val="21"/>
        </w:rPr>
        <w:t>aloud</w:t>
      </w:r>
      <w:r>
        <w:rPr>
          <w:sz w:val="21"/>
        </w:rPr>
        <w:tab/>
      </w:r>
      <w:r>
        <w:rPr>
          <w:sz w:val="21"/>
        </w:rPr>
        <w:t>77.</w:t>
      </w:r>
      <w:r>
        <w:rPr>
          <w:spacing w:val="1"/>
          <w:sz w:val="21"/>
        </w:rPr>
        <w:t xml:space="preserve"> </w:t>
      </w:r>
      <w:r>
        <w:rPr>
          <w:spacing w:val="-3"/>
          <w:sz w:val="21"/>
        </w:rPr>
        <w:t>invent,</w:t>
      </w:r>
      <w:r>
        <w:rPr>
          <w:spacing w:val="1"/>
          <w:sz w:val="21"/>
        </w:rPr>
        <w:t xml:space="preserve"> </w:t>
      </w:r>
      <w:r>
        <w:rPr>
          <w:sz w:val="21"/>
        </w:rPr>
        <w:t>1970s</w:t>
      </w:r>
      <w:r>
        <w:rPr>
          <w:sz w:val="21"/>
        </w:rPr>
        <w:tab/>
      </w:r>
      <w:r>
        <w:rPr>
          <w:sz w:val="21"/>
        </w:rPr>
        <w:t xml:space="preserve">78. </w:t>
      </w:r>
      <w:r>
        <w:rPr>
          <w:spacing w:val="-3"/>
          <w:sz w:val="21"/>
        </w:rPr>
        <w:t>used,</w:t>
      </w:r>
      <w:r>
        <w:rPr>
          <w:spacing w:val="5"/>
          <w:sz w:val="21"/>
        </w:rPr>
        <w:t xml:space="preserve"> </w:t>
      </w:r>
      <w:r>
        <w:rPr>
          <w:sz w:val="21"/>
        </w:rPr>
        <w:t>now</w:t>
      </w:r>
    </w:p>
    <w:p>
      <w:pPr>
        <w:pStyle w:val="6"/>
        <w:spacing w:before="6" w:line="240" w:lineRule="auto"/>
        <w:rPr>
          <w:sz w:val="9"/>
        </w:rPr>
      </w:pPr>
      <w:r>
        <mc:AlternateContent>
          <mc:Choice Requires="wpg">
            <w:drawing>
              <wp:anchor distT="0" distB="0" distL="0" distR="0" simplePos="0" relativeHeight="251670528" behindDoc="0" locked="0" layoutInCell="1" allowOverlap="1">
                <wp:simplePos x="0" y="0"/>
                <wp:positionH relativeFrom="page">
                  <wp:posOffset>1219835</wp:posOffset>
                </wp:positionH>
                <wp:positionV relativeFrom="paragraph">
                  <wp:posOffset>93980</wp:posOffset>
                </wp:positionV>
                <wp:extent cx="1346200" cy="1111250"/>
                <wp:effectExtent l="1270" t="2540" r="5080" b="10160"/>
                <wp:wrapTopAndBottom/>
                <wp:docPr id="24" name="组合 17"/>
                <wp:cNvGraphicFramePr/>
                <a:graphic xmlns:a="http://schemas.openxmlformats.org/drawingml/2006/main">
                  <a:graphicData uri="http://schemas.microsoft.com/office/word/2010/wordprocessingGroup">
                    <wpg:wgp>
                      <wpg:cNvGrpSpPr/>
                      <wpg:grpSpPr>
                        <a:xfrm>
                          <a:off x="0" y="0"/>
                          <a:ext cx="1346200" cy="1111250"/>
                          <a:chOff x="1921" y="149"/>
                          <a:chExt cx="2120" cy="1750"/>
                        </a:xfrm>
                      </wpg:grpSpPr>
                      <pic:pic xmlns:pic="http://schemas.openxmlformats.org/drawingml/2006/picture">
                        <pic:nvPicPr>
                          <pic:cNvPr id="20" name="图片 18"/>
                          <pic:cNvPicPr>
                            <a:picLocks noChangeAspect="1"/>
                          </pic:cNvPicPr>
                        </pic:nvPicPr>
                        <pic:blipFill>
                          <a:blip r:embed="rId20"/>
                          <a:stretch>
                            <a:fillRect/>
                          </a:stretch>
                        </pic:blipFill>
                        <pic:spPr>
                          <a:xfrm>
                            <a:off x="1931" y="158"/>
                            <a:ext cx="2100" cy="1730"/>
                          </a:xfrm>
                          <a:prstGeom prst="rect">
                            <a:avLst/>
                          </a:prstGeom>
                          <a:noFill/>
                          <a:ln>
                            <a:noFill/>
                          </a:ln>
                        </pic:spPr>
                      </pic:pic>
                      <wps:wsp>
                        <wps:cNvPr id="22" name="矩形 19"/>
                        <wps:cNvSpPr/>
                        <wps:spPr>
                          <a:xfrm>
                            <a:off x="1926" y="153"/>
                            <a:ext cx="2110" cy="1740"/>
                          </a:xfrm>
                          <a:prstGeom prst="rect">
                            <a:avLst/>
                          </a:prstGeom>
                          <a:noFill/>
                          <a:ln w="6350">
                            <a:solidFill>
                              <a:srgbClr val="000000"/>
                            </a:solidFill>
                            <a:miter lim="0"/>
                          </a:ln>
                        </wps:spPr>
                        <wps:bodyPr upright="1"/>
                      </wps:wsp>
                    </wpg:wgp>
                  </a:graphicData>
                </a:graphic>
              </wp:anchor>
            </w:drawing>
          </mc:Choice>
          <mc:Fallback>
            <w:pict>
              <v:group id="组合 17" o:spid="_x0000_s1026" o:spt="203" style="position:absolute;left:0pt;margin-left:96.05pt;margin-top:7.4pt;height:87.5pt;width:106pt;mso-position-horizontal-relative:page;mso-wrap-distance-bottom:0pt;mso-wrap-distance-top:0pt;z-index:251670528;mso-width-relative:page;mso-height-relative:page;" coordorigin="1921,149" coordsize="2120,1750" o:gfxdata="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">
                <o:lock v:ext="edit" aspectratio="f"/>
                <v:shape id="图片 18" o:spid="_x0000_s1026" o:spt="75" type="#_x0000_t75" style="position:absolute;left:1931;top:158;height:1730;width:2100;" filled="f" o:preferrelative="t" stroked="f" coordsize="21600,21600" o:gfxdata="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BKR8u22AAAA2wAAAA8A&#10;AAAAAAAAAQAgAAAAIgAAAGRycy9kb3ducmV2LnhtbFBLAQIUABQAAAAIAIdO4kAzLwWeOwAAADkA&#10;AAAQAAAAAAAAAAEAIAAAAAUBAABkcnMvc2hhcGV4bWwueG1sUEsFBgAAAAAGAAYAWwEAAK8DAAAA&#10;AA==&#10;">
                  <v:fill on="f" focussize="0,0"/>
                  <v:stroke on="f"/>
                  <v:imagedata r:id="rId20" o:title=""/>
                  <o:lock v:ext="edit" aspectratio="t"/>
                </v:shape>
                <v:rect id="矩形 19" o:spid="_x0000_s1026" o:spt="1" style="position:absolute;left:1926;top:153;height:1740;width:2110;" filled="f" stroked="t" coordsize="21600,21600" o:gfxdata="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gPddvQAA&#10;ANsAAAAPAAAAAAAAAAEAIAAAACIAAABkcnMvZG93bnJldi54bWxQSwECFAAUAAAACACHTuJAMy8F&#10;njsAAAA5AAAAEAAAAAAAAAABACAAAAAMAQAAZHJzL3NoYXBleG1sLnhtbFBLBQYAAAAABgAGAFsB&#10;AAC2AwAAAAA=&#10;">
                  <v:fill on="f" focussize="0,0"/>
                  <v:stroke weight="0.5pt" color="#000000" miterlimit="0" joinstyle="miter"/>
                  <v:imagedata o:title=""/>
                  <o:lock v:ext="edit" aspectratio="f"/>
                </v:rect>
                <w10:wrap type="topAndBottom"/>
              </v:group>
            </w:pict>
          </mc:Fallback>
        </mc:AlternateContent>
      </w:r>
      <w:r>
        <mc:AlternateContent>
          <mc:Choice Requires="wpg">
            <w:drawing>
              <wp:anchor distT="0" distB="0" distL="0" distR="0" simplePos="0" relativeHeight="251672576" behindDoc="0" locked="0" layoutInCell="1" allowOverlap="1">
                <wp:simplePos x="0" y="0"/>
                <wp:positionH relativeFrom="page">
                  <wp:posOffset>3505200</wp:posOffset>
                </wp:positionH>
                <wp:positionV relativeFrom="paragraph">
                  <wp:posOffset>113030</wp:posOffset>
                </wp:positionV>
                <wp:extent cx="1365250" cy="1092200"/>
                <wp:effectExtent l="1270" t="1905" r="5080" b="10795"/>
                <wp:wrapTopAndBottom/>
                <wp:docPr id="27" name="组合 20"/>
                <wp:cNvGraphicFramePr/>
                <a:graphic xmlns:a="http://schemas.openxmlformats.org/drawingml/2006/main">
                  <a:graphicData uri="http://schemas.microsoft.com/office/word/2010/wordprocessingGroup">
                    <wpg:wgp>
                      <wpg:cNvGrpSpPr/>
                      <wpg:grpSpPr>
                        <a:xfrm>
                          <a:off x="0" y="0"/>
                          <a:ext cx="1365250" cy="1092200"/>
                          <a:chOff x="5521" y="179"/>
                          <a:chExt cx="2150" cy="1720"/>
                        </a:xfrm>
                      </wpg:grpSpPr>
                      <pic:pic xmlns:pic="http://schemas.openxmlformats.org/drawingml/2006/picture">
                        <pic:nvPicPr>
                          <pic:cNvPr id="25" name="图片 21"/>
                          <pic:cNvPicPr>
                            <a:picLocks noChangeAspect="1"/>
                          </pic:cNvPicPr>
                        </pic:nvPicPr>
                        <pic:blipFill>
                          <a:blip r:embed="rId21"/>
                          <a:stretch>
                            <a:fillRect/>
                          </a:stretch>
                        </pic:blipFill>
                        <pic:spPr>
                          <a:xfrm>
                            <a:off x="5531" y="188"/>
                            <a:ext cx="2130" cy="1700"/>
                          </a:xfrm>
                          <a:prstGeom prst="rect">
                            <a:avLst/>
                          </a:prstGeom>
                          <a:noFill/>
                          <a:ln>
                            <a:noFill/>
                          </a:ln>
                        </pic:spPr>
                      </pic:pic>
                      <wps:wsp>
                        <wps:cNvPr id="26" name="矩形 22"/>
                        <wps:cNvSpPr/>
                        <wps:spPr>
                          <a:xfrm>
                            <a:off x="5526" y="183"/>
                            <a:ext cx="2140" cy="1710"/>
                          </a:xfrm>
                          <a:prstGeom prst="rect">
                            <a:avLst/>
                          </a:prstGeom>
                          <a:noFill/>
                          <a:ln w="6350">
                            <a:solidFill>
                              <a:srgbClr val="000000"/>
                            </a:solidFill>
                            <a:miter lim="0"/>
                          </a:ln>
                        </wps:spPr>
                        <wps:bodyPr upright="1"/>
                      </wps:wsp>
                    </wpg:wgp>
                  </a:graphicData>
                </a:graphic>
              </wp:anchor>
            </w:drawing>
          </mc:Choice>
          <mc:Fallback>
            <w:pict>
              <v:group id="组合 20" o:spid="_x0000_s1026" o:spt="203" style="position:absolute;left:0pt;margin-left:276pt;margin-top:8.9pt;height:86pt;width:107.5pt;mso-position-horizontal-relative:page;mso-wrap-distance-bottom:0pt;mso-wrap-distance-top:0pt;z-index:251672576;mso-width-relative:page;mso-height-relative:page;" coordorigin="5521,179" coordsize="2150,1720" o:gfxdata="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">
                <o:lock v:ext="edit" aspectratio="f"/>
                <v:shape id="图片 21" o:spid="_x0000_s1026" o:spt="75" type="#_x0000_t75" style="position:absolute;left:5531;top:188;height:1700;width:2130;" filled="f" o:preferrelative="t" stroked="f" coordsize="21600,21600" o:gfxdata="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JgJn74A&#10;AADbAAAADwAAAAAAAAABACAAAAAiAAAAZHJzL2Rvd25yZXYueG1sUEsBAhQAFAAAAAgAh07iQDMv&#10;BZ47AAAAOQAAABAAAAAAAAAAAQAgAAAADQEAAGRycy9zaGFwZXhtbC54bWxQSwUGAAAAAAYABgBb&#10;AQAAtwMAAAAA&#10;">
                  <v:fill on="f" focussize="0,0"/>
                  <v:stroke on="f"/>
                  <v:imagedata r:id="rId21" o:title=""/>
                  <o:lock v:ext="edit" aspectratio="t"/>
                </v:shape>
                <v:rect id="矩形 22" o:spid="_x0000_s1026" o:spt="1" style="position:absolute;left:5526;top:183;height:1710;width:2140;" filled="f" stroked="t" coordsize="21600,21600" o:gfxdata="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2u/FevQAA&#10;ANsAAAAPAAAAAAAAAAEAIAAAACIAAABkcnMvZG93bnJldi54bWxQSwECFAAUAAAACACHTuJAMy8F&#10;njsAAAA5AAAAEAAAAAAAAAABACAAAAAMAQAAZHJzL3NoYXBleG1sLnhtbFBLBQYAAAAABgAGAFsB&#10;AAC2AwAAAAA=&#10;">
                  <v:fill on="f" focussize="0,0"/>
                  <v:stroke weight="0.5pt" color="#000000" miterlimit="0" joinstyle="miter"/>
                  <v:imagedata o:title=""/>
                  <o:lock v:ext="edit" aspectratio="f"/>
                </v:rect>
                <w10:wrap type="topAndBottom"/>
              </v:group>
            </w:pict>
          </mc:Fallback>
        </mc:AlternateContent>
      </w:r>
    </w:p>
    <w:p>
      <w:pPr>
        <w:pStyle w:val="6"/>
        <w:tabs>
          <w:tab w:val="left" w:pos="5338"/>
        </w:tabs>
        <w:spacing w:before="97" w:line="240" w:lineRule="auto"/>
        <w:ind w:left="1537"/>
      </w:pPr>
      <w:r>
        <w:t xml:space="preserve">79. share, </w:t>
      </w:r>
      <w:r>
        <w:rPr>
          <w:spacing w:val="-3"/>
        </w:rPr>
        <w:t>on</w:t>
      </w:r>
      <w:r>
        <w:rPr>
          <w:spacing w:val="-3"/>
        </w:rPr>
        <w:tab/>
      </w:r>
      <w:r>
        <w:t>80. tell,</w:t>
      </w:r>
      <w:r>
        <w:rPr>
          <w:spacing w:val="-1"/>
        </w:rPr>
        <w:t xml:space="preserve"> </w:t>
      </w:r>
      <w:r>
        <w:t>where</w:t>
      </w:r>
    </w:p>
    <w:p>
      <w:pPr>
        <w:pStyle w:val="10"/>
        <w:numPr>
          <w:ilvl w:val="0"/>
          <w:numId w:val="6"/>
        </w:numPr>
        <w:tabs>
          <w:tab w:val="left" w:pos="770"/>
        </w:tabs>
        <w:spacing w:before="117" w:after="0" w:line="240" w:lineRule="auto"/>
        <w:ind w:left="769" w:right="0" w:hanging="600"/>
        <w:jc w:val="both"/>
        <w:rPr>
          <w:rFonts w:hint="eastAsia" w:ascii="黑体" w:eastAsia="黑体"/>
          <w:sz w:val="24"/>
        </w:rPr>
      </w:pPr>
      <w:r>
        <w:rPr>
          <w:rFonts w:hint="eastAsia" w:ascii="黑体" w:eastAsia="黑体"/>
          <w:sz w:val="24"/>
        </w:rPr>
        <w:t>短文填词</w:t>
      </w:r>
      <w:r>
        <w:rPr>
          <w:rFonts w:hint="eastAsia" w:ascii="宋体" w:eastAsia="宋体"/>
          <w:sz w:val="21"/>
        </w:rPr>
        <w:t>（</w:t>
      </w:r>
      <w:r>
        <w:rPr>
          <w:rFonts w:hint="eastAsia" w:ascii="宋体" w:eastAsia="宋体"/>
          <w:spacing w:val="-27"/>
          <w:sz w:val="21"/>
        </w:rPr>
        <w:t xml:space="preserve">共 </w:t>
      </w:r>
      <w:r>
        <w:rPr>
          <w:rFonts w:hint="eastAsia" w:ascii="宋体" w:eastAsia="宋体"/>
          <w:sz w:val="21"/>
        </w:rPr>
        <w:t>10</w:t>
      </w:r>
      <w:r>
        <w:rPr>
          <w:rFonts w:hint="eastAsia" w:ascii="宋体" w:eastAsia="宋体"/>
          <w:spacing w:val="-16"/>
          <w:sz w:val="21"/>
        </w:rPr>
        <w:t xml:space="preserve"> 小题；每小题 </w:t>
      </w:r>
      <w:r>
        <w:rPr>
          <w:rFonts w:hint="eastAsia" w:ascii="宋体" w:eastAsia="宋体"/>
          <w:sz w:val="21"/>
        </w:rPr>
        <w:t>1</w:t>
      </w:r>
      <w:r>
        <w:rPr>
          <w:rFonts w:hint="eastAsia" w:ascii="宋体" w:eastAsia="宋体"/>
          <w:spacing w:val="-19"/>
          <w:sz w:val="21"/>
        </w:rPr>
        <w:t xml:space="preserve"> 分，满分 </w:t>
      </w:r>
      <w:r>
        <w:rPr>
          <w:rFonts w:hint="eastAsia" w:ascii="宋体" w:eastAsia="宋体"/>
          <w:spacing w:val="-3"/>
          <w:sz w:val="21"/>
        </w:rPr>
        <w:t>10</w:t>
      </w:r>
      <w:r>
        <w:rPr>
          <w:rFonts w:hint="eastAsia" w:ascii="宋体" w:eastAsia="宋体"/>
          <w:sz w:val="21"/>
        </w:rPr>
        <w:t xml:space="preserve"> 分）</w:t>
      </w:r>
    </w:p>
    <w:p>
      <w:pPr>
        <w:pStyle w:val="6"/>
        <w:spacing w:before="102" w:line="240" w:lineRule="auto"/>
        <w:ind w:left="169" w:right="207" w:firstLine="417"/>
        <w:jc w:val="both"/>
        <w:rPr>
          <w:rFonts w:hint="eastAsia" w:ascii="宋体" w:eastAsia="宋体"/>
        </w:rPr>
      </w:pPr>
      <w:r>
        <w:rPr>
          <w:rFonts w:hint="eastAsia" w:ascii="宋体" w:eastAsia="宋体"/>
          <w:spacing w:val="-9"/>
        </w:rPr>
        <w:t>阅读下面短文，根据语境、音标或所给单词的提示，在每个空格内填入一个适当的词，要求</w:t>
      </w:r>
      <w:r>
        <w:rPr>
          <w:rFonts w:hint="eastAsia" w:ascii="宋体" w:eastAsia="宋体"/>
          <w:spacing w:val="-7"/>
        </w:rPr>
        <w:t>所填的词意义准确、形式正确，使短文意思完整、行文连贯。</w:t>
      </w:r>
      <w:r>
        <w:rPr>
          <w:rFonts w:hint="eastAsia" w:ascii="宋体" w:eastAsia="宋体"/>
        </w:rPr>
        <w:t xml:space="preserve"> </w:t>
      </w:r>
    </w:p>
    <w:p>
      <w:pPr>
        <w:pStyle w:val="6"/>
        <w:spacing w:before="2" w:line="240" w:lineRule="auto"/>
        <w:ind w:left="169" w:right="212" w:firstLine="417"/>
        <w:jc w:val="both"/>
      </w:pPr>
      <w:r>
        <w:t>Why do we use the phrase “</w:t>
      </w:r>
      <w:r>
        <w:rPr>
          <w:rFonts w:hint="eastAsia" w:ascii="宋体" w:hAnsi="宋体" w:eastAsia="宋体"/>
        </w:rPr>
        <w:t>杏林高手</w:t>
      </w:r>
      <w:r>
        <w:t>” (expert in the apricot grove) to describe a highly-skilled doctor. Here is a great story about it.</w:t>
      </w:r>
    </w:p>
    <w:p>
      <w:pPr>
        <w:pStyle w:val="6"/>
        <w:tabs>
          <w:tab w:val="left" w:pos="1287"/>
          <w:tab w:val="left" w:pos="1815"/>
          <w:tab w:val="left" w:pos="7590"/>
          <w:tab w:val="left" w:pos="8093"/>
          <w:tab w:val="left" w:pos="8315"/>
          <w:tab w:val="left" w:pos="8823"/>
        </w:tabs>
        <w:spacing w:before="31" w:line="240" w:lineRule="auto"/>
        <w:ind w:left="169" w:right="205" w:firstLine="417"/>
      </w:pPr>
      <w:r>
        <w:t>It’s</w:t>
      </w:r>
      <w:r>
        <w:rPr>
          <w:u w:val="single"/>
        </w:rPr>
        <w:t xml:space="preserve"> </w:t>
      </w:r>
      <w:r>
        <w:rPr>
          <w:u w:val="single"/>
        </w:rPr>
        <w:tab/>
      </w:r>
      <w:r>
        <w:rPr>
          <w:u w:val="single"/>
        </w:rPr>
        <w:t>81</w:t>
      </w:r>
      <w:r>
        <w:rPr>
          <w:u w:val="single"/>
        </w:rPr>
        <w:tab/>
      </w:r>
      <w:r>
        <w:t xml:space="preserve">(say) that </w:t>
      </w:r>
      <w:r>
        <w:rPr>
          <w:spacing w:val="-3"/>
        </w:rPr>
        <w:t xml:space="preserve">the </w:t>
      </w:r>
      <w:r>
        <w:t xml:space="preserve">phrase was first used to describe Dong Feng, a talented doctor who lived during the Three Kingdoms period (220-280). Dong was so skillful that </w:t>
      </w:r>
      <w:r>
        <w:rPr>
          <w:spacing w:val="-3"/>
        </w:rPr>
        <w:t>he</w:t>
      </w:r>
      <w:r>
        <w:rPr>
          <w:spacing w:val="-20"/>
        </w:rPr>
        <w:t xml:space="preserve"> </w:t>
      </w:r>
      <w:r>
        <w:t>could</w:t>
      </w:r>
      <w:r>
        <w:rPr>
          <w:spacing w:val="-6"/>
        </w:rPr>
        <w:t xml:space="preserve"> </w:t>
      </w:r>
      <w:r>
        <w:t>bring</w:t>
      </w:r>
      <w:r>
        <w:rPr>
          <w:u w:val="single"/>
        </w:rPr>
        <w:t xml:space="preserve"> </w:t>
      </w:r>
      <w:r>
        <w:rPr>
          <w:u w:val="single"/>
        </w:rPr>
        <w:tab/>
      </w:r>
      <w:r>
        <w:rPr>
          <w:u w:val="single"/>
        </w:rPr>
        <w:tab/>
      </w:r>
      <w:r>
        <w:rPr>
          <w:u w:val="single"/>
        </w:rPr>
        <w:t>82</w:t>
      </w:r>
      <w:r>
        <w:rPr>
          <w:u w:val="single"/>
        </w:rPr>
        <w:tab/>
      </w:r>
      <w:r>
        <w:t xml:space="preserve"> </w:t>
      </w:r>
      <w:r>
        <w:rPr>
          <w:spacing w:val="-3"/>
        </w:rPr>
        <w:t xml:space="preserve">(die)  </w:t>
      </w:r>
      <w:r>
        <w:rPr>
          <w:spacing w:val="-4"/>
        </w:rPr>
        <w:t xml:space="preserve">people  </w:t>
      </w:r>
      <w:r>
        <w:t xml:space="preserve">back to </w:t>
      </w:r>
      <w:r>
        <w:rPr>
          <w:spacing w:val="-3"/>
        </w:rPr>
        <w:t xml:space="preserve">life.  </w:t>
      </w:r>
      <w:r>
        <w:t xml:space="preserve">In </w:t>
      </w:r>
      <w:r>
        <w:rPr>
          <w:spacing w:val="-3"/>
        </w:rPr>
        <w:t xml:space="preserve">addition  </w:t>
      </w:r>
      <w:r>
        <w:t xml:space="preserve">to </w:t>
      </w:r>
      <w:r>
        <w:rPr>
          <w:spacing w:val="-3"/>
        </w:rPr>
        <w:t xml:space="preserve">his  amazing  skills,  Dong  </w:t>
      </w:r>
      <w:r>
        <w:t xml:space="preserve">also </w:t>
      </w:r>
      <w:r>
        <w:rPr>
          <w:spacing w:val="-5"/>
        </w:rPr>
        <w:t xml:space="preserve">had </w:t>
      </w:r>
      <w:r>
        <w:rPr>
          <w:spacing w:val="38"/>
        </w:rPr>
        <w:t xml:space="preserve"> </w:t>
      </w:r>
      <w:r>
        <w:t>a</w:t>
      </w:r>
      <w:r>
        <w:rPr>
          <w:spacing w:val="28"/>
        </w:rPr>
        <w:t xml:space="preserve"> </w:t>
      </w:r>
      <w:r>
        <w:rPr>
          <w:spacing w:val="-7"/>
        </w:rPr>
        <w:t>kind</w:t>
      </w:r>
      <w:r>
        <w:rPr>
          <w:spacing w:val="-7"/>
          <w:u w:val="single"/>
        </w:rPr>
        <w:t xml:space="preserve"> </w:t>
      </w:r>
      <w:r>
        <w:rPr>
          <w:spacing w:val="-7"/>
          <w:u w:val="single"/>
        </w:rPr>
        <w:tab/>
      </w:r>
      <w:r>
        <w:rPr>
          <w:spacing w:val="-3"/>
          <w:u w:val="single"/>
        </w:rPr>
        <w:t>83</w:t>
      </w:r>
      <w:r>
        <w:rPr>
          <w:spacing w:val="-3"/>
          <w:u w:val="single"/>
        </w:rPr>
        <w:tab/>
      </w:r>
      <w:r>
        <w:rPr>
          <w:spacing w:val="-5"/>
        </w:rPr>
        <w:t>[hɑːt].</w:t>
      </w:r>
      <w:r>
        <w:rPr>
          <w:spacing w:val="23"/>
        </w:rPr>
        <w:t xml:space="preserve"> </w:t>
      </w:r>
      <w:r>
        <w:t>He</w:t>
      </w:r>
    </w:p>
    <w:p>
      <w:pPr>
        <w:pStyle w:val="6"/>
        <w:spacing w:line="240" w:lineRule="auto"/>
        <w:ind w:left="169" w:right="214"/>
        <w:jc w:val="both"/>
      </w:pPr>
      <w:r>
        <w:t xml:space="preserve">never asked </w:t>
      </w:r>
      <w:r>
        <w:rPr>
          <w:spacing w:val="-3"/>
        </w:rPr>
        <w:t xml:space="preserve">for  </w:t>
      </w:r>
      <w:r>
        <w:t xml:space="preserve">payment from his </w:t>
      </w:r>
      <w:r>
        <w:rPr>
          <w:u w:val="single"/>
        </w:rPr>
        <w:t xml:space="preserve">    84</w:t>
      </w:r>
      <w:r>
        <w:rPr>
          <w:spacing w:val="15"/>
          <w:u w:val="single"/>
        </w:rPr>
        <w:t xml:space="preserve">   </w:t>
      </w:r>
      <w:r>
        <w:t xml:space="preserve">(patient). Instead, he asked them to plant apricot( </w:t>
      </w:r>
      <w:r>
        <w:rPr>
          <w:rFonts w:hint="eastAsia" w:ascii="宋体" w:eastAsia="宋体"/>
        </w:rPr>
        <w:t xml:space="preserve">杏 </w:t>
      </w:r>
      <w:r>
        <w:t xml:space="preserve">) </w:t>
      </w:r>
      <w:r>
        <w:rPr>
          <w:spacing w:val="-3"/>
        </w:rPr>
        <w:t xml:space="preserve">trees </w:t>
      </w:r>
      <w:r>
        <w:t xml:space="preserve">in </w:t>
      </w:r>
      <w:r>
        <w:rPr>
          <w:spacing w:val="-3"/>
        </w:rPr>
        <w:t xml:space="preserve">his  </w:t>
      </w:r>
      <w:r>
        <w:t xml:space="preserve">orchard( </w:t>
      </w:r>
      <w:r>
        <w:rPr>
          <w:rFonts w:hint="eastAsia" w:ascii="宋体" w:eastAsia="宋体"/>
        </w:rPr>
        <w:t xml:space="preserve">果 园 </w:t>
      </w:r>
      <w:r>
        <w:t xml:space="preserve">) </w:t>
      </w:r>
      <w:r>
        <w:rPr>
          <w:u w:val="single"/>
        </w:rPr>
        <w:t xml:space="preserve">    85  </w:t>
      </w:r>
      <w:r>
        <w:rPr>
          <w:spacing w:val="45"/>
        </w:rPr>
        <w:t xml:space="preserve"> </w:t>
      </w:r>
      <w:r>
        <w:rPr>
          <w:spacing w:val="-3"/>
        </w:rPr>
        <w:t xml:space="preserve">they </w:t>
      </w:r>
      <w:r>
        <w:t xml:space="preserve">recovered from their </w:t>
      </w:r>
      <w:r>
        <w:rPr>
          <w:spacing w:val="-3"/>
        </w:rPr>
        <w:t>illness</w:t>
      </w:r>
      <w:r>
        <w:rPr>
          <w:spacing w:val="-2"/>
        </w:rPr>
        <w:t xml:space="preserve"> -  </w:t>
      </w:r>
      <w:r>
        <w:t xml:space="preserve">five trees if they were seriously ill, </w:t>
      </w:r>
      <w:r>
        <w:rPr>
          <w:spacing w:val="-3"/>
        </w:rPr>
        <w:t>or</w:t>
      </w:r>
      <w:r>
        <w:rPr>
          <w:spacing w:val="0"/>
        </w:rPr>
        <w:t xml:space="preserve"> </w:t>
      </w:r>
      <w:r>
        <w:t>just</w:t>
      </w:r>
      <w:r>
        <w:rPr>
          <w:spacing w:val="-1"/>
        </w:rPr>
        <w:t xml:space="preserve"> </w:t>
      </w:r>
      <w:r>
        <w:t>one</w:t>
      </w:r>
      <w:r>
        <w:rPr>
          <w:spacing w:val="-3"/>
        </w:rPr>
        <w:t xml:space="preserve"> </w:t>
      </w:r>
      <w:r>
        <w:t>tree</w:t>
      </w:r>
      <w:r>
        <w:rPr>
          <w:spacing w:val="-3"/>
        </w:rPr>
        <w:t xml:space="preserve"> </w:t>
      </w:r>
      <w:r>
        <w:t>if</w:t>
      </w:r>
      <w:r>
        <w:rPr>
          <w:spacing w:val="-3"/>
        </w:rPr>
        <w:t xml:space="preserve"> </w:t>
      </w:r>
      <w:r>
        <w:t>the</w:t>
      </w:r>
      <w:r>
        <w:rPr>
          <w:spacing w:val="-3"/>
        </w:rPr>
        <w:t xml:space="preserve"> </w:t>
      </w:r>
      <w:r>
        <w:t>illness</w:t>
      </w:r>
      <w:r>
        <w:rPr>
          <w:spacing w:val="-1"/>
        </w:rPr>
        <w:t xml:space="preserve"> </w:t>
      </w:r>
      <w:r>
        <w:t>was</w:t>
      </w:r>
      <w:r>
        <w:rPr>
          <w:spacing w:val="3"/>
        </w:rPr>
        <w:t xml:space="preserve"> </w:t>
      </w:r>
      <w:r>
        <w:rPr>
          <w:spacing w:val="-3"/>
        </w:rPr>
        <w:t>mild(</w:t>
      </w:r>
      <w:r>
        <w:rPr>
          <w:rFonts w:hint="eastAsia" w:ascii="宋体" w:eastAsia="宋体"/>
        </w:rPr>
        <w:t>轻微的</w:t>
      </w:r>
      <w:r>
        <w:t>).</w:t>
      </w:r>
    </w:p>
    <w:p>
      <w:pPr>
        <w:pStyle w:val="6"/>
        <w:spacing w:line="240" w:lineRule="auto"/>
        <w:ind w:left="169" w:right="215" w:firstLine="417"/>
        <w:jc w:val="both"/>
      </w:pPr>
      <w:r>
        <w:t xml:space="preserve">As  Dong saved  </w:t>
      </w:r>
      <w:r>
        <w:rPr>
          <w:spacing w:val="-3"/>
        </w:rPr>
        <w:t xml:space="preserve">more  </w:t>
      </w:r>
      <w:r>
        <w:t xml:space="preserve">people’s  lives, </w:t>
      </w:r>
      <w:r>
        <w:rPr>
          <w:u w:val="single"/>
        </w:rPr>
        <w:t xml:space="preserve">    86    </w:t>
      </w:r>
      <w:r>
        <w:t xml:space="preserve"> number  </w:t>
      </w:r>
      <w:r>
        <w:rPr>
          <w:spacing w:val="-3"/>
        </w:rPr>
        <w:t xml:space="preserve">of  </w:t>
      </w:r>
      <w:r>
        <w:t xml:space="preserve">apricot  trees  in his  orchard grew. Over time, it became a large and beautiful grove( </w:t>
      </w:r>
      <w:r>
        <w:rPr>
          <w:rFonts w:hint="eastAsia" w:ascii="宋体" w:hAnsi="宋体" w:eastAsia="宋体"/>
        </w:rPr>
        <w:t xml:space="preserve">树 林 </w:t>
      </w:r>
      <w:r>
        <w:t xml:space="preserve">). Dong decided that people could come to the grove </w:t>
      </w:r>
      <w:r>
        <w:rPr>
          <w:spacing w:val="1"/>
        </w:rPr>
        <w:t xml:space="preserve">with grain </w:t>
      </w:r>
      <w:r>
        <w:t>and exchange it for</w:t>
      </w:r>
      <w:r>
        <w:rPr>
          <w:u w:val="single"/>
        </w:rPr>
        <w:t xml:space="preserve"> 87</w:t>
      </w:r>
      <w:r>
        <w:rPr>
          <w:spacing w:val="42"/>
          <w:u w:val="single"/>
        </w:rPr>
        <w:t xml:space="preserve"> </w:t>
      </w:r>
      <w:r>
        <w:t xml:space="preserve">[freʃ] apricots. Very </w:t>
      </w:r>
      <w:r>
        <w:rPr>
          <w:spacing w:val="1"/>
        </w:rPr>
        <w:t xml:space="preserve">soon </w:t>
      </w:r>
      <w:r>
        <w:t xml:space="preserve">his </w:t>
      </w:r>
      <w:r>
        <w:rPr>
          <w:spacing w:val="2"/>
        </w:rPr>
        <w:t xml:space="preserve">barn( </w:t>
      </w:r>
      <w:r>
        <w:rPr>
          <w:rFonts w:hint="eastAsia" w:ascii="宋体" w:hAnsi="宋体" w:eastAsia="宋体"/>
          <w:spacing w:val="3"/>
        </w:rPr>
        <w:t xml:space="preserve">谷 仓 </w:t>
      </w:r>
      <w:r>
        <w:t>) was filled</w:t>
      </w:r>
    </w:p>
    <w:p>
      <w:pPr>
        <w:pStyle w:val="6"/>
        <w:tabs>
          <w:tab w:val="left" w:pos="486"/>
          <w:tab w:val="left" w:pos="1014"/>
        </w:tabs>
        <w:spacing w:line="240" w:lineRule="auto"/>
        <w:ind w:left="169"/>
      </w:pPr>
      <w:r>
        <w:rPr>
          <w:w w:val="100"/>
          <w:u w:val="single"/>
        </w:rPr>
        <w:t xml:space="preserve"> </w:t>
      </w:r>
      <w:r>
        <w:rPr>
          <w:u w:val="single"/>
        </w:rPr>
        <w:tab/>
      </w:r>
      <w:r>
        <w:rPr>
          <w:u w:val="single"/>
        </w:rPr>
        <w:t>88</w:t>
      </w:r>
      <w:r>
        <w:rPr>
          <w:u w:val="single"/>
        </w:rPr>
        <w:tab/>
      </w:r>
      <w:r>
        <w:t xml:space="preserve">grain, which Dong then </w:t>
      </w:r>
      <w:r>
        <w:rPr>
          <w:spacing w:val="-3"/>
        </w:rPr>
        <w:t xml:space="preserve">gave </w:t>
      </w:r>
      <w:r>
        <w:t>away to poor</w:t>
      </w:r>
      <w:r>
        <w:rPr>
          <w:spacing w:val="-14"/>
        </w:rPr>
        <w:t xml:space="preserve"> </w:t>
      </w:r>
      <w:r>
        <w:t>people.</w:t>
      </w:r>
    </w:p>
    <w:p>
      <w:pPr>
        <w:pStyle w:val="6"/>
        <w:spacing w:before="142" w:line="240" w:lineRule="auto"/>
        <w:ind w:left="169" w:right="212" w:firstLine="417"/>
        <w:jc w:val="both"/>
      </w:pPr>
      <w:r>
        <w:t xml:space="preserve">Dong’s story became </w:t>
      </w:r>
      <w:r>
        <w:rPr>
          <w:u w:val="single"/>
        </w:rPr>
        <w:t xml:space="preserve">    89      </w:t>
      </w:r>
      <w:r>
        <w:t>(wide) known after he passed away. Doctors in later</w:t>
      </w:r>
      <w:r>
        <w:rPr>
          <w:spacing w:val="10"/>
        </w:rPr>
        <w:t xml:space="preserve"> </w:t>
      </w:r>
      <w:r>
        <w:t xml:space="preserve">dynasties( </w:t>
      </w:r>
      <w:r>
        <w:rPr>
          <w:rFonts w:hint="eastAsia" w:ascii="宋体" w:hAnsi="宋体" w:eastAsia="宋体"/>
        </w:rPr>
        <w:t xml:space="preserve">朝代 </w:t>
      </w:r>
      <w:r>
        <w:t xml:space="preserve">) </w:t>
      </w:r>
      <w:r>
        <w:rPr>
          <w:spacing w:val="-3"/>
        </w:rPr>
        <w:t xml:space="preserve">did </w:t>
      </w:r>
      <w:r>
        <w:t>the same things Dong did in order to show their</w:t>
      </w:r>
      <w:r>
        <w:rPr>
          <w:u w:val="single"/>
        </w:rPr>
        <w:t xml:space="preserve"> 90  </w:t>
      </w:r>
      <w:r>
        <w:rPr>
          <w:spacing w:val="-3"/>
        </w:rPr>
        <w:t xml:space="preserve">[rɪˈspekt] </w:t>
      </w:r>
      <w:r>
        <w:t xml:space="preserve">for </w:t>
      </w:r>
      <w:r>
        <w:rPr>
          <w:spacing w:val="-3"/>
        </w:rPr>
        <w:t xml:space="preserve">him. </w:t>
      </w:r>
      <w:r>
        <w:t>Gradually, people started to use “expert in the apricot grove” to describe doctors who were talented and had</w:t>
      </w:r>
      <w:r>
        <w:rPr>
          <w:spacing w:val="38"/>
        </w:rPr>
        <w:t xml:space="preserve"> </w:t>
      </w:r>
      <w:r>
        <w:t>strong</w:t>
      </w:r>
    </w:p>
    <w:p>
      <w:pPr>
        <w:pStyle w:val="6"/>
        <w:spacing w:before="28" w:line="240" w:lineRule="auto"/>
        <w:ind w:left="169"/>
        <w:jc w:val="both"/>
      </w:pPr>
      <w:r>
        <w:t>morals(</w:t>
      </w:r>
      <w:r>
        <w:rPr>
          <w:rFonts w:hint="eastAsia" w:ascii="宋体" w:eastAsia="宋体"/>
        </w:rPr>
        <w:t>品行</w:t>
      </w:r>
      <w:r>
        <w:t>).</w:t>
      </w:r>
    </w:p>
    <w:p>
      <w:pPr>
        <w:spacing w:after="0" w:line="240" w:lineRule="auto"/>
        <w:jc w:val="both"/>
        <w:sectPr>
          <w:pgSz w:w="10440" w:h="14750"/>
          <w:pgMar w:top="880" w:right="640" w:bottom="1000" w:left="680" w:header="0" w:footer="802" w:gutter="0"/>
          <w:cols w:space="708" w:num="1"/>
        </w:sectPr>
      </w:pPr>
    </w:p>
    <w:p>
      <w:pPr>
        <w:pStyle w:val="4"/>
        <w:numPr>
          <w:ilvl w:val="0"/>
          <w:numId w:val="6"/>
        </w:numPr>
        <w:tabs>
          <w:tab w:val="left" w:pos="890"/>
        </w:tabs>
        <w:spacing w:before="50" w:after="0" w:line="240" w:lineRule="auto"/>
        <w:ind w:left="889" w:right="0" w:hanging="720"/>
        <w:jc w:val="left"/>
      </w:pPr>
      <w:r>
        <w:t>书面表达</w:t>
      </w:r>
      <w:r>
        <w:rPr>
          <w:rFonts w:hint="eastAsia" w:ascii="宋体" w:eastAsia="宋体"/>
        </w:rPr>
        <w:t>（</w:t>
      </w:r>
      <w:r>
        <w:rPr>
          <w:rFonts w:ascii="Calibri" w:eastAsia="Calibri"/>
        </w:rPr>
        <w:t xml:space="preserve">15 </w:t>
      </w:r>
      <w:r>
        <w:rPr>
          <w:rFonts w:hint="eastAsia" w:ascii="宋体" w:eastAsia="宋体"/>
        </w:rPr>
        <w:t>分）</w:t>
      </w:r>
    </w:p>
    <w:p>
      <w:pPr>
        <w:pStyle w:val="6"/>
        <w:spacing w:before="183" w:line="240" w:lineRule="auto"/>
        <w:ind w:left="169" w:right="207" w:firstLine="422"/>
        <w:rPr>
          <w:rFonts w:hint="eastAsia" w:ascii="宋体" w:eastAsia="宋体"/>
        </w:rPr>
      </w:pPr>
      <w:r>
        <w:rPr>
          <w:rFonts w:hint="eastAsia" w:ascii="宋体" w:eastAsia="宋体"/>
          <w:spacing w:val="-1"/>
        </w:rPr>
        <w:t>中国是茶的</w:t>
      </w:r>
      <w:r>
        <w:fldChar w:fldCharType="begin"/>
      </w:r>
      <w:r>
        <w:instrText xml:space="preserve"> HYPERLINK "http://baike.baidu.com/view/180034.htm" </w:instrText>
      </w:r>
      <w:r>
        <w:fldChar w:fldCharType="separate"/>
      </w:r>
      <w:r>
        <w:rPr>
          <w:rFonts w:hint="eastAsia" w:ascii="宋体" w:eastAsia="宋体"/>
        </w:rPr>
        <w:t>故乡</w:t>
      </w:r>
      <w:r>
        <w:rPr>
          <w:rFonts w:hint="eastAsia" w:ascii="宋体" w:eastAsia="宋体"/>
        </w:rPr>
        <w:fldChar w:fldCharType="end"/>
      </w:r>
      <w:r>
        <w:rPr>
          <w:rFonts w:hint="eastAsia" w:ascii="宋体" w:eastAsia="宋体"/>
          <w:spacing w:val="-12"/>
        </w:rPr>
        <w:t>，也是</w:t>
      </w:r>
      <w:r>
        <w:fldChar w:fldCharType="begin"/>
      </w:r>
      <w:r>
        <w:instrText xml:space="preserve"> HYPERLINK "http://baike.baidu.com/view/8263.htm" </w:instrText>
      </w:r>
      <w:r>
        <w:fldChar w:fldCharType="separate"/>
      </w:r>
      <w:r>
        <w:rPr>
          <w:rFonts w:hint="eastAsia" w:ascii="宋体" w:eastAsia="宋体"/>
          <w:spacing w:val="-2"/>
        </w:rPr>
        <w:t>茶文化</w:t>
      </w:r>
      <w:r>
        <w:rPr>
          <w:rFonts w:hint="eastAsia" w:ascii="宋体" w:eastAsia="宋体"/>
          <w:spacing w:val="-2"/>
        </w:rPr>
        <w:fldChar w:fldCharType="end"/>
      </w:r>
      <w:r>
        <w:rPr>
          <w:rFonts w:hint="eastAsia" w:ascii="宋体" w:eastAsia="宋体"/>
          <w:spacing w:val="-7"/>
        </w:rPr>
        <w:t>的发源地。中国</w:t>
      </w:r>
      <w:r>
        <w:fldChar w:fldCharType="begin"/>
      </w:r>
      <w:r>
        <w:instrText xml:space="preserve"> HYPERLINK "http://baike.baidu.com/view/6312.htm" </w:instrText>
      </w:r>
      <w:r>
        <w:fldChar w:fldCharType="separate"/>
      </w:r>
      <w:r>
        <w:rPr>
          <w:rFonts w:hint="eastAsia" w:ascii="宋体" w:eastAsia="宋体"/>
        </w:rPr>
        <w:t>茶</w:t>
      </w:r>
      <w:r>
        <w:rPr>
          <w:rFonts w:hint="eastAsia" w:ascii="宋体" w:eastAsia="宋体"/>
        </w:rPr>
        <w:fldChar w:fldCharType="end"/>
      </w:r>
      <w:r>
        <w:rPr>
          <w:rFonts w:hint="eastAsia" w:ascii="宋体" w:eastAsia="宋体"/>
          <w:spacing w:val="-7"/>
        </w:rPr>
        <w:t>的发现和利用已有四五千年历史，且长盛不</w:t>
      </w:r>
      <w:r>
        <w:rPr>
          <w:rFonts w:hint="eastAsia" w:ascii="宋体" w:eastAsia="宋体"/>
          <w:spacing w:val="-11"/>
        </w:rPr>
        <w:t xml:space="preserve">衰，传遍全球。请你以 </w:t>
      </w:r>
      <w:r>
        <w:t xml:space="preserve">Chinese </w:t>
      </w:r>
      <w:r>
        <w:rPr>
          <w:spacing w:val="-6"/>
        </w:rPr>
        <w:t xml:space="preserve">Tea </w:t>
      </w:r>
      <w:r>
        <w:rPr>
          <w:rFonts w:hint="eastAsia" w:ascii="宋体" w:eastAsia="宋体"/>
          <w:spacing w:val="-4"/>
        </w:rPr>
        <w:t>为题，写一篇文章向外国友人介绍中国茶。</w:t>
      </w:r>
    </w:p>
    <w:p>
      <w:pPr>
        <w:pStyle w:val="6"/>
        <w:spacing w:before="5" w:line="240" w:lineRule="auto"/>
        <w:ind w:left="592"/>
        <w:rPr>
          <w:rFonts w:hint="eastAsia" w:ascii="宋体" w:eastAsia="宋体"/>
        </w:rPr>
      </w:pPr>
      <w:r>
        <w:rPr>
          <w:rFonts w:hint="eastAsia" w:ascii="宋体" w:eastAsia="宋体"/>
          <w:b/>
        </w:rPr>
        <w:t>内容要求</w:t>
      </w:r>
      <w:r>
        <w:rPr>
          <w:rFonts w:hint="eastAsia" w:ascii="宋体" w:eastAsia="宋体"/>
        </w:rPr>
        <w:t>：</w:t>
      </w:r>
      <w:r>
        <w:t xml:space="preserve">1. </w:t>
      </w:r>
      <w:r>
        <w:rPr>
          <w:rFonts w:hint="eastAsia" w:ascii="宋体" w:eastAsia="宋体"/>
        </w:rPr>
        <w:t xml:space="preserve">参考图示，至少选 </w:t>
      </w:r>
      <w:r>
        <w:t xml:space="preserve">3 </w:t>
      </w:r>
      <w:r>
        <w:rPr>
          <w:rFonts w:hint="eastAsia" w:ascii="宋体" w:eastAsia="宋体"/>
        </w:rPr>
        <w:t>个方面来介绍中国茶</w:t>
      </w:r>
    </w:p>
    <w:p>
      <w:pPr>
        <w:pStyle w:val="10"/>
        <w:numPr>
          <w:ilvl w:val="0"/>
          <w:numId w:val="7"/>
        </w:numPr>
        <w:tabs>
          <w:tab w:val="left" w:pos="1908"/>
        </w:tabs>
        <w:spacing w:before="197" w:after="0" w:line="240" w:lineRule="auto"/>
        <w:ind w:left="1907" w:right="0" w:hanging="259"/>
        <w:jc w:val="left"/>
        <w:rPr>
          <w:rFonts w:hint="eastAsia" w:ascii="宋体" w:eastAsia="宋体"/>
          <w:sz w:val="21"/>
        </w:rPr>
      </w:pPr>
      <w:r>
        <w:rPr>
          <w:rFonts w:hint="eastAsia" w:ascii="宋体" w:eastAsia="宋体"/>
          <w:spacing w:val="-5"/>
          <w:sz w:val="21"/>
        </w:rPr>
        <w:t>向友人介绍你喜欢茶或茶文化的原因</w:t>
      </w:r>
    </w:p>
    <w:p>
      <w:pPr>
        <w:pStyle w:val="6"/>
        <w:spacing w:before="9" w:line="240" w:lineRule="auto"/>
        <w:rPr>
          <w:rFonts w:ascii="宋体"/>
          <w:sz w:val="15"/>
        </w:rPr>
      </w:pPr>
    </w:p>
    <w:p>
      <w:pPr>
        <w:pStyle w:val="10"/>
        <w:numPr>
          <w:ilvl w:val="0"/>
          <w:numId w:val="7"/>
        </w:numPr>
        <w:tabs>
          <w:tab w:val="left" w:pos="1903"/>
        </w:tabs>
        <w:spacing w:before="0" w:after="0" w:line="240" w:lineRule="auto"/>
        <w:ind w:left="1902" w:right="0" w:hanging="264"/>
        <w:jc w:val="left"/>
        <w:rPr>
          <w:rFonts w:hint="eastAsia" w:ascii="宋体" w:eastAsia="宋体"/>
          <w:sz w:val="21"/>
        </w:rPr>
      </w:pPr>
      <w:r>
        <mc:AlternateContent>
          <mc:Choice Requires="wpg">
            <w:drawing>
              <wp:anchor distT="0" distB="0" distL="114300" distR="114300" simplePos="0" relativeHeight="251692032" behindDoc="1" locked="0" layoutInCell="1" allowOverlap="1">
                <wp:simplePos x="0" y="0"/>
                <wp:positionH relativeFrom="page">
                  <wp:posOffset>649605</wp:posOffset>
                </wp:positionH>
                <wp:positionV relativeFrom="paragraph">
                  <wp:posOffset>653415</wp:posOffset>
                </wp:positionV>
                <wp:extent cx="4758055" cy="2593340"/>
                <wp:effectExtent l="0" t="0" r="5080" b="16510"/>
                <wp:wrapNone/>
                <wp:docPr id="65" name="组合 23"/>
                <wp:cNvGraphicFramePr/>
                <a:graphic xmlns:a="http://schemas.openxmlformats.org/drawingml/2006/main">
                  <a:graphicData uri="http://schemas.microsoft.com/office/word/2010/wordprocessingGroup">
                    <wpg:wgp>
                      <wpg:cNvGrpSpPr/>
                      <wpg:grpSpPr>
                        <a:xfrm>
                          <a:off x="0" y="0"/>
                          <a:ext cx="4758055" cy="2593340"/>
                          <a:chOff x="1023" y="1029"/>
                          <a:chExt cx="7493" cy="4084"/>
                        </a:xfrm>
                      </wpg:grpSpPr>
                      <pic:pic xmlns:pic="http://schemas.openxmlformats.org/drawingml/2006/picture">
                        <pic:nvPicPr>
                          <pic:cNvPr id="50" name="图片 24"/>
                          <pic:cNvPicPr>
                            <a:picLocks noChangeAspect="1"/>
                          </pic:cNvPicPr>
                        </pic:nvPicPr>
                        <pic:blipFill>
                          <a:blip r:embed="rId22"/>
                          <a:stretch>
                            <a:fillRect/>
                          </a:stretch>
                        </pic:blipFill>
                        <pic:spPr>
                          <a:xfrm>
                            <a:off x="2831" y="1300"/>
                            <a:ext cx="3387" cy="2519"/>
                          </a:xfrm>
                          <a:prstGeom prst="rect">
                            <a:avLst/>
                          </a:prstGeom>
                          <a:noFill/>
                          <a:ln>
                            <a:noFill/>
                          </a:ln>
                        </pic:spPr>
                      </pic:pic>
                      <pic:pic xmlns:pic="http://schemas.openxmlformats.org/drawingml/2006/picture">
                        <pic:nvPicPr>
                          <pic:cNvPr id="51" name="图片 25"/>
                          <pic:cNvPicPr>
                            <a:picLocks noChangeAspect="1"/>
                          </pic:cNvPicPr>
                        </pic:nvPicPr>
                        <pic:blipFill>
                          <a:blip r:embed="rId23"/>
                          <a:stretch>
                            <a:fillRect/>
                          </a:stretch>
                        </pic:blipFill>
                        <pic:spPr>
                          <a:xfrm>
                            <a:off x="2183" y="3271"/>
                            <a:ext cx="1044" cy="731"/>
                          </a:xfrm>
                          <a:prstGeom prst="rect">
                            <a:avLst/>
                          </a:prstGeom>
                          <a:noFill/>
                          <a:ln>
                            <a:noFill/>
                          </a:ln>
                        </pic:spPr>
                      </pic:pic>
                      <pic:pic xmlns:pic="http://schemas.openxmlformats.org/drawingml/2006/picture">
                        <pic:nvPicPr>
                          <pic:cNvPr id="52" name="图片 26"/>
                          <pic:cNvPicPr>
                            <a:picLocks noChangeAspect="1"/>
                          </pic:cNvPicPr>
                        </pic:nvPicPr>
                        <pic:blipFill>
                          <a:blip r:embed="rId23"/>
                          <a:stretch>
                            <a:fillRect/>
                          </a:stretch>
                        </pic:blipFill>
                        <pic:spPr>
                          <a:xfrm>
                            <a:off x="2111" y="1880"/>
                            <a:ext cx="1044" cy="731"/>
                          </a:xfrm>
                          <a:prstGeom prst="rect">
                            <a:avLst/>
                          </a:prstGeom>
                          <a:noFill/>
                          <a:ln>
                            <a:noFill/>
                          </a:ln>
                        </pic:spPr>
                      </pic:pic>
                      <pic:pic xmlns:pic="http://schemas.openxmlformats.org/drawingml/2006/picture">
                        <pic:nvPicPr>
                          <pic:cNvPr id="53" name="图片 27"/>
                          <pic:cNvPicPr>
                            <a:picLocks noChangeAspect="1"/>
                          </pic:cNvPicPr>
                        </pic:nvPicPr>
                        <pic:blipFill>
                          <a:blip r:embed="rId23"/>
                          <a:stretch>
                            <a:fillRect/>
                          </a:stretch>
                        </pic:blipFill>
                        <pic:spPr>
                          <a:xfrm>
                            <a:off x="3731" y="3929"/>
                            <a:ext cx="1044" cy="731"/>
                          </a:xfrm>
                          <a:prstGeom prst="rect">
                            <a:avLst/>
                          </a:prstGeom>
                          <a:noFill/>
                          <a:ln>
                            <a:noFill/>
                          </a:ln>
                        </pic:spPr>
                      </pic:pic>
                      <pic:pic xmlns:pic="http://schemas.openxmlformats.org/drawingml/2006/picture">
                        <pic:nvPicPr>
                          <pic:cNvPr id="54" name="图片 28"/>
                          <pic:cNvPicPr>
                            <a:picLocks noChangeAspect="1"/>
                          </pic:cNvPicPr>
                        </pic:nvPicPr>
                        <pic:blipFill>
                          <a:blip r:embed="rId23"/>
                          <a:stretch>
                            <a:fillRect/>
                          </a:stretch>
                        </pic:blipFill>
                        <pic:spPr>
                          <a:xfrm>
                            <a:off x="6071" y="1724"/>
                            <a:ext cx="1044" cy="731"/>
                          </a:xfrm>
                          <a:prstGeom prst="rect">
                            <a:avLst/>
                          </a:prstGeom>
                          <a:noFill/>
                          <a:ln>
                            <a:noFill/>
                          </a:ln>
                        </pic:spPr>
                      </pic:pic>
                      <pic:pic xmlns:pic="http://schemas.openxmlformats.org/drawingml/2006/picture">
                        <pic:nvPicPr>
                          <pic:cNvPr id="55" name="图片 29"/>
                          <pic:cNvPicPr>
                            <a:picLocks noChangeAspect="1"/>
                          </pic:cNvPicPr>
                        </pic:nvPicPr>
                        <pic:blipFill>
                          <a:blip r:embed="rId23"/>
                          <a:stretch>
                            <a:fillRect/>
                          </a:stretch>
                        </pic:blipFill>
                        <pic:spPr>
                          <a:xfrm>
                            <a:off x="3191" y="1036"/>
                            <a:ext cx="1044" cy="731"/>
                          </a:xfrm>
                          <a:prstGeom prst="rect">
                            <a:avLst/>
                          </a:prstGeom>
                          <a:noFill/>
                          <a:ln>
                            <a:noFill/>
                          </a:ln>
                        </pic:spPr>
                      </pic:pic>
                      <pic:pic xmlns:pic="http://schemas.openxmlformats.org/drawingml/2006/picture">
                        <pic:nvPicPr>
                          <pic:cNvPr id="56" name="图片 30"/>
                          <pic:cNvPicPr>
                            <a:picLocks noChangeAspect="1"/>
                          </pic:cNvPicPr>
                        </pic:nvPicPr>
                        <pic:blipFill>
                          <a:blip r:embed="rId23"/>
                          <a:stretch>
                            <a:fillRect/>
                          </a:stretch>
                        </pic:blipFill>
                        <pic:spPr>
                          <a:xfrm>
                            <a:off x="4811" y="1056"/>
                            <a:ext cx="1044" cy="731"/>
                          </a:xfrm>
                          <a:prstGeom prst="rect">
                            <a:avLst/>
                          </a:prstGeom>
                          <a:noFill/>
                          <a:ln>
                            <a:noFill/>
                          </a:ln>
                        </pic:spPr>
                      </pic:pic>
                      <pic:pic xmlns:pic="http://schemas.openxmlformats.org/drawingml/2006/picture">
                        <pic:nvPicPr>
                          <pic:cNvPr id="57" name="图片 31"/>
                          <pic:cNvPicPr>
                            <a:picLocks noChangeAspect="1"/>
                          </pic:cNvPicPr>
                        </pic:nvPicPr>
                        <pic:blipFill>
                          <a:blip r:embed="rId23"/>
                          <a:stretch>
                            <a:fillRect/>
                          </a:stretch>
                        </pic:blipFill>
                        <pic:spPr>
                          <a:xfrm>
                            <a:off x="5531" y="3903"/>
                            <a:ext cx="1044" cy="731"/>
                          </a:xfrm>
                          <a:prstGeom prst="rect">
                            <a:avLst/>
                          </a:prstGeom>
                          <a:noFill/>
                          <a:ln>
                            <a:noFill/>
                          </a:ln>
                        </pic:spPr>
                      </pic:pic>
                      <wps:wsp>
                        <wps:cNvPr id="58" name="文本框 32"/>
                        <wps:cNvSpPr txBox="1"/>
                        <wps:spPr>
                          <a:xfrm>
                            <a:off x="4991" y="4576"/>
                            <a:ext cx="2700" cy="436"/>
                          </a:xfrm>
                          <a:prstGeom prst="rect">
                            <a:avLst/>
                          </a:prstGeom>
                          <a:noFill/>
                          <a:ln w="9525">
                            <a:solidFill>
                              <a:srgbClr val="000000"/>
                            </a:solidFill>
                            <a:miter lim="0"/>
                          </a:ln>
                        </wps:spPr>
                        <wps:txbx>
                          <w:txbxContent>
                            <w:p>
                              <w:pPr>
                                <w:spacing w:before="100"/>
                                <w:ind w:left="142" w:right="0" w:firstLine="0"/>
                                <w:jc w:val="left"/>
                                <w:rPr>
                                  <w:i/>
                                  <w:sz w:val="21"/>
                                </w:rPr>
                              </w:pPr>
                              <w:r>
                                <w:rPr>
                                  <w:sz w:val="21"/>
                                </w:rPr>
                                <w:t>Ancient People &amp;</w:t>
                              </w:r>
                              <w:r>
                                <w:rPr>
                                  <w:i/>
                                  <w:sz w:val="21"/>
                                </w:rPr>
                                <w:t>Cha Jing</w:t>
                              </w:r>
                            </w:p>
                          </w:txbxContent>
                        </wps:txbx>
                        <wps:bodyPr lIns="0" tIns="0" rIns="0" bIns="0" upright="1"/>
                      </wps:wsp>
                      <wps:wsp>
                        <wps:cNvPr id="59" name="文本框 33"/>
                        <wps:cNvSpPr txBox="1"/>
                        <wps:spPr>
                          <a:xfrm>
                            <a:off x="3731" y="4576"/>
                            <a:ext cx="994" cy="529"/>
                          </a:xfrm>
                          <a:prstGeom prst="rect">
                            <a:avLst/>
                          </a:prstGeom>
                          <a:noFill/>
                          <a:ln w="9525">
                            <a:solidFill>
                              <a:srgbClr val="000000"/>
                            </a:solidFill>
                            <a:miter lim="0"/>
                          </a:ln>
                        </wps:spPr>
                        <wps:txbx>
                          <w:txbxContent>
                            <w:p>
                              <w:pPr>
                                <w:spacing w:before="157"/>
                                <w:ind w:left="144" w:right="0" w:firstLine="0"/>
                                <w:jc w:val="left"/>
                                <w:rPr>
                                  <w:sz w:val="21"/>
                                </w:rPr>
                              </w:pPr>
                              <w:r>
                                <w:rPr>
                                  <w:sz w:val="21"/>
                                </w:rPr>
                                <w:t>History</w:t>
                              </w:r>
                            </w:p>
                          </w:txbxContent>
                        </wps:txbx>
                        <wps:bodyPr lIns="0" tIns="0" rIns="0" bIns="0" upright="1"/>
                      </wps:wsp>
                      <wps:wsp>
                        <wps:cNvPr id="60" name="文本框 34"/>
                        <wps:cNvSpPr txBox="1"/>
                        <wps:spPr>
                          <a:xfrm>
                            <a:off x="1931" y="3960"/>
                            <a:ext cx="1500" cy="488"/>
                          </a:xfrm>
                          <a:prstGeom prst="rect">
                            <a:avLst/>
                          </a:prstGeom>
                          <a:noFill/>
                          <a:ln w="9525">
                            <a:solidFill>
                              <a:srgbClr val="000000"/>
                            </a:solidFill>
                            <a:miter lim="0"/>
                          </a:ln>
                        </wps:spPr>
                        <wps:txbx>
                          <w:txbxContent>
                            <w:p>
                              <w:pPr>
                                <w:spacing w:before="101"/>
                                <w:ind w:left="144" w:right="0" w:firstLine="0"/>
                                <w:jc w:val="left"/>
                                <w:rPr>
                                  <w:sz w:val="21"/>
                                </w:rPr>
                              </w:pPr>
                              <w:r>
                                <w:rPr>
                                  <w:sz w:val="21"/>
                                </w:rPr>
                                <w:t>Development</w:t>
                              </w:r>
                            </w:p>
                          </w:txbxContent>
                        </wps:txbx>
                        <wps:bodyPr lIns="0" tIns="0" rIns="0" bIns="0" upright="1"/>
                      </wps:wsp>
                      <wps:wsp>
                        <wps:cNvPr id="61" name="文本框 35"/>
                        <wps:cNvSpPr txBox="1"/>
                        <wps:spPr>
                          <a:xfrm>
                            <a:off x="7511" y="3148"/>
                            <a:ext cx="900" cy="468"/>
                          </a:xfrm>
                          <a:prstGeom prst="rect">
                            <a:avLst/>
                          </a:prstGeom>
                          <a:noFill/>
                          <a:ln w="9525">
                            <a:solidFill>
                              <a:srgbClr val="000000"/>
                            </a:solidFill>
                            <a:miter lim="0"/>
                          </a:ln>
                        </wps:spPr>
                        <wps:txbx>
                          <w:txbxContent>
                            <w:p>
                              <w:pPr>
                                <w:spacing w:before="136"/>
                                <w:ind w:left="142" w:right="0" w:firstLine="0"/>
                                <w:jc w:val="left"/>
                                <w:rPr>
                                  <w:sz w:val="24"/>
                                </w:rPr>
                              </w:pPr>
                              <w:r>
                                <w:rPr>
                                  <w:sz w:val="24"/>
                                </w:rPr>
                                <w:t>……</w:t>
                              </w:r>
                            </w:p>
                          </w:txbxContent>
                        </wps:txbx>
                        <wps:bodyPr lIns="0" tIns="0" rIns="0" bIns="0" upright="1"/>
                      </wps:wsp>
                      <wps:wsp>
                        <wps:cNvPr id="62" name="文本框 36"/>
                        <wps:cNvSpPr txBox="1"/>
                        <wps:spPr>
                          <a:xfrm>
                            <a:off x="1031" y="2036"/>
                            <a:ext cx="900" cy="588"/>
                          </a:xfrm>
                          <a:prstGeom prst="rect">
                            <a:avLst/>
                          </a:prstGeom>
                          <a:noFill/>
                          <a:ln w="9525">
                            <a:solidFill>
                              <a:srgbClr val="000000"/>
                            </a:solidFill>
                            <a:miter lim="0"/>
                          </a:ln>
                        </wps:spPr>
                        <wps:txbx>
                          <w:txbxContent>
                            <w:p>
                              <w:pPr>
                                <w:spacing w:before="163"/>
                                <w:ind w:left="142" w:right="0" w:firstLine="0"/>
                                <w:jc w:val="left"/>
                                <w:rPr>
                                  <w:sz w:val="21"/>
                                </w:rPr>
                              </w:pPr>
                              <w:r>
                                <w:rPr>
                                  <w:sz w:val="21"/>
                                </w:rPr>
                                <w:t>Kinds</w:t>
                              </w:r>
                            </w:p>
                          </w:txbxContent>
                        </wps:txbx>
                        <wps:bodyPr lIns="0" tIns="0" rIns="0" bIns="0" upright="1"/>
                      </wps:wsp>
                      <wps:wsp>
                        <wps:cNvPr id="63" name="文本框 37"/>
                        <wps:cNvSpPr txBox="1"/>
                        <wps:spPr>
                          <a:xfrm>
                            <a:off x="7151" y="1724"/>
                            <a:ext cx="1358" cy="576"/>
                          </a:xfrm>
                          <a:prstGeom prst="rect">
                            <a:avLst/>
                          </a:prstGeom>
                          <a:noFill/>
                          <a:ln w="9525">
                            <a:solidFill>
                              <a:srgbClr val="000000"/>
                            </a:solidFill>
                            <a:miter lim="0"/>
                          </a:ln>
                        </wps:spPr>
                        <wps:txbx>
                          <w:txbxContent>
                            <w:p>
                              <w:pPr>
                                <w:spacing w:before="158"/>
                                <w:ind w:left="142" w:right="0" w:firstLine="0"/>
                                <w:jc w:val="left"/>
                                <w:rPr>
                                  <w:sz w:val="21"/>
                                </w:rPr>
                              </w:pPr>
                              <w:r>
                                <w:rPr>
                                  <w:sz w:val="21"/>
                                </w:rPr>
                                <w:t>Popularity</w:t>
                              </w:r>
                            </w:p>
                          </w:txbxContent>
                        </wps:txbx>
                        <wps:bodyPr lIns="0" tIns="0" rIns="0" bIns="0" upright="1"/>
                      </wps:wsp>
                      <wps:wsp>
                        <wps:cNvPr id="64" name="文本框 38"/>
                        <wps:cNvSpPr txBox="1"/>
                        <wps:spPr>
                          <a:xfrm>
                            <a:off x="1211" y="1036"/>
                            <a:ext cx="1980" cy="559"/>
                          </a:xfrm>
                          <a:prstGeom prst="rect">
                            <a:avLst/>
                          </a:prstGeom>
                          <a:noFill/>
                          <a:ln w="9525">
                            <a:solidFill>
                              <a:srgbClr val="000000"/>
                            </a:solidFill>
                            <a:miter lim="0"/>
                          </a:ln>
                        </wps:spPr>
                        <wps:txbx>
                          <w:txbxContent>
                            <w:p>
                              <w:pPr>
                                <w:spacing w:before="150"/>
                                <w:ind w:left="144" w:right="0" w:firstLine="0"/>
                                <w:jc w:val="left"/>
                                <w:rPr>
                                  <w:sz w:val="21"/>
                                </w:rPr>
                              </w:pPr>
                              <w:r>
                                <w:rPr>
                                  <w:sz w:val="21"/>
                                </w:rPr>
                                <w:t>Advantages (</w:t>
                              </w:r>
                              <w:r>
                                <w:rPr>
                                  <w:rFonts w:hint="eastAsia" w:ascii="宋体" w:eastAsia="宋体"/>
                                  <w:sz w:val="21"/>
                                </w:rPr>
                                <w:t>益处</w:t>
                              </w:r>
                              <w:r>
                                <w:rPr>
                                  <w:sz w:val="21"/>
                                </w:rPr>
                                <w:t>)</w:t>
                              </w:r>
                            </w:p>
                          </w:txbxContent>
                        </wps:txbx>
                        <wps:bodyPr lIns="0" tIns="0" rIns="0" bIns="0" upright="1"/>
                      </wps:wsp>
                    </wpg:wgp>
                  </a:graphicData>
                </a:graphic>
              </wp:anchor>
            </w:drawing>
          </mc:Choice>
          <mc:Fallback>
            <w:pict>
              <v:group id="组合 23" o:spid="_x0000_s1026" o:spt="203" style="position:absolute;left:0pt;margin-left:51.15pt;margin-top:51.45pt;height:204.2pt;width:374.65pt;mso-position-horizontal-relative:page;z-index:-251624448;mso-width-relative:page;mso-height-relative:page;" coordorigin="1023,1029" coordsize="7493,4084" o:gfxdata="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">
                <o:lock v:ext="edit" aspectratio="f"/>
                <v:shape id="图片 24" o:spid="_x0000_s1026" o:spt="75" type="#_x0000_t75" style="position:absolute;left:2831;top:1300;height:2519;width:3387;" filled="f" o:preferrelative="t" stroked="f" coordsize="21600,21600" o:gfxdata="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JOrG0ugAAANsA&#10;AAAPAAAAAAAAAAEAIAAAACIAAABkcnMvZG93bnJldi54bWxQSwECFAAUAAAACACHTuJAMy8FnjsA&#10;AAA5AAAAEAAAAAAAAAABACAAAAAJAQAAZHJzL3NoYXBleG1sLnhtbFBLBQYAAAAABgAGAFsBAACz&#10;AwAAAAA=&#10;">
                  <v:fill on="f" focussize="0,0"/>
                  <v:stroke on="f"/>
                  <v:imagedata r:id="rId22" o:title=""/>
                  <o:lock v:ext="edit" aspectratio="t"/>
                </v:shape>
                <v:shape id="图片 25" o:spid="_x0000_s1026" o:spt="75" type="#_x0000_t75" style="position:absolute;left:2183;top:3271;height:731;width:1044;" filled="f" o:preferrelative="t" stroked="f" coordsize="21600,21600" o:gfxdata="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JkaOb4A&#10;AADbAAAADwAAAAAAAAABACAAAAAiAAAAZHJzL2Rvd25yZXYueG1sUEsBAhQAFAAAAAgAh07iQDMv&#10;BZ47AAAAOQAAABAAAAAAAAAAAQAgAAAADQEAAGRycy9zaGFwZXhtbC54bWxQSwUGAAAAAAYABgBb&#10;AQAAtwMAAAAA&#10;">
                  <v:fill on="f" focussize="0,0"/>
                  <v:stroke on="f"/>
                  <v:imagedata r:id="rId23" o:title=""/>
                  <o:lock v:ext="edit" aspectratio="t"/>
                </v:shape>
                <v:shape id="图片 26" o:spid="_x0000_s1026" o:spt="75" type="#_x0000_t75" style="position:absolute;left:2111;top:1880;height:731;width:1044;" filled="f" o:preferrelative="t" stroked="f" coordsize="21600,21600" o:gfxdata="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4S4ROvQAA&#10;ANsAAAAPAAAAAAAAAAEAIAAAACIAAABkcnMvZG93bnJldi54bWxQSwECFAAUAAAACACHTuJAMy8F&#10;njsAAAA5AAAAEAAAAAAAAAABACAAAAAMAQAAZHJzL3NoYXBleG1sLnhtbFBLBQYAAAAABgAGAFsB&#10;AAC2AwAAAAA=&#10;">
                  <v:fill on="f" focussize="0,0"/>
                  <v:stroke on="f"/>
                  <v:imagedata r:id="rId23" o:title=""/>
                  <o:lock v:ext="edit" aspectratio="t"/>
                </v:shape>
                <v:shape id="图片 27" o:spid="_x0000_s1026" o:spt="75" type="#_x0000_t75" style="position:absolute;left:3731;top:3929;height:731;width:1044;" filled="f" o:preferrelative="t" stroked="f" coordsize="21600,21600" o:gfxdata="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cHIdW/&#10;AAAA2wAAAA8AAAAAAAAAAQAgAAAAIgAAAGRycy9kb3ducmV2LnhtbFBLAQIUABQAAAAIAIdO4kAz&#10;LwWeOwAAADkAAAAQAAAAAAAAAAEAIAAAAA4BAABkcnMvc2hhcGV4bWwueG1sUEsFBgAAAAAGAAYA&#10;WwEAALgDAAAAAA==&#10;">
                  <v:fill on="f" focussize="0,0"/>
                  <v:stroke on="f"/>
                  <v:imagedata r:id="rId23" o:title=""/>
                  <o:lock v:ext="edit" aspectratio="t"/>
                </v:shape>
                <v:shape id="图片 28" o:spid="_x0000_s1026" o:spt="75" type="#_x0000_t75" style="position:absolute;left:6071;top:1724;height:731;width:1044;" filled="f" o:preferrelative="t" stroked="f" coordsize="21600,21600" o:gfxdata="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O65ob4A&#10;AADbAAAADwAAAAAAAAABACAAAAAiAAAAZHJzL2Rvd25yZXYueG1sUEsBAhQAFAAAAAgAh07iQDMv&#10;BZ47AAAAOQAAABAAAAAAAAAAAQAgAAAADQEAAGRycy9zaGFwZXhtbC54bWxQSwUGAAAAAAYABgBb&#10;AQAAtwMAAAAA&#10;">
                  <v:fill on="f" focussize="0,0"/>
                  <v:stroke on="f"/>
                  <v:imagedata r:id="rId23" o:title=""/>
                  <o:lock v:ext="edit" aspectratio="t"/>
                </v:shape>
                <v:shape id="图片 29" o:spid="_x0000_s1026" o:spt="75" type="#_x0000_t75" style="position:absolute;left:3191;top:1036;height:731;width:1044;" filled="f" o:preferrelative="t" stroked="f" coordsize="21600,21600" o:gfxdata="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6IcOr4A&#10;AADbAAAADwAAAAAAAAABACAAAAAiAAAAZHJzL2Rvd25yZXYueG1sUEsBAhQAFAAAAAgAh07iQDMv&#10;BZ47AAAAOQAAABAAAAAAAAAAAQAgAAAADQEAAGRycy9zaGFwZXhtbC54bWxQSwUGAAAAAAYABgBb&#10;AQAAtwMAAAAA&#10;">
                  <v:fill on="f" focussize="0,0"/>
                  <v:stroke on="f"/>
                  <v:imagedata r:id="rId23" o:title=""/>
                  <o:lock v:ext="edit" aspectratio="t"/>
                </v:shape>
                <v:shape id="图片 30" o:spid="_x0000_s1026" o:spt="75" type="#_x0000_t75" style="position:absolute;left:4811;top:1056;height:731;width:1044;" filled="f" o:preferrelative="t" stroked="f" coordsize="21600,21600" o:gfxdata="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cIJNvQAA&#10;ANsAAAAPAAAAAAAAAAEAIAAAACIAAABkcnMvZG93bnJldi54bWxQSwECFAAUAAAACACHTuJAMy8F&#10;njsAAAA5AAAAEAAAAAAAAAABACAAAAAMAQAAZHJzL3NoYXBleG1sLnhtbFBLBQYAAAAABgAGAFsB&#10;AAC2AwAAAAA=&#10;">
                  <v:fill on="f" focussize="0,0"/>
                  <v:stroke on="f"/>
                  <v:imagedata r:id="rId23" o:title=""/>
                  <o:lock v:ext="edit" aspectratio="t"/>
                </v:shape>
                <v:shape id="图片 31" o:spid="_x0000_s1026" o:spt="75" type="#_x0000_t75" style="position:absolute;left:5531;top:3903;height:731;width:1044;" filled="f" o:preferrelative="t" stroked="f" coordsize="21600,21600" o:gfxdata="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Dwn1r4A&#10;AADbAAAADwAAAAAAAAABACAAAAAiAAAAZHJzL2Rvd25yZXYueG1sUEsBAhQAFAAAAAgAh07iQDMv&#10;BZ47AAAAOQAAABAAAAAAAAAAAQAgAAAADQEAAGRycy9zaGFwZXhtbC54bWxQSwUGAAAAAAYABgBb&#10;AQAAtwMAAAAA&#10;">
                  <v:fill on="f" focussize="0,0"/>
                  <v:stroke on="f"/>
                  <v:imagedata r:id="rId23" o:title=""/>
                  <o:lock v:ext="edit" aspectratio="t"/>
                </v:shape>
                <v:shape id="文本框 32" o:spid="_x0000_s1026" o:spt="202" type="#_x0000_t202" style="position:absolute;left:4991;top:4576;height:436;width:2700;" filled="f" stroked="t" coordsize="21600,21600" o:gfxdata="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aAiZvQAA&#10;ANsAAAAPAAAAAAAAAAEAIAAAACIAAABkcnMvZG93bnJldi54bWxQSwECFAAUAAAACACHTuJAMy8F&#10;njsAAAA5AAAAEAAAAAAAAAABACAAAAAMAQAAZHJzL3NoYXBleG1sLnhtbFBLBQYAAAAABgAGAFsB&#10;AAC2AwAAAAA=&#10;">
                  <v:fill on="f" focussize="0,0"/>
                  <v:stroke color="#000000" miterlimit="0" joinstyle="miter"/>
                  <v:imagedata o:title=""/>
                  <o:lock v:ext="edit" aspectratio="f"/>
                  <v:textbox inset="0mm,0mm,0mm,0mm">
                    <w:txbxContent>
                      <w:p>
                        <w:pPr>
                          <w:spacing w:before="100"/>
                          <w:ind w:left="142" w:right="0" w:firstLine="0"/>
                          <w:jc w:val="left"/>
                          <w:rPr>
                            <w:i/>
                            <w:sz w:val="21"/>
                          </w:rPr>
                        </w:pPr>
                        <w:r>
                          <w:rPr>
                            <w:sz w:val="21"/>
                          </w:rPr>
                          <w:t>Ancient People &amp;</w:t>
                        </w:r>
                        <w:r>
                          <w:rPr>
                            <w:i/>
                            <w:sz w:val="21"/>
                          </w:rPr>
                          <w:t>Cha Jing</w:t>
                        </w:r>
                      </w:p>
                    </w:txbxContent>
                  </v:textbox>
                </v:shape>
                <v:shape id="文本框 33" o:spid="_x0000_s1026" o:spt="202" type="#_x0000_t202" style="position:absolute;left:3731;top:4576;height:529;width:994;" filled="f" stroked="t" coordsize="21600,21600" o:gfxdata="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QkrQK/&#10;AAAA2wAAAA8AAAAAAAAAAQAgAAAAIgAAAGRycy9kb3ducmV2LnhtbFBLAQIUABQAAAAIAIdO4kAz&#10;LwWeOwAAADkAAAAQAAAAAAAAAAEAIAAAAA4BAABkcnMvc2hhcGV4bWwueG1sUEsFBgAAAAAGAAYA&#10;WwEAALgDAAAAAA==&#10;">
                  <v:fill on="f" focussize="0,0"/>
                  <v:stroke color="#000000" miterlimit="0" joinstyle="miter"/>
                  <v:imagedata o:title=""/>
                  <o:lock v:ext="edit" aspectratio="f"/>
                  <v:textbox inset="0mm,0mm,0mm,0mm">
                    <w:txbxContent>
                      <w:p>
                        <w:pPr>
                          <w:spacing w:before="157"/>
                          <w:ind w:left="144" w:right="0" w:firstLine="0"/>
                          <w:jc w:val="left"/>
                          <w:rPr>
                            <w:sz w:val="21"/>
                          </w:rPr>
                        </w:pPr>
                        <w:r>
                          <w:rPr>
                            <w:sz w:val="21"/>
                          </w:rPr>
                          <w:t>History</w:t>
                        </w:r>
                      </w:p>
                    </w:txbxContent>
                  </v:textbox>
                </v:shape>
                <v:shape id="文本框 34" o:spid="_x0000_s1026" o:spt="202" type="#_x0000_t202" style="position:absolute;left:1931;top:3960;height:488;width:1500;" filled="f" stroked="t" coordsize="21600,21600" o:gfxdata="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cs4ivQAA&#10;ANsAAAAPAAAAAAAAAAEAIAAAACIAAABkcnMvZG93bnJldi54bWxQSwECFAAUAAAACACHTuJAMy8F&#10;njsAAAA5AAAAEAAAAAAAAAABACAAAAAMAQAAZHJzL3NoYXBleG1sLnhtbFBLBQYAAAAABgAGAFsB&#10;AAC2AwAAAAA=&#10;">
                  <v:fill on="f" focussize="0,0"/>
                  <v:stroke color="#000000" miterlimit="0" joinstyle="miter"/>
                  <v:imagedata o:title=""/>
                  <o:lock v:ext="edit" aspectratio="f"/>
                  <v:textbox inset="0mm,0mm,0mm,0mm">
                    <w:txbxContent>
                      <w:p>
                        <w:pPr>
                          <w:spacing w:before="101"/>
                          <w:ind w:left="144" w:right="0" w:firstLine="0"/>
                          <w:jc w:val="left"/>
                          <w:rPr>
                            <w:sz w:val="21"/>
                          </w:rPr>
                        </w:pPr>
                        <w:r>
                          <w:rPr>
                            <w:sz w:val="21"/>
                          </w:rPr>
                          <w:t>Development</w:t>
                        </w:r>
                      </w:p>
                    </w:txbxContent>
                  </v:textbox>
                </v:shape>
                <v:shape id="文本框 35" o:spid="_x0000_s1026" o:spt="202" type="#_x0000_t202" style="position:absolute;left:7511;top:3148;height:468;width:900;" filled="f" stroked="t" coordsize="21600,21600" o:gfxdata="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D5rub4A&#10;AADbAAAADwAAAAAAAAABACAAAAAiAAAAZHJzL2Rvd25yZXYueG1sUEsBAhQAFAAAAAgAh07iQDMv&#10;BZ47AAAAOQAAABAAAAAAAAAAAQAgAAAADQEAAGRycy9zaGFwZXhtbC54bWxQSwUGAAAAAAYABgBb&#10;AQAAtwMAAAAA&#10;">
                  <v:fill on="f" focussize="0,0"/>
                  <v:stroke color="#000000" miterlimit="0" joinstyle="miter"/>
                  <v:imagedata o:title=""/>
                  <o:lock v:ext="edit" aspectratio="f"/>
                  <v:textbox inset="0mm,0mm,0mm,0mm">
                    <w:txbxContent>
                      <w:p>
                        <w:pPr>
                          <w:spacing w:before="136"/>
                          <w:ind w:left="142" w:right="0" w:firstLine="0"/>
                          <w:jc w:val="left"/>
                          <w:rPr>
                            <w:sz w:val="24"/>
                          </w:rPr>
                        </w:pPr>
                        <w:r>
                          <w:rPr>
                            <w:sz w:val="24"/>
                          </w:rPr>
                          <w:t>……</w:t>
                        </w:r>
                      </w:p>
                    </w:txbxContent>
                  </v:textbox>
                </v:shape>
                <v:shape id="文本框 36" o:spid="_x0000_s1026" o:spt="202" type="#_x0000_t202" style="position:absolute;left:1031;top:2036;height:588;width:900;" filled="f" stroked="t" coordsize="21600,21600" o:gfxdata="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07PXOvQAA&#10;ANsAAAAPAAAAAAAAAAEAIAAAACIAAABkcnMvZG93bnJldi54bWxQSwECFAAUAAAACACHTuJAMy8F&#10;njsAAAA5AAAAEAAAAAAAAAABACAAAAAMAQAAZHJzL3NoYXBleG1sLnhtbFBLBQYAAAAABgAGAFsB&#10;AAC2AwAAAAA=&#10;">
                  <v:fill on="f" focussize="0,0"/>
                  <v:stroke color="#000000" miterlimit="0" joinstyle="miter"/>
                  <v:imagedata o:title=""/>
                  <o:lock v:ext="edit" aspectratio="f"/>
                  <v:textbox inset="0mm,0mm,0mm,0mm">
                    <w:txbxContent>
                      <w:p>
                        <w:pPr>
                          <w:spacing w:before="163"/>
                          <w:ind w:left="142" w:right="0" w:firstLine="0"/>
                          <w:jc w:val="left"/>
                          <w:rPr>
                            <w:sz w:val="21"/>
                          </w:rPr>
                        </w:pPr>
                        <w:r>
                          <w:rPr>
                            <w:sz w:val="21"/>
                          </w:rPr>
                          <w:t>Kinds</w:t>
                        </w:r>
                      </w:p>
                    </w:txbxContent>
                  </v:textbox>
                </v:shape>
                <v:shape id="文本框 37" o:spid="_x0000_s1026" o:spt="202" type="#_x0000_t202" style="position:absolute;left:7151;top:1724;height:576;width:1358;" filled="f" stroked="t" coordsize="21600,21600" o:gfxdata="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gUFW/&#10;AAAA2wAAAA8AAAAAAAAAAQAgAAAAIgAAAGRycy9kb3ducmV2LnhtbFBLAQIUABQAAAAIAIdO4kAz&#10;LwWeOwAAADkAAAAQAAAAAAAAAAEAIAAAAA4BAABkcnMvc2hhcGV4bWwueG1sUEsFBgAAAAAGAAYA&#10;WwEAALgDAAAAAA==&#10;">
                  <v:fill on="f" focussize="0,0"/>
                  <v:stroke color="#000000" miterlimit="0" joinstyle="miter"/>
                  <v:imagedata o:title=""/>
                  <o:lock v:ext="edit" aspectratio="f"/>
                  <v:textbox inset="0mm,0mm,0mm,0mm">
                    <w:txbxContent>
                      <w:p>
                        <w:pPr>
                          <w:spacing w:before="158"/>
                          <w:ind w:left="142" w:right="0" w:firstLine="0"/>
                          <w:jc w:val="left"/>
                          <w:rPr>
                            <w:sz w:val="21"/>
                          </w:rPr>
                        </w:pPr>
                        <w:r>
                          <w:rPr>
                            <w:sz w:val="21"/>
                          </w:rPr>
                          <w:t>Popularity</w:t>
                        </w:r>
                      </w:p>
                    </w:txbxContent>
                  </v:textbox>
                </v:shape>
                <v:shape id="文本框 38" o:spid="_x0000_s1026" o:spt="202" type="#_x0000_t202" style="position:absolute;left:1211;top:1036;height:559;width:1980;" filled="f" stroked="t" coordsize="21600,21600" o:gfxdata="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RJyCG/&#10;AAAA2wAAAA8AAAAAAAAAAQAgAAAAIgAAAGRycy9kb3ducmV2LnhtbFBLAQIUABQAAAAIAIdO4kAz&#10;LwWeOwAAADkAAAAQAAAAAAAAAAEAIAAAAA4BAABkcnMvc2hhcGV4bWwueG1sUEsFBgAAAAAGAAYA&#10;WwEAALgDAAAAAA==&#10;">
                  <v:fill on="f" focussize="0,0"/>
                  <v:stroke color="#000000" miterlimit="0" joinstyle="miter"/>
                  <v:imagedata o:title=""/>
                  <o:lock v:ext="edit" aspectratio="f"/>
                  <v:textbox inset="0mm,0mm,0mm,0mm">
                    <w:txbxContent>
                      <w:p>
                        <w:pPr>
                          <w:spacing w:before="150"/>
                          <w:ind w:left="144" w:right="0" w:firstLine="0"/>
                          <w:jc w:val="left"/>
                          <w:rPr>
                            <w:sz w:val="21"/>
                          </w:rPr>
                        </w:pPr>
                        <w:r>
                          <w:rPr>
                            <w:sz w:val="21"/>
                          </w:rPr>
                          <w:t>Advantages (</w:t>
                        </w:r>
                        <w:r>
                          <w:rPr>
                            <w:rFonts w:hint="eastAsia" w:ascii="宋体" w:eastAsia="宋体"/>
                            <w:sz w:val="21"/>
                          </w:rPr>
                          <w:t>益处</w:t>
                        </w:r>
                        <w:r>
                          <w:rPr>
                            <w:sz w:val="21"/>
                          </w:rPr>
                          <w:t>)</w:t>
                        </w:r>
                      </w:p>
                    </w:txbxContent>
                  </v:textbox>
                </v:shape>
              </v:group>
            </w:pict>
          </mc:Fallback>
        </mc:AlternateContent>
      </w:r>
      <w:r>
        <w:rPr>
          <w:rFonts w:hint="eastAsia" w:ascii="宋体" w:eastAsia="宋体"/>
          <w:spacing w:val="-14"/>
          <w:sz w:val="21"/>
        </w:rPr>
        <w:t xml:space="preserve">不少于 </w:t>
      </w:r>
      <w:r>
        <w:rPr>
          <w:sz w:val="21"/>
        </w:rPr>
        <w:t>80</w:t>
      </w:r>
      <w:r>
        <w:rPr>
          <w:spacing w:val="-5"/>
          <w:sz w:val="21"/>
        </w:rPr>
        <w:t xml:space="preserve"> </w:t>
      </w:r>
      <w:r>
        <w:rPr>
          <w:rFonts w:hint="eastAsia" w:ascii="宋体" w:eastAsia="宋体"/>
          <w:spacing w:val="-4"/>
          <w:sz w:val="21"/>
        </w:rPr>
        <w:t>词，内容丰富，句型多样。</w:t>
      </w:r>
    </w:p>
    <w:p>
      <w:pPr>
        <w:pStyle w:val="6"/>
        <w:spacing w:before="5" w:line="240" w:lineRule="auto"/>
        <w:rPr>
          <w:rFonts w:ascii="宋体"/>
          <w:sz w:val="18"/>
        </w:rPr>
      </w:pPr>
      <w:r>
        <mc:AlternateContent>
          <mc:Choice Requires="wps">
            <w:drawing>
              <wp:anchor distT="0" distB="0" distL="0" distR="0" simplePos="0" relativeHeight="251674624" behindDoc="0" locked="0" layoutInCell="1" allowOverlap="1">
                <wp:simplePos x="0" y="0"/>
                <wp:positionH relativeFrom="page">
                  <wp:posOffset>3169285</wp:posOffset>
                </wp:positionH>
                <wp:positionV relativeFrom="paragraph">
                  <wp:posOffset>179705</wp:posOffset>
                </wp:positionV>
                <wp:extent cx="1143000" cy="305435"/>
                <wp:effectExtent l="4445" t="4445" r="14605" b="13970"/>
                <wp:wrapTopAndBottom/>
                <wp:docPr id="28" name="文本框 39"/>
                <wp:cNvGraphicFramePr/>
                <a:graphic xmlns:a="http://schemas.openxmlformats.org/drawingml/2006/main">
                  <a:graphicData uri="http://schemas.microsoft.com/office/word/2010/wordprocessingShape">
                    <wps:wsp>
                      <wps:cNvSpPr txBox="1"/>
                      <wps:spPr>
                        <a:xfrm>
                          <a:off x="0" y="0"/>
                          <a:ext cx="1143000" cy="305435"/>
                        </a:xfrm>
                        <a:prstGeom prst="rect">
                          <a:avLst/>
                        </a:prstGeom>
                        <a:noFill/>
                        <a:ln w="9525">
                          <a:solidFill>
                            <a:srgbClr val="000000"/>
                          </a:solidFill>
                          <a:miter lim="0"/>
                        </a:ln>
                      </wps:spPr>
                      <wps:txbx>
                        <w:txbxContent>
                          <w:p>
                            <w:pPr>
                              <w:pStyle w:val="6"/>
                              <w:spacing w:before="165"/>
                              <w:ind w:left="142"/>
                            </w:pPr>
                            <w:r>
                              <w:t>How to produce</w:t>
                            </w:r>
                          </w:p>
                        </w:txbxContent>
                      </wps:txbx>
                      <wps:bodyPr lIns="0" tIns="0" rIns="0" bIns="0" upright="1"/>
                    </wps:wsp>
                  </a:graphicData>
                </a:graphic>
              </wp:anchor>
            </w:drawing>
          </mc:Choice>
          <mc:Fallback>
            <w:pict>
              <v:shape id="文本框 39" o:spid="_x0000_s1026" o:spt="202" type="#_x0000_t202" style="position:absolute;left:0pt;margin-left:249.55pt;margin-top:14.15pt;height:24.05pt;width:90pt;mso-position-horizontal-relative:page;mso-wrap-distance-bottom:0pt;mso-wrap-distance-top:0pt;z-index:251674624;mso-width-relative:page;mso-height-relative:page;" filled="f" stroked="t" coordsize="21600,21600" o:gfxdata="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gx8/vdsAAAAJAQAADwAAAAAAAAABACAAAAAiAAAAZHJzL2Rv&#10;d25yZXYueG1sUEsBAhQAFAAAAAgAh07iQCyuMpPFAQAAagMAAA4AAAAAAAAAAQAgAAAAKgEAAGRy&#10;cy9lMm9Eb2MueG1sUEsFBgAAAAAGAAYAWQEAAGEFAAAAAA==&#10;">
                <v:fill on="f" focussize="0,0"/>
                <v:stroke color="#000000" miterlimit="0" joinstyle="miter"/>
                <v:imagedata o:title=""/>
                <o:lock v:ext="edit" aspectratio="f"/>
                <v:textbox inset="0mm,0mm,0mm,0mm">
                  <w:txbxContent>
                    <w:p>
                      <w:pPr>
                        <w:pStyle w:val="6"/>
                        <w:spacing w:before="165"/>
                        <w:ind w:left="142"/>
                      </w:pPr>
                      <w:r>
                        <w:t>How to produce</w:t>
                      </w:r>
                    </w:p>
                  </w:txbxContent>
                </v:textbox>
                <w10:wrap type="topAndBottom"/>
              </v:shape>
            </w:pict>
          </mc:Fallback>
        </mc:AlternateContent>
      </w:r>
    </w:p>
    <w:p>
      <w:pPr>
        <w:pStyle w:val="6"/>
        <w:spacing w:line="240" w:lineRule="auto"/>
        <w:rPr>
          <w:rFonts w:ascii="宋体"/>
          <w:sz w:val="20"/>
        </w:rPr>
      </w:pPr>
    </w:p>
    <w:p>
      <w:pPr>
        <w:pStyle w:val="6"/>
        <w:spacing w:line="240" w:lineRule="auto"/>
        <w:rPr>
          <w:rFonts w:ascii="宋体"/>
          <w:sz w:val="20"/>
        </w:rPr>
      </w:pPr>
    </w:p>
    <w:p>
      <w:pPr>
        <w:pStyle w:val="6"/>
        <w:spacing w:line="240" w:lineRule="auto"/>
        <w:rPr>
          <w:rFonts w:ascii="宋体"/>
          <w:sz w:val="20"/>
        </w:rPr>
      </w:pPr>
    </w:p>
    <w:p>
      <w:pPr>
        <w:pStyle w:val="6"/>
        <w:spacing w:line="240" w:lineRule="auto"/>
        <w:rPr>
          <w:rFonts w:ascii="宋体"/>
          <w:sz w:val="20"/>
        </w:rPr>
      </w:pPr>
    </w:p>
    <w:p>
      <w:pPr>
        <w:pStyle w:val="6"/>
        <w:spacing w:line="240" w:lineRule="auto"/>
        <w:rPr>
          <w:rFonts w:ascii="宋体"/>
          <w:sz w:val="20"/>
        </w:rPr>
      </w:pPr>
    </w:p>
    <w:p>
      <w:pPr>
        <w:pStyle w:val="6"/>
        <w:spacing w:line="240" w:lineRule="auto"/>
        <w:rPr>
          <w:rFonts w:ascii="宋体"/>
          <w:sz w:val="20"/>
        </w:rPr>
      </w:pPr>
    </w:p>
    <w:p>
      <w:pPr>
        <w:pStyle w:val="6"/>
        <w:spacing w:line="240" w:lineRule="auto"/>
        <w:rPr>
          <w:rFonts w:ascii="宋体"/>
          <w:sz w:val="27"/>
        </w:rPr>
      </w:pPr>
      <w:r>
        <w:drawing>
          <wp:anchor distT="0" distB="0" distL="0" distR="0" simplePos="0" relativeHeight="251676672" behindDoc="0" locked="0" layoutInCell="1" allowOverlap="1">
            <wp:simplePos x="0" y="0"/>
            <wp:positionH relativeFrom="page">
              <wp:posOffset>4083685</wp:posOffset>
            </wp:positionH>
            <wp:positionV relativeFrom="paragraph">
              <wp:posOffset>244475</wp:posOffset>
            </wp:positionV>
            <wp:extent cx="670560" cy="469265"/>
            <wp:effectExtent l="0" t="0" r="0" b="0"/>
            <wp:wrapTopAndBottom/>
            <wp:docPr id="23"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8.jpeg"/>
                    <pic:cNvPicPr>
                      <a:picLocks noChangeAspect="1"/>
                    </pic:cNvPicPr>
                  </pic:nvPicPr>
                  <pic:blipFill>
                    <a:blip r:embed="rId23" cstate="print"/>
                    <a:stretch>
                      <a:fillRect/>
                    </a:stretch>
                  </pic:blipFill>
                  <pic:spPr>
                    <a:xfrm>
                      <a:off x="0" y="0"/>
                      <a:ext cx="670378" cy="469391"/>
                    </a:xfrm>
                    <a:prstGeom prst="rect">
                      <a:avLst/>
                    </a:prstGeom>
                  </pic:spPr>
                </pic:pic>
              </a:graphicData>
            </a:graphic>
          </wp:anchor>
        </w:drawing>
      </w:r>
    </w:p>
    <w:p>
      <w:pPr>
        <w:pStyle w:val="6"/>
        <w:spacing w:line="240" w:lineRule="auto"/>
        <w:rPr>
          <w:rFonts w:ascii="宋体"/>
          <w:sz w:val="20"/>
        </w:rPr>
      </w:pPr>
    </w:p>
    <w:p>
      <w:pPr>
        <w:pStyle w:val="6"/>
        <w:spacing w:line="240" w:lineRule="auto"/>
        <w:rPr>
          <w:rFonts w:ascii="宋体"/>
          <w:sz w:val="20"/>
        </w:rPr>
      </w:pPr>
    </w:p>
    <w:p>
      <w:pPr>
        <w:pStyle w:val="6"/>
        <w:spacing w:line="240" w:lineRule="auto"/>
        <w:rPr>
          <w:rFonts w:ascii="宋体"/>
          <w:sz w:val="20"/>
        </w:rPr>
      </w:pPr>
    </w:p>
    <w:p>
      <w:pPr>
        <w:pStyle w:val="6"/>
        <w:spacing w:line="240" w:lineRule="auto"/>
        <w:rPr>
          <w:rFonts w:ascii="宋体"/>
          <w:sz w:val="20"/>
        </w:rPr>
      </w:pPr>
    </w:p>
    <w:p>
      <w:pPr>
        <w:pStyle w:val="6"/>
        <w:spacing w:line="240" w:lineRule="auto"/>
        <w:rPr>
          <w:rFonts w:ascii="宋体"/>
          <w:sz w:val="20"/>
        </w:rPr>
      </w:pPr>
    </w:p>
    <w:p>
      <w:pPr>
        <w:pStyle w:val="6"/>
        <w:spacing w:line="240" w:lineRule="auto"/>
        <w:rPr>
          <w:rFonts w:ascii="宋体"/>
          <w:sz w:val="20"/>
        </w:rPr>
      </w:pPr>
    </w:p>
    <w:p>
      <w:pPr>
        <w:pStyle w:val="6"/>
        <w:spacing w:line="240" w:lineRule="auto"/>
        <w:rPr>
          <w:rFonts w:ascii="宋体"/>
          <w:sz w:val="20"/>
        </w:rPr>
      </w:pPr>
    </w:p>
    <w:p>
      <w:pPr>
        <w:pStyle w:val="6"/>
        <w:spacing w:line="240" w:lineRule="auto"/>
        <w:rPr>
          <w:rFonts w:ascii="宋体"/>
          <w:sz w:val="27"/>
        </w:rPr>
      </w:pPr>
      <w:r>
        <mc:AlternateContent>
          <mc:Choice Requires="wpg">
            <w:drawing>
              <wp:anchor distT="0" distB="0" distL="0" distR="0" simplePos="0" relativeHeight="251677696" behindDoc="0" locked="0" layoutInCell="1" allowOverlap="1">
                <wp:simplePos x="0" y="0"/>
                <wp:positionH relativeFrom="page">
                  <wp:posOffset>539115</wp:posOffset>
                </wp:positionH>
                <wp:positionV relativeFrom="paragraph">
                  <wp:posOffset>245110</wp:posOffset>
                </wp:positionV>
                <wp:extent cx="5514340" cy="9525"/>
                <wp:effectExtent l="0" t="0" r="0" b="0"/>
                <wp:wrapTopAndBottom/>
                <wp:docPr id="31" name="组合 40"/>
                <wp:cNvGraphicFramePr/>
                <a:graphic xmlns:a="http://schemas.openxmlformats.org/drawingml/2006/main">
                  <a:graphicData uri="http://schemas.microsoft.com/office/word/2010/wordprocessingGroup">
                    <wpg:wgp>
                      <wpg:cNvGrpSpPr/>
                      <wpg:grpSpPr>
                        <a:xfrm>
                          <a:off x="0" y="0"/>
                          <a:ext cx="5514340" cy="9525"/>
                          <a:chOff x="850" y="386"/>
                          <a:chExt cx="8684" cy="15"/>
                        </a:xfrm>
                      </wpg:grpSpPr>
                      <wps:wsp>
                        <wps:cNvPr id="29" name="直线 41"/>
                        <wps:cNvCnPr/>
                        <wps:spPr>
                          <a:xfrm>
                            <a:off x="850" y="393"/>
                            <a:ext cx="8683" cy="0"/>
                          </a:xfrm>
                          <a:prstGeom prst="line">
                            <a:avLst/>
                          </a:prstGeom>
                          <a:ln w="8709">
                            <a:solidFill>
                              <a:srgbClr val="000000"/>
                            </a:solidFill>
                          </a:ln>
                        </wps:spPr>
                        <wps:bodyPr upright="1"/>
                      </wps:wsp>
                      <wps:wsp>
                        <wps:cNvPr id="30" name="直线 42"/>
                        <wps:cNvCnPr/>
                        <wps:spPr>
                          <a:xfrm>
                            <a:off x="850" y="393"/>
                            <a:ext cx="8678" cy="0"/>
                          </a:xfrm>
                          <a:prstGeom prst="line">
                            <a:avLst/>
                          </a:prstGeom>
                          <a:ln w="9144">
                            <a:solidFill>
                              <a:srgbClr val="000000"/>
                            </a:solidFill>
                          </a:ln>
                        </wps:spPr>
                        <wps:bodyPr upright="1"/>
                      </wps:wsp>
                    </wpg:wgp>
                  </a:graphicData>
                </a:graphic>
              </wp:anchor>
            </w:drawing>
          </mc:Choice>
          <mc:Fallback>
            <w:pict>
              <v:group id="组合 40" o:spid="_x0000_s1026" o:spt="203" style="position:absolute;left:0pt;margin-left:42.45pt;margin-top:19.3pt;height:0.75pt;width:434.2pt;mso-position-horizontal-relative:page;mso-wrap-distance-bottom:0pt;mso-wrap-distance-top:0pt;z-index:251677696;mso-width-relative:page;mso-height-relative:page;" coordorigin="850,386" coordsize="8684,15" o:gfxdata="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QOrbYdkAAAAIAQAADwAAAAAAAAABACAAAAAiAAAAZHJzL2Rvd25yZXYueG1sUEsBAhQA&#10;FAAAAAgAh07iQISqB/4qAgAAtgUAAA4AAAAAAAAAAQAgAAAAKAEAAGRycy9lMm9Eb2MueG1sUEsF&#10;BgAAAAAGAAYAWQEAAMQFAAAAAA==&#10;">
                <o:lock v:ext="edit" aspectratio="f"/>
                <v:line id="直线 41" o:spid="_x0000_s1026" o:spt="20" style="position:absolute;left:850;top:393;height:0;width:8683;" filled="f" stroked="t" coordsize="21600,21600" o:gfxdata="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HvlS&#10;wAAAANsAAAAPAAAAAAAAAAEAIAAAACIAAABkcnMvZG93bnJldi54bWxQSwECFAAUAAAACACHTuJA&#10;My8FnjsAAAA5AAAAEAAAAAAAAAABACAAAAAPAQAAZHJzL3NoYXBleG1sLnhtbFBLBQYAAAAABgAG&#10;AFsBAAC5AwAAAAA=&#10;">
                  <v:fill on="f" focussize="0,0"/>
                  <v:stroke weight="0.685748031496063pt" color="#000000" joinstyle="round"/>
                  <v:imagedata o:title=""/>
                  <o:lock v:ext="edit" aspectratio="f"/>
                </v:line>
                <v:line id="直线 42" o:spid="_x0000_s1026" o:spt="20" style="position:absolute;left:850;top:393;height:0;width:8678;" filled="f" stroked="t" coordsize="21600,21600" o:gfxdata="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waiBvugAAANsA&#10;AAAPAAAAAAAAAAEAIAAAACIAAABkcnMvZG93bnJldi54bWxQSwECFAAUAAAACACHTuJAMy8FnjsA&#10;AAA5AAAAEAAAAAAAAAABACAAAAAJAQAAZHJzL3NoYXBleG1sLnhtbFBLBQYAAAAABgAGAFsBAACz&#10;AwAAAAA=&#10;">
                  <v:fill on="f" focussize="0,0"/>
                  <v:stroke weight="0.72pt" color="#000000" joinstyle="round"/>
                  <v:imagedata o:title=""/>
                  <o:lock v:ext="edit" aspectratio="f"/>
                </v:line>
                <w10:wrap type="topAndBottom"/>
              </v:group>
            </w:pict>
          </mc:Fallback>
        </mc:AlternateContent>
      </w:r>
    </w:p>
    <w:p>
      <w:pPr>
        <w:pStyle w:val="6"/>
        <w:spacing w:line="240" w:lineRule="auto"/>
        <w:rPr>
          <w:rFonts w:ascii="宋体"/>
          <w:sz w:val="20"/>
        </w:rPr>
      </w:pPr>
    </w:p>
    <w:p>
      <w:pPr>
        <w:pStyle w:val="6"/>
        <w:spacing w:before="1" w:line="240" w:lineRule="auto"/>
        <w:rPr>
          <w:rFonts w:ascii="宋体"/>
          <w:sz w:val="22"/>
        </w:rPr>
      </w:pPr>
      <w:r>
        <mc:AlternateContent>
          <mc:Choice Requires="wpg">
            <w:drawing>
              <wp:anchor distT="0" distB="0" distL="0" distR="0" simplePos="0" relativeHeight="251679744" behindDoc="0" locked="0" layoutInCell="1" allowOverlap="1">
                <wp:simplePos x="0" y="0"/>
                <wp:positionH relativeFrom="page">
                  <wp:posOffset>539115</wp:posOffset>
                </wp:positionH>
                <wp:positionV relativeFrom="paragraph">
                  <wp:posOffset>205105</wp:posOffset>
                </wp:positionV>
                <wp:extent cx="5514340" cy="9525"/>
                <wp:effectExtent l="0" t="0" r="0" b="0"/>
                <wp:wrapTopAndBottom/>
                <wp:docPr id="34" name="组合 43"/>
                <wp:cNvGraphicFramePr/>
                <a:graphic xmlns:a="http://schemas.openxmlformats.org/drawingml/2006/main">
                  <a:graphicData uri="http://schemas.microsoft.com/office/word/2010/wordprocessingGroup">
                    <wpg:wgp>
                      <wpg:cNvGrpSpPr/>
                      <wpg:grpSpPr>
                        <a:xfrm>
                          <a:off x="0" y="0"/>
                          <a:ext cx="5514340" cy="9525"/>
                          <a:chOff x="850" y="323"/>
                          <a:chExt cx="8684" cy="15"/>
                        </a:xfrm>
                      </wpg:grpSpPr>
                      <wps:wsp>
                        <wps:cNvPr id="32" name="直线 44"/>
                        <wps:cNvCnPr/>
                        <wps:spPr>
                          <a:xfrm>
                            <a:off x="850" y="330"/>
                            <a:ext cx="8683" cy="0"/>
                          </a:xfrm>
                          <a:prstGeom prst="line">
                            <a:avLst/>
                          </a:prstGeom>
                          <a:ln w="8709">
                            <a:solidFill>
                              <a:srgbClr val="000000"/>
                            </a:solidFill>
                          </a:ln>
                        </wps:spPr>
                        <wps:bodyPr upright="1"/>
                      </wps:wsp>
                      <wps:wsp>
                        <wps:cNvPr id="33" name="直线 45"/>
                        <wps:cNvCnPr/>
                        <wps:spPr>
                          <a:xfrm>
                            <a:off x="850" y="331"/>
                            <a:ext cx="8678" cy="0"/>
                          </a:xfrm>
                          <a:prstGeom prst="line">
                            <a:avLst/>
                          </a:prstGeom>
                          <a:ln w="9144">
                            <a:solidFill>
                              <a:srgbClr val="000000"/>
                            </a:solidFill>
                          </a:ln>
                        </wps:spPr>
                        <wps:bodyPr upright="1"/>
                      </wps:wsp>
                    </wpg:wgp>
                  </a:graphicData>
                </a:graphic>
              </wp:anchor>
            </w:drawing>
          </mc:Choice>
          <mc:Fallback>
            <w:pict>
              <v:group id="组合 43" o:spid="_x0000_s1026" o:spt="203" style="position:absolute;left:0pt;margin-left:42.45pt;margin-top:16.15pt;height:0.75pt;width:434.2pt;mso-position-horizontal-relative:page;mso-wrap-distance-bottom:0pt;mso-wrap-distance-top:0pt;z-index:251679744;mso-width-relative:page;mso-height-relative:page;" coordorigin="850,323" coordsize="8684,15" o:gfxdata="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DLXB0tkAAAAIAQAADwAAAAAAAAABACAAAAAiAAAAZHJzL2Rvd25y&#10;ZXYueG1sUEsBAhQAFAAAAAgAh07iQGVPbGs2AgAAtgUAAA4AAAAAAAAAAQAgAAAAKAEAAGRycy9l&#10;Mm9Eb2MueG1sUEsFBgAAAAAGAAYAWQEAANAFAAAAAA==&#10;">
                <o:lock v:ext="edit" aspectratio="f"/>
                <v:line id="直线 44" o:spid="_x0000_s1026" o:spt="20" style="position:absolute;left:850;top:330;height:0;width:8683;" filled="f" stroked="t" coordsize="21600,21600" o:gfxdata="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Y/3+&#10;wAAAANsAAAAPAAAAAAAAAAEAIAAAACIAAABkcnMvZG93bnJldi54bWxQSwECFAAUAAAACACHTuJA&#10;My8FnjsAAAA5AAAAEAAAAAAAAAABACAAAAAPAQAAZHJzL3NoYXBleG1sLnhtbFBLBQYAAAAABgAG&#10;AFsBAAC5AwAAAAA=&#10;">
                  <v:fill on="f" focussize="0,0"/>
                  <v:stroke weight="0.685748031496063pt" color="#000000" joinstyle="round"/>
                  <v:imagedata o:title=""/>
                  <o:lock v:ext="edit" aspectratio="f"/>
                </v:line>
                <v:line id="直线 45" o:spid="_x0000_s1026" o:spt="20" style="position:absolute;left:850;top:331;height:0;width:8678;" filled="f" stroked="t" coordsize="21600,21600" o:gfxdata="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uL4YvQAA&#10;ANsAAAAPAAAAAAAAAAEAIAAAACIAAABkcnMvZG93bnJldi54bWxQSwECFAAUAAAACACHTuJAMy8F&#10;njsAAAA5AAAAEAAAAAAAAAABACAAAAAMAQAAZHJzL3NoYXBleG1sLnhtbFBLBQYAAAAABgAGAFsB&#10;AAC2AwAAAAA=&#10;">
                  <v:fill on="f" focussize="0,0"/>
                  <v:stroke weight="0.72pt" color="#000000" joinstyle="round"/>
                  <v:imagedata o:title=""/>
                  <o:lock v:ext="edit" aspectratio="f"/>
                </v:line>
                <w10:wrap type="topAndBottom"/>
              </v:group>
            </w:pict>
          </mc:Fallback>
        </mc:AlternateContent>
      </w:r>
    </w:p>
    <w:p>
      <w:pPr>
        <w:pStyle w:val="6"/>
        <w:spacing w:before="2" w:line="240" w:lineRule="auto"/>
        <w:rPr>
          <w:rFonts w:ascii="宋体"/>
          <w:sz w:val="23"/>
        </w:rPr>
      </w:pPr>
    </w:p>
    <w:p>
      <w:pPr>
        <w:pStyle w:val="6"/>
        <w:tabs>
          <w:tab w:val="left" w:pos="8747"/>
        </w:tabs>
        <w:spacing w:before="59" w:line="240" w:lineRule="auto"/>
        <w:ind w:left="169"/>
        <w:rPr>
          <w:rFonts w:ascii="Calibri"/>
        </w:rPr>
      </w:pPr>
      <w:r>
        <w:rPr>
          <w:rFonts w:ascii="Calibri"/>
          <w:w w:val="100"/>
          <w:u w:val="single"/>
        </w:rPr>
        <w:t xml:space="preserve"> </w:t>
      </w:r>
      <w:r>
        <w:rPr>
          <w:rFonts w:ascii="Calibri"/>
          <w:u w:val="single"/>
        </w:rPr>
        <w:tab/>
      </w:r>
      <w:r>
        <w:rPr>
          <w:rFonts w:ascii="Calibri"/>
          <w:u w:val="single"/>
        </w:rPr>
        <w:t>_</w:t>
      </w:r>
    </w:p>
    <w:p>
      <w:pPr>
        <w:pStyle w:val="6"/>
        <w:spacing w:line="240" w:lineRule="auto"/>
        <w:rPr>
          <w:rFonts w:ascii="Calibri"/>
          <w:sz w:val="20"/>
        </w:rPr>
      </w:pPr>
    </w:p>
    <w:p>
      <w:pPr>
        <w:pStyle w:val="6"/>
        <w:spacing w:before="2" w:line="240" w:lineRule="auto"/>
        <w:rPr>
          <w:rFonts w:ascii="Calibri"/>
          <w:sz w:val="25"/>
        </w:rPr>
      </w:pPr>
      <w:r>
        <mc:AlternateContent>
          <mc:Choice Requires="wpg">
            <w:drawing>
              <wp:anchor distT="0" distB="0" distL="0" distR="0" simplePos="0" relativeHeight="251681792" behindDoc="0" locked="0" layoutInCell="1" allowOverlap="1">
                <wp:simplePos x="0" y="0"/>
                <wp:positionH relativeFrom="page">
                  <wp:posOffset>539115</wp:posOffset>
                </wp:positionH>
                <wp:positionV relativeFrom="paragraph">
                  <wp:posOffset>220345</wp:posOffset>
                </wp:positionV>
                <wp:extent cx="5514340" cy="9525"/>
                <wp:effectExtent l="0" t="0" r="0" b="0"/>
                <wp:wrapTopAndBottom/>
                <wp:docPr id="37" name="组合 46"/>
                <wp:cNvGraphicFramePr/>
                <a:graphic xmlns:a="http://schemas.openxmlformats.org/drawingml/2006/main">
                  <a:graphicData uri="http://schemas.microsoft.com/office/word/2010/wordprocessingGroup">
                    <wpg:wgp>
                      <wpg:cNvGrpSpPr/>
                      <wpg:grpSpPr>
                        <a:xfrm>
                          <a:off x="0" y="0"/>
                          <a:ext cx="5514340" cy="9525"/>
                          <a:chOff x="850" y="348"/>
                          <a:chExt cx="8684" cy="15"/>
                        </a:xfrm>
                      </wpg:grpSpPr>
                      <wps:wsp>
                        <wps:cNvPr id="35" name="直线 47"/>
                        <wps:cNvCnPr/>
                        <wps:spPr>
                          <a:xfrm>
                            <a:off x="850" y="354"/>
                            <a:ext cx="8683" cy="0"/>
                          </a:xfrm>
                          <a:prstGeom prst="line">
                            <a:avLst/>
                          </a:prstGeom>
                          <a:ln w="8709">
                            <a:solidFill>
                              <a:srgbClr val="000000"/>
                            </a:solidFill>
                          </a:ln>
                        </wps:spPr>
                        <wps:bodyPr upright="1"/>
                      </wps:wsp>
                      <wps:wsp>
                        <wps:cNvPr id="36" name="直线 48"/>
                        <wps:cNvCnPr/>
                        <wps:spPr>
                          <a:xfrm>
                            <a:off x="850" y="355"/>
                            <a:ext cx="8678" cy="0"/>
                          </a:xfrm>
                          <a:prstGeom prst="line">
                            <a:avLst/>
                          </a:prstGeom>
                          <a:ln w="9144">
                            <a:solidFill>
                              <a:srgbClr val="000000"/>
                            </a:solidFill>
                          </a:ln>
                        </wps:spPr>
                        <wps:bodyPr upright="1"/>
                      </wps:wsp>
                    </wpg:wgp>
                  </a:graphicData>
                </a:graphic>
              </wp:anchor>
            </w:drawing>
          </mc:Choice>
          <mc:Fallback>
            <w:pict>
              <v:group id="组合 46" o:spid="_x0000_s1026" o:spt="203" style="position:absolute;left:0pt;margin-left:42.45pt;margin-top:17.35pt;height:0.75pt;width:434.2pt;mso-position-horizontal-relative:page;mso-wrap-distance-bottom:0pt;mso-wrap-distance-top:0pt;z-index:251681792;mso-width-relative:page;mso-height-relative:page;" coordorigin="850,348" coordsize="8684,15" o:gfxdata="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DBYzAjZAAAACAEAAA8AAAAAAAAAAQAgAAAAIgAAAGRycy9kb3ducmV2LnhtbFBL&#10;AQIUABQAAAAIAIdO4kDvbx5CLgIAALYFAAAOAAAAAAAAAAEAIAAAACgBAABkcnMvZTJvRG9jLnht&#10;bFBLBQYAAAAABgAGAFkBAADIBQAAAAA=&#10;">
                <o:lock v:ext="edit" aspectratio="f"/>
                <v:line id="直线 47" o:spid="_x0000_s1026" o:spt="20" style="position:absolute;left:850;top:354;height:0;width:8683;" filled="f" stroked="t" coordsize="21600,21600" o:gfxdata="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dimWK&#10;wAAAANsAAAAPAAAAAAAAAAEAIAAAACIAAABkcnMvZG93bnJldi54bWxQSwECFAAUAAAACACHTuJA&#10;My8FnjsAAAA5AAAAEAAAAAAAAAABACAAAAAPAQAAZHJzL3NoYXBleG1sLnhtbFBLBQYAAAAABgAG&#10;AFsBAAC5AwAAAAA=&#10;">
                  <v:fill on="f" focussize="0,0"/>
                  <v:stroke weight="0.685748031496063pt" color="#000000" joinstyle="round"/>
                  <v:imagedata o:title=""/>
                  <o:lock v:ext="edit" aspectratio="f"/>
                </v:line>
                <v:line id="直线 48" o:spid="_x0000_s1026" o:spt="20" style="position:absolute;left:850;top:355;height:0;width:8678;" filled="f" stroked="t" coordsize="21600,21600" o:gfxdata="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zx2AvQAA&#10;ANsAAAAPAAAAAAAAAAEAIAAAACIAAABkcnMvZG93bnJldi54bWxQSwECFAAUAAAACACHTuJAMy8F&#10;njsAAAA5AAAAEAAAAAAAAAABACAAAAAMAQAAZHJzL3NoYXBleG1sLnhtbFBLBQYAAAAABgAGAFsB&#10;AAC2AwAAAAA=&#10;">
                  <v:fill on="f" focussize="0,0"/>
                  <v:stroke weight="0.72pt" color="#000000" joinstyle="round"/>
                  <v:imagedata o:title=""/>
                  <o:lock v:ext="edit" aspectratio="f"/>
                </v:line>
                <w10:wrap type="topAndBottom"/>
              </v:group>
            </w:pict>
          </mc:Fallback>
        </mc:AlternateContent>
      </w:r>
    </w:p>
    <w:p>
      <w:pPr>
        <w:pStyle w:val="6"/>
        <w:spacing w:line="240" w:lineRule="auto"/>
        <w:rPr>
          <w:rFonts w:ascii="Calibri"/>
          <w:sz w:val="20"/>
        </w:rPr>
      </w:pPr>
    </w:p>
    <w:p>
      <w:pPr>
        <w:pStyle w:val="6"/>
        <w:spacing w:before="2" w:line="240" w:lineRule="auto"/>
        <w:rPr>
          <w:rFonts w:ascii="Calibri"/>
          <w:sz w:val="24"/>
        </w:rPr>
      </w:pPr>
      <w:r>
        <mc:AlternateContent>
          <mc:Choice Requires="wpg">
            <w:drawing>
              <wp:anchor distT="0" distB="0" distL="0" distR="0" simplePos="0" relativeHeight="251683840" behindDoc="0" locked="0" layoutInCell="1" allowOverlap="1">
                <wp:simplePos x="0" y="0"/>
                <wp:positionH relativeFrom="page">
                  <wp:posOffset>539115</wp:posOffset>
                </wp:positionH>
                <wp:positionV relativeFrom="paragraph">
                  <wp:posOffset>212725</wp:posOffset>
                </wp:positionV>
                <wp:extent cx="5514340" cy="9525"/>
                <wp:effectExtent l="0" t="0" r="0" b="0"/>
                <wp:wrapTopAndBottom/>
                <wp:docPr id="40" name="组合 49"/>
                <wp:cNvGraphicFramePr/>
                <a:graphic xmlns:a="http://schemas.openxmlformats.org/drawingml/2006/main">
                  <a:graphicData uri="http://schemas.microsoft.com/office/word/2010/wordprocessingGroup">
                    <wpg:wgp>
                      <wpg:cNvGrpSpPr/>
                      <wpg:grpSpPr>
                        <a:xfrm>
                          <a:off x="0" y="0"/>
                          <a:ext cx="5514340" cy="9525"/>
                          <a:chOff x="850" y="336"/>
                          <a:chExt cx="8684" cy="15"/>
                        </a:xfrm>
                      </wpg:grpSpPr>
                      <wps:wsp>
                        <wps:cNvPr id="38" name="直线 50"/>
                        <wps:cNvCnPr/>
                        <wps:spPr>
                          <a:xfrm>
                            <a:off x="850" y="342"/>
                            <a:ext cx="8683" cy="0"/>
                          </a:xfrm>
                          <a:prstGeom prst="line">
                            <a:avLst/>
                          </a:prstGeom>
                          <a:ln w="8709">
                            <a:solidFill>
                              <a:srgbClr val="000000"/>
                            </a:solidFill>
                          </a:ln>
                        </wps:spPr>
                        <wps:bodyPr upright="1"/>
                      </wps:wsp>
                      <wps:wsp>
                        <wps:cNvPr id="39" name="直线 51"/>
                        <wps:cNvCnPr/>
                        <wps:spPr>
                          <a:xfrm>
                            <a:off x="850" y="343"/>
                            <a:ext cx="8678" cy="0"/>
                          </a:xfrm>
                          <a:prstGeom prst="line">
                            <a:avLst/>
                          </a:prstGeom>
                          <a:ln w="9144">
                            <a:solidFill>
                              <a:srgbClr val="000000"/>
                            </a:solidFill>
                          </a:ln>
                        </wps:spPr>
                        <wps:bodyPr upright="1"/>
                      </wps:wsp>
                    </wpg:wgp>
                  </a:graphicData>
                </a:graphic>
              </wp:anchor>
            </w:drawing>
          </mc:Choice>
          <mc:Fallback>
            <w:pict>
              <v:group id="组合 49" o:spid="_x0000_s1026" o:spt="203" style="position:absolute;left:0pt;margin-left:42.45pt;margin-top:16.75pt;height:0.75pt;width:434.2pt;mso-position-horizontal-relative:page;mso-wrap-distance-bottom:0pt;mso-wrap-distance-top:0pt;z-index:251683840;mso-width-relative:page;mso-height-relative:page;" coordorigin="850,336" coordsize="8684,15" o:gfxdata="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v9VzFtkAAAAIAQAADwAAAAAAAAABACAAAAAiAAAAZHJzL2Rvd25yZXYueG1sUEsB&#10;AhQAFAAAAAgAh07iQNinUwAtAgAAtgUAAA4AAAAAAAAAAQAgAAAAKAEAAGRycy9lMm9Eb2MueG1s&#10;UEsFBgAAAAAGAAYAWQEAAMcFAAAAAA==&#10;">
                <o:lock v:ext="edit" aspectratio="f"/>
                <v:line id="直线 50" o:spid="_x0000_s1026" o:spt="20" style="position:absolute;left:850;top:342;height:0;width:8683;" filled="f" stroked="t" coordsize="21600,21600" o:gfxdata="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zi8oUvQAA&#10;ANsAAAAPAAAAAAAAAAEAIAAAACIAAABkcnMvZG93bnJldi54bWxQSwECFAAUAAAACACHTuJAMy8F&#10;njsAAAA5AAAAEAAAAAAAAAABACAAAAAMAQAAZHJzL3NoYXBleG1sLnhtbFBLBQYAAAAABgAGAFsB&#10;AAC2AwAAAAA=&#10;">
                  <v:fill on="f" focussize="0,0"/>
                  <v:stroke weight="0.685748031496063pt" color="#000000" joinstyle="round"/>
                  <v:imagedata o:title=""/>
                  <o:lock v:ext="edit" aspectratio="f"/>
                </v:line>
                <v:line id="直线 51" o:spid="_x0000_s1026" o:spt="20" style="position:absolute;left:850;top:343;height:0;width:8678;" filled="f" stroked="t" coordsize="21600,21600" o:gfxdata="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UInyvQAA&#10;ANsAAAAPAAAAAAAAAAEAIAAAACIAAABkcnMvZG93bnJldi54bWxQSwECFAAUAAAACACHTuJAMy8F&#10;njsAAAA5AAAAEAAAAAAAAAABACAAAAAMAQAAZHJzL3NoYXBleG1sLnhtbFBLBQYAAAAABgAGAFsB&#10;AAC2AwAAAAA=&#10;">
                  <v:fill on="f" focussize="0,0"/>
                  <v:stroke weight="0.72pt" color="#000000" joinstyle="round"/>
                  <v:imagedata o:title=""/>
                  <o:lock v:ext="edit" aspectratio="f"/>
                </v:line>
                <w10:wrap type="topAndBottom"/>
              </v:group>
            </w:pict>
          </mc:Fallback>
        </mc:AlternateContent>
      </w:r>
    </w:p>
    <w:p>
      <w:pPr>
        <w:pStyle w:val="6"/>
        <w:spacing w:line="240" w:lineRule="auto"/>
        <w:rPr>
          <w:rFonts w:ascii="Calibri"/>
          <w:sz w:val="20"/>
        </w:rPr>
      </w:pPr>
    </w:p>
    <w:p>
      <w:pPr>
        <w:pStyle w:val="6"/>
        <w:spacing w:before="2" w:line="240" w:lineRule="auto"/>
        <w:rPr>
          <w:rFonts w:ascii="Calibri"/>
          <w:sz w:val="24"/>
        </w:rPr>
      </w:pPr>
      <w:r>
        <mc:AlternateContent>
          <mc:Choice Requires="wpg">
            <w:drawing>
              <wp:anchor distT="0" distB="0" distL="0" distR="0" simplePos="0" relativeHeight="251685888" behindDoc="0" locked="0" layoutInCell="1" allowOverlap="1">
                <wp:simplePos x="0" y="0"/>
                <wp:positionH relativeFrom="page">
                  <wp:posOffset>539115</wp:posOffset>
                </wp:positionH>
                <wp:positionV relativeFrom="paragraph">
                  <wp:posOffset>212725</wp:posOffset>
                </wp:positionV>
                <wp:extent cx="5514340" cy="9525"/>
                <wp:effectExtent l="0" t="0" r="0" b="0"/>
                <wp:wrapTopAndBottom/>
                <wp:docPr id="43" name="组合 52"/>
                <wp:cNvGraphicFramePr/>
                <a:graphic xmlns:a="http://schemas.openxmlformats.org/drawingml/2006/main">
                  <a:graphicData uri="http://schemas.microsoft.com/office/word/2010/wordprocessingGroup">
                    <wpg:wgp>
                      <wpg:cNvGrpSpPr/>
                      <wpg:grpSpPr>
                        <a:xfrm>
                          <a:off x="0" y="0"/>
                          <a:ext cx="5514340" cy="9525"/>
                          <a:chOff x="850" y="336"/>
                          <a:chExt cx="8684" cy="15"/>
                        </a:xfrm>
                      </wpg:grpSpPr>
                      <wps:wsp>
                        <wps:cNvPr id="41" name="直线 53"/>
                        <wps:cNvCnPr/>
                        <wps:spPr>
                          <a:xfrm>
                            <a:off x="850" y="342"/>
                            <a:ext cx="8683" cy="0"/>
                          </a:xfrm>
                          <a:prstGeom prst="line">
                            <a:avLst/>
                          </a:prstGeom>
                          <a:ln w="8709">
                            <a:solidFill>
                              <a:srgbClr val="000000"/>
                            </a:solidFill>
                          </a:ln>
                        </wps:spPr>
                        <wps:bodyPr upright="1"/>
                      </wps:wsp>
                      <wps:wsp>
                        <wps:cNvPr id="42" name="直线 54"/>
                        <wps:cNvCnPr/>
                        <wps:spPr>
                          <a:xfrm>
                            <a:off x="850" y="343"/>
                            <a:ext cx="8678" cy="0"/>
                          </a:xfrm>
                          <a:prstGeom prst="line">
                            <a:avLst/>
                          </a:prstGeom>
                          <a:ln w="9144">
                            <a:solidFill>
                              <a:srgbClr val="000000"/>
                            </a:solidFill>
                          </a:ln>
                        </wps:spPr>
                        <wps:bodyPr upright="1"/>
                      </wps:wsp>
                    </wpg:wgp>
                  </a:graphicData>
                </a:graphic>
              </wp:anchor>
            </w:drawing>
          </mc:Choice>
          <mc:Fallback>
            <w:pict>
              <v:group id="组合 52" o:spid="_x0000_s1026" o:spt="203" style="position:absolute;left:0pt;margin-left:42.45pt;margin-top:16.75pt;height:0.75pt;width:434.2pt;mso-position-horizontal-relative:page;mso-wrap-distance-bottom:0pt;mso-wrap-distance-top:0pt;z-index:251685888;mso-width-relative:page;mso-height-relative:page;" coordorigin="850,336" coordsize="8684,15" o:gfxdata="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1XMW2QAAAAgBAAAPAAAAAAAAAAEAIAAAACIAAABkcnMvZG93bnJldi54bWxQSwECFAAUAAAA&#10;CACHTuJAKLC1tSYCAAC2BQAADgAAAAAAAAABACAAAAAoAQAAZHJzL2Uyb0RvYy54bWxQSwUGAAAA&#10;AAYABgBZAQAAwAUAAAAA&#10;">
                <o:lock v:ext="edit" aspectratio="f"/>
                <v:line id="直线 53" o:spid="_x0000_s1026" o:spt="20" style="position:absolute;left:850;top:342;height:0;width:8683;" filled="f" stroked="t" coordsize="21600,21600" o:gfxdata="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q3EPS/&#10;AAAA2wAAAA8AAAAAAAAAAQAgAAAAIgAAAGRycy9kb3ducmV2LnhtbFBLAQIUABQAAAAIAIdO4kAz&#10;LwWeOwAAADkAAAAQAAAAAAAAAAEAIAAAAA4BAABkcnMvc2hhcGV4bWwueG1sUEsFBgAAAAAGAAYA&#10;WwEAALgDAAAAAA==&#10;">
                  <v:fill on="f" focussize="0,0"/>
                  <v:stroke weight="0.685748031496063pt" color="#000000" joinstyle="round"/>
                  <v:imagedata o:title=""/>
                  <o:lock v:ext="edit" aspectratio="f"/>
                </v:line>
                <v:line id="直线 54" o:spid="_x0000_s1026" o:spt="20" style="position:absolute;left:850;top:343;height:0;width:8678;" filled="f" stroked="t" coordsize="21600,21600" o:gfxdata="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8mj+vQAA&#10;ANsAAAAPAAAAAAAAAAEAIAAAACIAAABkcnMvZG93bnJldi54bWxQSwECFAAUAAAACACHTuJAMy8F&#10;njsAAAA5AAAAEAAAAAAAAAABACAAAAAMAQAAZHJzL3NoYXBleG1sLnhtbFBLBQYAAAAABgAGAFsB&#10;AAC2AwAAAAA=&#10;">
                  <v:fill on="f" focussize="0,0"/>
                  <v:stroke weight="0.72pt" color="#000000" joinstyle="round"/>
                  <v:imagedata o:title=""/>
                  <o:lock v:ext="edit" aspectratio="f"/>
                </v:line>
                <w10:wrap type="topAndBottom"/>
              </v:group>
            </w:pict>
          </mc:Fallback>
        </mc:AlternateContent>
      </w:r>
    </w:p>
    <w:sectPr>
      <w:pgSz w:w="10440" w:h="14750"/>
      <w:pgMar w:top="880" w:right="640" w:bottom="1000" w:left="680" w:header="0" w:footer="802"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86"/>
    <w:family w:val="auto"/>
    <w:pitch w:val="default"/>
    <w:sig w:usb0="E00002FF" w:usb1="4000ACFF" w:usb2="00000001" w:usb3="00000000" w:csb0="2000019F" w:csb1="00000000"/>
  </w:font>
  <w:font w:name="楷体">
    <w:panose1 w:val="02010609060101010101"/>
    <w:charset w:val="86"/>
    <w:family w:val="modern"/>
    <w:pitch w:val="default"/>
    <w:sig w:usb0="800002BF" w:usb1="38CF7CFA" w:usb2="00000016" w:usb3="00000000" w:csb0="00040001" w:csb1="00000000"/>
  </w:font>
  <w:font w:name="Calibri">
    <w:panose1 w:val="020F0502020204030204"/>
    <w:charset w:val="00"/>
    <w:family w:val="auto"/>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spacing w:line="14" w:lineRule="auto"/>
      <w:rPr>
        <w:sz w:val="20"/>
      </w:rPr>
    </w:pPr>
    <w:r>
      <mc:AlternateContent>
        <mc:Choice Requires="wps">
          <w:drawing>
            <wp:anchor distT="0" distB="0" distL="114300" distR="114300" simplePos="0" relativeHeight="251658240" behindDoc="1" locked="0" layoutInCell="1" allowOverlap="1">
              <wp:simplePos x="0" y="0"/>
              <wp:positionH relativeFrom="page">
                <wp:posOffset>2014220</wp:posOffset>
              </wp:positionH>
              <wp:positionV relativeFrom="page">
                <wp:posOffset>8711565</wp:posOffset>
              </wp:positionV>
              <wp:extent cx="1857375" cy="141605"/>
              <wp:effectExtent l="0" t="0" r="0" b="0"/>
              <wp:wrapNone/>
              <wp:docPr id="66" name="文本框 1"/>
              <wp:cNvGraphicFramePr/>
              <a:graphic xmlns:a="http://schemas.openxmlformats.org/drawingml/2006/main">
                <a:graphicData uri="http://schemas.microsoft.com/office/word/2010/wordprocessingShape">
                  <wps:wsp>
                    <wps:cNvSpPr txBox="1"/>
                    <wps:spPr>
                      <a:xfrm>
                        <a:off x="0" y="0"/>
                        <a:ext cx="1857375" cy="141605"/>
                      </a:xfrm>
                      <a:prstGeom prst="rect">
                        <a:avLst/>
                      </a:prstGeom>
                      <a:noFill/>
                      <a:ln>
                        <a:noFill/>
                      </a:ln>
                    </wps:spPr>
                    <wps:txbx>
                      <w:txbxContent>
                        <w:p>
                          <w:pPr>
                            <w:spacing w:before="0" w:line="222" w:lineRule="exact"/>
                            <w:ind w:left="20" w:right="0" w:firstLine="0"/>
                            <w:jc w:val="left"/>
                            <w:rPr>
                              <w:rFonts w:hint="eastAsia" w:ascii="宋体" w:eastAsia="宋体"/>
                              <w:sz w:val="18"/>
                            </w:rPr>
                          </w:pPr>
                          <w:r>
                            <w:rPr>
                              <w:rFonts w:hint="eastAsia" w:ascii="宋体" w:eastAsia="宋体"/>
                              <w:sz w:val="18"/>
                            </w:rPr>
                            <w:t>十一中九年级上学期英语期中考试卷</w:t>
                          </w:r>
                        </w:p>
                      </w:txbxContent>
                    </wps:txbx>
                    <wps:bodyPr lIns="0" tIns="0" rIns="0" bIns="0" upright="1"/>
                  </wps:wsp>
                </a:graphicData>
              </a:graphic>
            </wp:anchor>
          </w:drawing>
        </mc:Choice>
        <mc:Fallback>
          <w:pict>
            <v:shape id="文本框 1" o:spid="_x0000_s1026" o:spt="202" type="#_x0000_t202" style="position:absolute;left:0pt;margin-left:158.6pt;margin-top:685.95pt;height:11.15pt;width:146.25pt;mso-position-horizontal-relative:page;mso-position-vertical-relative:page;z-index:-251658240;mso-width-relative:page;mso-height-relative:page;" filled="f" stroked="f" coordsize="21600,21600" o:gfxdata="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LiP3RTaAAAADQEAAA8AAAAA&#10;AAAAAQAgAAAAIgAAAGRycy9kb3ducmV2LnhtbFBLAQIUABQAAAAIAIdO4kDcnZwooAEAACUDAAAO&#10;AAAAAAAAAAEAIAAAACkBAABkcnMvZTJvRG9jLnhtbFBLBQYAAAAABgAGAFkBAAA7BQAAAAA=&#10;">
              <v:fill on="f" focussize="0,0"/>
              <v:stroke on="f"/>
              <v:imagedata o:title=""/>
              <o:lock v:ext="edit" aspectratio="f"/>
              <v:textbox inset="0mm,0mm,0mm,0mm">
                <w:txbxContent>
                  <w:p>
                    <w:pPr>
                      <w:spacing w:before="0" w:line="222" w:lineRule="exact"/>
                      <w:ind w:left="20" w:right="0" w:firstLine="0"/>
                      <w:jc w:val="left"/>
                      <w:rPr>
                        <w:rFonts w:hint="eastAsia" w:ascii="宋体" w:eastAsia="宋体"/>
                        <w:sz w:val="18"/>
                      </w:rPr>
                    </w:pPr>
                    <w:r>
                      <w:rPr>
                        <w:rFonts w:hint="eastAsia" w:ascii="宋体" w:eastAsia="宋体"/>
                        <w:sz w:val="18"/>
                      </w:rPr>
                      <w:t>十一中九年级上学期英语期中考试卷</w:t>
                    </w:r>
                  </w:p>
                </w:txbxContent>
              </v:textbox>
            </v:shape>
          </w:pict>
        </mc:Fallback>
      </mc:AlternateContent>
    </w:r>
    <w:r>
      <mc:AlternateContent>
        <mc:Choice Requires="wps">
          <w:drawing>
            <wp:anchor distT="0" distB="0" distL="114300" distR="114300" simplePos="0" relativeHeight="251660288" behindDoc="1" locked="0" layoutInCell="1" allowOverlap="1">
              <wp:simplePos x="0" y="0"/>
              <wp:positionH relativeFrom="page">
                <wp:posOffset>4373245</wp:posOffset>
              </wp:positionH>
              <wp:positionV relativeFrom="page">
                <wp:posOffset>8719185</wp:posOffset>
              </wp:positionV>
              <wp:extent cx="476885" cy="160020"/>
              <wp:effectExtent l="0" t="0" r="0" b="0"/>
              <wp:wrapNone/>
              <wp:docPr id="67" name="文本框 2"/>
              <wp:cNvGraphicFramePr/>
              <a:graphic xmlns:a="http://schemas.openxmlformats.org/drawingml/2006/main">
                <a:graphicData uri="http://schemas.microsoft.com/office/word/2010/wordprocessingShape">
                  <wps:wsp>
                    <wps:cNvSpPr txBox="1"/>
                    <wps:spPr>
                      <a:xfrm>
                        <a:off x="0" y="0"/>
                        <a:ext cx="476885" cy="160020"/>
                      </a:xfrm>
                      <a:prstGeom prst="rect">
                        <a:avLst/>
                      </a:prstGeom>
                      <a:noFill/>
                      <a:ln>
                        <a:noFill/>
                      </a:ln>
                    </wps:spPr>
                    <wps:txbx>
                      <w:txbxContent>
                        <w:p>
                          <w:pPr>
                            <w:spacing w:before="0" w:line="235" w:lineRule="exact"/>
                            <w:ind w:left="20" w:right="0" w:firstLine="0"/>
                            <w:jc w:val="left"/>
                            <w:rPr>
                              <w:rFonts w:hint="eastAsia" w:ascii="宋体" w:eastAsia="宋体"/>
                              <w:sz w:val="18"/>
                            </w:rPr>
                          </w:pPr>
                          <w:r>
                            <w:rPr>
                              <w:rFonts w:hint="eastAsia" w:ascii="宋体" w:eastAsia="宋体"/>
                              <w:sz w:val="18"/>
                            </w:rPr>
                            <w:t xml:space="preserve">第 </w:t>
                          </w:r>
                          <w:r>
                            <w:fldChar w:fldCharType="begin"/>
                          </w:r>
                          <w:r>
                            <w:rPr>
                              <w:rFonts w:ascii="Calibri" w:eastAsia="Calibri"/>
                              <w:sz w:val="21"/>
                            </w:rPr>
                            <w:instrText xml:space="preserve"> PAGE </w:instrText>
                          </w:r>
                          <w:r>
                            <w:fldChar w:fldCharType="separate"/>
                          </w:r>
                          <w:r>
                            <w:t>10</w:t>
                          </w:r>
                          <w:r>
                            <w:fldChar w:fldCharType="end"/>
                          </w:r>
                          <w:r>
                            <w:rPr>
                              <w:rFonts w:ascii="Calibri" w:eastAsia="Calibri"/>
                              <w:sz w:val="21"/>
                            </w:rPr>
                            <w:t xml:space="preserve"> </w:t>
                          </w:r>
                          <w:r>
                            <w:rPr>
                              <w:rFonts w:hint="eastAsia" w:ascii="宋体" w:eastAsia="宋体"/>
                              <w:sz w:val="18"/>
                            </w:rPr>
                            <w:t>页</w:t>
                          </w:r>
                        </w:p>
                      </w:txbxContent>
                    </wps:txbx>
                    <wps:bodyPr lIns="0" tIns="0" rIns="0" bIns="0" upright="1"/>
                  </wps:wsp>
                </a:graphicData>
              </a:graphic>
            </wp:anchor>
          </w:drawing>
        </mc:Choice>
        <mc:Fallback>
          <w:pict>
            <v:shape id="文本框 2" o:spid="_x0000_s1026" o:spt="202" type="#_x0000_t202" style="position:absolute;left:0pt;margin-left:344.35pt;margin-top:686.55pt;height:12.6pt;width:37.55pt;mso-position-horizontal-relative:page;mso-position-vertical-relative:page;z-index:-251656192;mso-width-relative:page;mso-height-relative:page;" filled="f" stroked="f" coordsize="21600,21600" o:gfxdata="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Ga9vqvaAAAADQEAAA8AAAAA&#10;AAAAAQAgAAAAIgAAAGRycy9kb3ducmV2LnhtbFBLAQIUABQAAAAIAIdO4kAhRlunoAEAACQDAAAO&#10;AAAAAAAAAAEAIAAAACkBAABkcnMvZTJvRG9jLnhtbFBLBQYAAAAABgAGAFkBAAA7BQAAAAA=&#10;">
              <v:fill on="f" focussize="0,0"/>
              <v:stroke on="f"/>
              <v:imagedata o:title=""/>
              <o:lock v:ext="edit" aspectratio="f"/>
              <v:textbox inset="0mm,0mm,0mm,0mm">
                <w:txbxContent>
                  <w:p>
                    <w:pPr>
                      <w:spacing w:before="0" w:line="235" w:lineRule="exact"/>
                      <w:ind w:left="20" w:right="0" w:firstLine="0"/>
                      <w:jc w:val="left"/>
                      <w:rPr>
                        <w:rFonts w:hint="eastAsia" w:ascii="宋体" w:eastAsia="宋体"/>
                        <w:sz w:val="18"/>
                      </w:rPr>
                    </w:pPr>
                    <w:r>
                      <w:rPr>
                        <w:rFonts w:hint="eastAsia" w:ascii="宋体" w:eastAsia="宋体"/>
                        <w:sz w:val="18"/>
                      </w:rPr>
                      <w:t xml:space="preserve">第 </w:t>
                    </w:r>
                    <w:r>
                      <w:fldChar w:fldCharType="begin"/>
                    </w:r>
                    <w:r>
                      <w:rPr>
                        <w:rFonts w:ascii="Calibri" w:eastAsia="Calibri"/>
                        <w:sz w:val="21"/>
                      </w:rPr>
                      <w:instrText xml:space="preserve"> PAGE </w:instrText>
                    </w:r>
                    <w:r>
                      <w:fldChar w:fldCharType="separate"/>
                    </w:r>
                    <w:r>
                      <w:t>10</w:t>
                    </w:r>
                    <w:r>
                      <w:fldChar w:fldCharType="end"/>
                    </w:r>
                    <w:r>
                      <w:rPr>
                        <w:rFonts w:ascii="Calibri" w:eastAsia="Calibri"/>
                        <w:sz w:val="21"/>
                      </w:rPr>
                      <w:t xml:space="preserve"> </w:t>
                    </w:r>
                    <w:r>
                      <w:rPr>
                        <w:rFonts w:hint="eastAsia" w:ascii="宋体" w:eastAsia="宋体"/>
                        <w:sz w:val="18"/>
                      </w:rPr>
                      <w:t>页</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5E306ED"/>
    <w:multiLevelType w:val="multilevel"/>
    <w:tmpl w:val="B5E306ED"/>
    <w:lvl w:ilvl="0" w:tentative="0">
      <w:start w:val="1"/>
      <w:numFmt w:val="upperLetter"/>
      <w:lvlText w:val="%1."/>
      <w:lvlJc w:val="left"/>
      <w:pPr>
        <w:ind w:left="465" w:hanging="255"/>
        <w:jc w:val="left"/>
      </w:pPr>
      <w:rPr>
        <w:rFonts w:hint="default" w:ascii="Times New Roman" w:hAnsi="Times New Roman" w:eastAsia="Times New Roman" w:cs="Times New Roman"/>
        <w:spacing w:val="-4"/>
        <w:w w:val="100"/>
        <w:sz w:val="21"/>
        <w:szCs w:val="21"/>
      </w:rPr>
    </w:lvl>
    <w:lvl w:ilvl="1" w:tentative="0">
      <w:start w:val="0"/>
      <w:numFmt w:val="bullet"/>
      <w:lvlText w:val="•"/>
      <w:lvlJc w:val="left"/>
      <w:pPr>
        <w:ind w:left="1206" w:hanging="255"/>
      </w:pPr>
      <w:rPr>
        <w:rFonts w:hint="default"/>
      </w:rPr>
    </w:lvl>
    <w:lvl w:ilvl="2" w:tentative="0">
      <w:start w:val="0"/>
      <w:numFmt w:val="bullet"/>
      <w:lvlText w:val="•"/>
      <w:lvlJc w:val="left"/>
      <w:pPr>
        <w:ind w:left="1952" w:hanging="255"/>
      </w:pPr>
      <w:rPr>
        <w:rFonts w:hint="default"/>
      </w:rPr>
    </w:lvl>
    <w:lvl w:ilvl="3" w:tentative="0">
      <w:start w:val="0"/>
      <w:numFmt w:val="bullet"/>
      <w:lvlText w:val="•"/>
      <w:lvlJc w:val="left"/>
      <w:pPr>
        <w:ind w:left="2699" w:hanging="255"/>
      </w:pPr>
      <w:rPr>
        <w:rFonts w:hint="default"/>
      </w:rPr>
    </w:lvl>
    <w:lvl w:ilvl="4" w:tentative="0">
      <w:start w:val="0"/>
      <w:numFmt w:val="bullet"/>
      <w:lvlText w:val="•"/>
      <w:lvlJc w:val="left"/>
      <w:pPr>
        <w:ind w:left="3445" w:hanging="255"/>
      </w:pPr>
      <w:rPr>
        <w:rFonts w:hint="default"/>
      </w:rPr>
    </w:lvl>
    <w:lvl w:ilvl="5" w:tentative="0">
      <w:start w:val="0"/>
      <w:numFmt w:val="bullet"/>
      <w:lvlText w:val="•"/>
      <w:lvlJc w:val="left"/>
      <w:pPr>
        <w:ind w:left="4192" w:hanging="255"/>
      </w:pPr>
      <w:rPr>
        <w:rFonts w:hint="default"/>
      </w:rPr>
    </w:lvl>
    <w:lvl w:ilvl="6" w:tentative="0">
      <w:start w:val="0"/>
      <w:numFmt w:val="bullet"/>
      <w:lvlText w:val="•"/>
      <w:lvlJc w:val="left"/>
      <w:pPr>
        <w:ind w:left="4938" w:hanging="255"/>
      </w:pPr>
      <w:rPr>
        <w:rFonts w:hint="default"/>
      </w:rPr>
    </w:lvl>
    <w:lvl w:ilvl="7" w:tentative="0">
      <w:start w:val="0"/>
      <w:numFmt w:val="bullet"/>
      <w:lvlText w:val="•"/>
      <w:lvlJc w:val="left"/>
      <w:pPr>
        <w:ind w:left="5685" w:hanging="255"/>
      </w:pPr>
      <w:rPr>
        <w:rFonts w:hint="default"/>
      </w:rPr>
    </w:lvl>
    <w:lvl w:ilvl="8" w:tentative="0">
      <w:start w:val="0"/>
      <w:numFmt w:val="bullet"/>
      <w:lvlText w:val="•"/>
      <w:lvlJc w:val="left"/>
      <w:pPr>
        <w:ind w:left="6431" w:hanging="255"/>
      </w:pPr>
      <w:rPr>
        <w:rFonts w:hint="default"/>
      </w:rPr>
    </w:lvl>
  </w:abstractNum>
  <w:abstractNum w:abstractNumId="1">
    <w:nsid w:val="BF205925"/>
    <w:multiLevelType w:val="multilevel"/>
    <w:tmpl w:val="BF205925"/>
    <w:lvl w:ilvl="0" w:tentative="0">
      <w:start w:val="41"/>
      <w:numFmt w:val="decimal"/>
      <w:lvlText w:val="%1."/>
      <w:lvlJc w:val="left"/>
      <w:pPr>
        <w:ind w:left="481" w:hanging="313"/>
        <w:jc w:val="left"/>
      </w:pPr>
      <w:rPr>
        <w:rFonts w:hint="default" w:ascii="Times New Roman" w:hAnsi="Times New Roman" w:eastAsia="Times New Roman" w:cs="Times New Roman"/>
        <w:w w:val="100"/>
        <w:sz w:val="21"/>
        <w:szCs w:val="21"/>
      </w:rPr>
    </w:lvl>
    <w:lvl w:ilvl="1" w:tentative="0">
      <w:start w:val="1"/>
      <w:numFmt w:val="upperLetter"/>
      <w:lvlText w:val="%2."/>
      <w:lvlJc w:val="left"/>
      <w:pPr>
        <w:ind w:left="846" w:hanging="255"/>
        <w:jc w:val="left"/>
      </w:pPr>
      <w:rPr>
        <w:rFonts w:hint="default" w:ascii="Times New Roman" w:hAnsi="Times New Roman" w:eastAsia="Times New Roman" w:cs="Times New Roman"/>
        <w:spacing w:val="-4"/>
        <w:w w:val="100"/>
        <w:sz w:val="21"/>
        <w:szCs w:val="21"/>
      </w:rPr>
    </w:lvl>
    <w:lvl w:ilvl="2" w:tentative="0">
      <w:start w:val="0"/>
      <w:numFmt w:val="bullet"/>
      <w:lvlText w:val="•"/>
      <w:lvlJc w:val="left"/>
      <w:pPr>
        <w:ind w:left="840" w:hanging="255"/>
      </w:pPr>
      <w:rPr>
        <w:rFonts w:hint="default"/>
      </w:rPr>
    </w:lvl>
    <w:lvl w:ilvl="3" w:tentative="0">
      <w:start w:val="0"/>
      <w:numFmt w:val="bullet"/>
      <w:lvlText w:val="•"/>
      <w:lvlJc w:val="left"/>
      <w:pPr>
        <w:ind w:left="860" w:hanging="255"/>
      </w:pPr>
      <w:rPr>
        <w:rFonts w:hint="default"/>
      </w:rPr>
    </w:lvl>
    <w:lvl w:ilvl="4" w:tentative="0">
      <w:start w:val="0"/>
      <w:numFmt w:val="bullet"/>
      <w:lvlText w:val="•"/>
      <w:lvlJc w:val="left"/>
      <w:pPr>
        <w:ind w:left="900" w:hanging="255"/>
      </w:pPr>
      <w:rPr>
        <w:rFonts w:hint="default"/>
      </w:rPr>
    </w:lvl>
    <w:lvl w:ilvl="5" w:tentative="0">
      <w:start w:val="0"/>
      <w:numFmt w:val="bullet"/>
      <w:lvlText w:val="•"/>
      <w:lvlJc w:val="left"/>
      <w:pPr>
        <w:ind w:left="2269" w:hanging="255"/>
      </w:pPr>
      <w:rPr>
        <w:rFonts w:hint="default"/>
      </w:rPr>
    </w:lvl>
    <w:lvl w:ilvl="6" w:tentative="0">
      <w:start w:val="0"/>
      <w:numFmt w:val="bullet"/>
      <w:lvlText w:val="•"/>
      <w:lvlJc w:val="left"/>
      <w:pPr>
        <w:ind w:left="3638" w:hanging="255"/>
      </w:pPr>
      <w:rPr>
        <w:rFonts w:hint="default"/>
      </w:rPr>
    </w:lvl>
    <w:lvl w:ilvl="7" w:tentative="0">
      <w:start w:val="0"/>
      <w:numFmt w:val="bullet"/>
      <w:lvlText w:val="•"/>
      <w:lvlJc w:val="left"/>
      <w:pPr>
        <w:ind w:left="5007" w:hanging="255"/>
      </w:pPr>
      <w:rPr>
        <w:rFonts w:hint="default"/>
      </w:rPr>
    </w:lvl>
    <w:lvl w:ilvl="8" w:tentative="0">
      <w:start w:val="0"/>
      <w:numFmt w:val="bullet"/>
      <w:lvlText w:val="•"/>
      <w:lvlJc w:val="left"/>
      <w:pPr>
        <w:ind w:left="6376" w:hanging="255"/>
      </w:pPr>
      <w:rPr>
        <w:rFonts w:hint="default"/>
      </w:rPr>
    </w:lvl>
  </w:abstractNum>
  <w:abstractNum w:abstractNumId="2">
    <w:nsid w:val="CF092B84"/>
    <w:multiLevelType w:val="multilevel"/>
    <w:tmpl w:val="CF092B84"/>
    <w:lvl w:ilvl="0" w:tentative="0">
      <w:start w:val="1"/>
      <w:numFmt w:val="upperRoman"/>
      <w:lvlText w:val="%1."/>
      <w:lvlJc w:val="left"/>
      <w:pPr>
        <w:ind w:left="414" w:hanging="245"/>
        <w:jc w:val="left"/>
      </w:pPr>
      <w:rPr>
        <w:rFonts w:hint="default" w:ascii="Calibri" w:hAnsi="Calibri" w:eastAsia="Calibri" w:cs="Calibri"/>
        <w:spacing w:val="-63"/>
        <w:w w:val="100"/>
        <w:sz w:val="24"/>
        <w:szCs w:val="24"/>
      </w:rPr>
    </w:lvl>
    <w:lvl w:ilvl="1" w:tentative="0">
      <w:start w:val="0"/>
      <w:numFmt w:val="bullet"/>
      <w:lvlText w:val="•"/>
      <w:lvlJc w:val="left"/>
      <w:pPr>
        <w:ind w:left="1289" w:hanging="245"/>
      </w:pPr>
      <w:rPr>
        <w:rFonts w:hint="default"/>
      </w:rPr>
    </w:lvl>
    <w:lvl w:ilvl="2" w:tentative="0">
      <w:start w:val="0"/>
      <w:numFmt w:val="bullet"/>
      <w:lvlText w:val="•"/>
      <w:lvlJc w:val="left"/>
      <w:pPr>
        <w:ind w:left="2159" w:hanging="245"/>
      </w:pPr>
      <w:rPr>
        <w:rFonts w:hint="default"/>
      </w:rPr>
    </w:lvl>
    <w:lvl w:ilvl="3" w:tentative="0">
      <w:start w:val="0"/>
      <w:numFmt w:val="bullet"/>
      <w:lvlText w:val="•"/>
      <w:lvlJc w:val="left"/>
      <w:pPr>
        <w:ind w:left="3028" w:hanging="245"/>
      </w:pPr>
      <w:rPr>
        <w:rFonts w:hint="default"/>
      </w:rPr>
    </w:lvl>
    <w:lvl w:ilvl="4" w:tentative="0">
      <w:start w:val="0"/>
      <w:numFmt w:val="bullet"/>
      <w:lvlText w:val="•"/>
      <w:lvlJc w:val="left"/>
      <w:pPr>
        <w:ind w:left="3898" w:hanging="245"/>
      </w:pPr>
      <w:rPr>
        <w:rFonts w:hint="default"/>
      </w:rPr>
    </w:lvl>
    <w:lvl w:ilvl="5" w:tentative="0">
      <w:start w:val="0"/>
      <w:numFmt w:val="bullet"/>
      <w:lvlText w:val="•"/>
      <w:lvlJc w:val="left"/>
      <w:pPr>
        <w:ind w:left="4767" w:hanging="245"/>
      </w:pPr>
      <w:rPr>
        <w:rFonts w:hint="default"/>
      </w:rPr>
    </w:lvl>
    <w:lvl w:ilvl="6" w:tentative="0">
      <w:start w:val="0"/>
      <w:numFmt w:val="bullet"/>
      <w:lvlText w:val="•"/>
      <w:lvlJc w:val="left"/>
      <w:pPr>
        <w:ind w:left="5637" w:hanging="245"/>
      </w:pPr>
      <w:rPr>
        <w:rFonts w:hint="default"/>
      </w:rPr>
    </w:lvl>
    <w:lvl w:ilvl="7" w:tentative="0">
      <w:start w:val="0"/>
      <w:numFmt w:val="bullet"/>
      <w:lvlText w:val="•"/>
      <w:lvlJc w:val="left"/>
      <w:pPr>
        <w:ind w:left="6506" w:hanging="245"/>
      </w:pPr>
      <w:rPr>
        <w:rFonts w:hint="default"/>
      </w:rPr>
    </w:lvl>
    <w:lvl w:ilvl="8" w:tentative="0">
      <w:start w:val="0"/>
      <w:numFmt w:val="bullet"/>
      <w:lvlText w:val="•"/>
      <w:lvlJc w:val="left"/>
      <w:pPr>
        <w:ind w:left="7376" w:hanging="245"/>
      </w:pPr>
      <w:rPr>
        <w:rFonts w:hint="default"/>
      </w:rPr>
    </w:lvl>
  </w:abstractNum>
  <w:abstractNum w:abstractNumId="3">
    <w:nsid w:val="03D62ECE"/>
    <w:multiLevelType w:val="multilevel"/>
    <w:tmpl w:val="03D62ECE"/>
    <w:lvl w:ilvl="0" w:tentative="0">
      <w:start w:val="71"/>
      <w:numFmt w:val="decimal"/>
      <w:lvlText w:val="%1."/>
      <w:lvlJc w:val="left"/>
      <w:pPr>
        <w:ind w:left="539" w:hanging="370"/>
        <w:jc w:val="right"/>
      </w:pPr>
      <w:rPr>
        <w:rFonts w:hint="default" w:ascii="Times New Roman" w:hAnsi="Times New Roman" w:eastAsia="Times New Roman" w:cs="Times New Roman"/>
        <w:w w:val="100"/>
        <w:sz w:val="21"/>
        <w:szCs w:val="21"/>
      </w:rPr>
    </w:lvl>
    <w:lvl w:ilvl="1" w:tentative="0">
      <w:start w:val="0"/>
      <w:numFmt w:val="bullet"/>
      <w:lvlText w:val="•"/>
      <w:lvlJc w:val="left"/>
      <w:pPr>
        <w:ind w:left="720" w:hanging="370"/>
      </w:pPr>
      <w:rPr>
        <w:rFonts w:hint="default"/>
      </w:rPr>
    </w:lvl>
    <w:lvl w:ilvl="2" w:tentative="0">
      <w:start w:val="0"/>
      <w:numFmt w:val="bullet"/>
      <w:lvlText w:val="•"/>
      <w:lvlJc w:val="left"/>
      <w:pPr>
        <w:ind w:left="1860" w:hanging="370"/>
      </w:pPr>
      <w:rPr>
        <w:rFonts w:hint="default"/>
      </w:rPr>
    </w:lvl>
    <w:lvl w:ilvl="3" w:tentative="0">
      <w:start w:val="0"/>
      <w:numFmt w:val="bullet"/>
      <w:lvlText w:val="•"/>
      <w:lvlJc w:val="left"/>
      <w:pPr>
        <w:ind w:left="2766" w:hanging="370"/>
      </w:pPr>
      <w:rPr>
        <w:rFonts w:hint="default"/>
      </w:rPr>
    </w:lvl>
    <w:lvl w:ilvl="4" w:tentative="0">
      <w:start w:val="0"/>
      <w:numFmt w:val="bullet"/>
      <w:lvlText w:val="•"/>
      <w:lvlJc w:val="left"/>
      <w:pPr>
        <w:ind w:left="3673" w:hanging="370"/>
      </w:pPr>
      <w:rPr>
        <w:rFonts w:hint="default"/>
      </w:rPr>
    </w:lvl>
    <w:lvl w:ilvl="5" w:tentative="0">
      <w:start w:val="0"/>
      <w:numFmt w:val="bullet"/>
      <w:lvlText w:val="•"/>
      <w:lvlJc w:val="left"/>
      <w:pPr>
        <w:ind w:left="4580" w:hanging="370"/>
      </w:pPr>
      <w:rPr>
        <w:rFonts w:hint="default"/>
      </w:rPr>
    </w:lvl>
    <w:lvl w:ilvl="6" w:tentative="0">
      <w:start w:val="0"/>
      <w:numFmt w:val="bullet"/>
      <w:lvlText w:val="•"/>
      <w:lvlJc w:val="left"/>
      <w:pPr>
        <w:ind w:left="5487" w:hanging="370"/>
      </w:pPr>
      <w:rPr>
        <w:rFonts w:hint="default"/>
      </w:rPr>
    </w:lvl>
    <w:lvl w:ilvl="7" w:tentative="0">
      <w:start w:val="0"/>
      <w:numFmt w:val="bullet"/>
      <w:lvlText w:val="•"/>
      <w:lvlJc w:val="left"/>
      <w:pPr>
        <w:ind w:left="6394" w:hanging="370"/>
      </w:pPr>
      <w:rPr>
        <w:rFonts w:hint="default"/>
      </w:rPr>
    </w:lvl>
    <w:lvl w:ilvl="8" w:tentative="0">
      <w:start w:val="0"/>
      <w:numFmt w:val="bullet"/>
      <w:lvlText w:val="•"/>
      <w:lvlJc w:val="left"/>
      <w:pPr>
        <w:ind w:left="7301" w:hanging="370"/>
      </w:pPr>
      <w:rPr>
        <w:rFonts w:hint="default"/>
      </w:rPr>
    </w:lvl>
  </w:abstractNum>
  <w:abstractNum w:abstractNumId="4">
    <w:nsid w:val="25B654F3"/>
    <w:multiLevelType w:val="multilevel"/>
    <w:tmpl w:val="25B654F3"/>
    <w:lvl w:ilvl="0" w:tentative="0">
      <w:start w:val="6"/>
      <w:numFmt w:val="upperRoman"/>
      <w:lvlText w:val="%1."/>
      <w:lvlJc w:val="left"/>
      <w:pPr>
        <w:ind w:left="548" w:hanging="380"/>
        <w:jc w:val="left"/>
      </w:pPr>
      <w:rPr>
        <w:rFonts w:hint="default"/>
        <w:spacing w:val="-5"/>
        <w:w w:val="100"/>
      </w:rPr>
    </w:lvl>
    <w:lvl w:ilvl="1" w:tentative="0">
      <w:start w:val="0"/>
      <w:numFmt w:val="bullet"/>
      <w:lvlText w:val="•"/>
      <w:lvlJc w:val="left"/>
      <w:pPr>
        <w:ind w:left="1397" w:hanging="380"/>
      </w:pPr>
      <w:rPr>
        <w:rFonts w:hint="default"/>
      </w:rPr>
    </w:lvl>
    <w:lvl w:ilvl="2" w:tentative="0">
      <w:start w:val="0"/>
      <w:numFmt w:val="bullet"/>
      <w:lvlText w:val="•"/>
      <w:lvlJc w:val="left"/>
      <w:pPr>
        <w:ind w:left="2255" w:hanging="380"/>
      </w:pPr>
      <w:rPr>
        <w:rFonts w:hint="default"/>
      </w:rPr>
    </w:lvl>
    <w:lvl w:ilvl="3" w:tentative="0">
      <w:start w:val="0"/>
      <w:numFmt w:val="bullet"/>
      <w:lvlText w:val="•"/>
      <w:lvlJc w:val="left"/>
      <w:pPr>
        <w:ind w:left="3112" w:hanging="380"/>
      </w:pPr>
      <w:rPr>
        <w:rFonts w:hint="default"/>
      </w:rPr>
    </w:lvl>
    <w:lvl w:ilvl="4" w:tentative="0">
      <w:start w:val="0"/>
      <w:numFmt w:val="bullet"/>
      <w:lvlText w:val="•"/>
      <w:lvlJc w:val="left"/>
      <w:pPr>
        <w:ind w:left="3970" w:hanging="380"/>
      </w:pPr>
      <w:rPr>
        <w:rFonts w:hint="default"/>
      </w:rPr>
    </w:lvl>
    <w:lvl w:ilvl="5" w:tentative="0">
      <w:start w:val="0"/>
      <w:numFmt w:val="bullet"/>
      <w:lvlText w:val="•"/>
      <w:lvlJc w:val="left"/>
      <w:pPr>
        <w:ind w:left="4827" w:hanging="380"/>
      </w:pPr>
      <w:rPr>
        <w:rFonts w:hint="default"/>
      </w:rPr>
    </w:lvl>
    <w:lvl w:ilvl="6" w:tentative="0">
      <w:start w:val="0"/>
      <w:numFmt w:val="bullet"/>
      <w:lvlText w:val="•"/>
      <w:lvlJc w:val="left"/>
      <w:pPr>
        <w:ind w:left="5685" w:hanging="380"/>
      </w:pPr>
      <w:rPr>
        <w:rFonts w:hint="default"/>
      </w:rPr>
    </w:lvl>
    <w:lvl w:ilvl="7" w:tentative="0">
      <w:start w:val="0"/>
      <w:numFmt w:val="bullet"/>
      <w:lvlText w:val="•"/>
      <w:lvlJc w:val="left"/>
      <w:pPr>
        <w:ind w:left="6542" w:hanging="380"/>
      </w:pPr>
      <w:rPr>
        <w:rFonts w:hint="default"/>
      </w:rPr>
    </w:lvl>
    <w:lvl w:ilvl="8" w:tentative="0">
      <w:start w:val="0"/>
      <w:numFmt w:val="bullet"/>
      <w:lvlText w:val="•"/>
      <w:lvlJc w:val="left"/>
      <w:pPr>
        <w:ind w:left="7400" w:hanging="380"/>
      </w:pPr>
      <w:rPr>
        <w:rFonts w:hint="default"/>
      </w:rPr>
    </w:lvl>
  </w:abstractNum>
  <w:abstractNum w:abstractNumId="5">
    <w:nsid w:val="59ADCABA"/>
    <w:multiLevelType w:val="multilevel"/>
    <w:tmpl w:val="59ADCABA"/>
    <w:lvl w:ilvl="0" w:tentative="0">
      <w:start w:val="6"/>
      <w:numFmt w:val="decimal"/>
      <w:lvlText w:val="%1."/>
      <w:lvlJc w:val="left"/>
      <w:pPr>
        <w:ind w:left="375" w:hanging="207"/>
        <w:jc w:val="left"/>
      </w:pPr>
      <w:rPr>
        <w:rFonts w:hint="default" w:ascii="Times New Roman" w:hAnsi="Times New Roman" w:eastAsia="Times New Roman" w:cs="Times New Roman"/>
        <w:w w:val="100"/>
        <w:sz w:val="21"/>
        <w:szCs w:val="21"/>
      </w:rPr>
    </w:lvl>
    <w:lvl w:ilvl="1" w:tentative="0">
      <w:start w:val="1"/>
      <w:numFmt w:val="upperLetter"/>
      <w:lvlText w:val="%2."/>
      <w:lvlJc w:val="left"/>
      <w:pPr>
        <w:ind w:left="841" w:hanging="255"/>
        <w:jc w:val="left"/>
      </w:pPr>
      <w:rPr>
        <w:rFonts w:hint="default" w:ascii="Times New Roman" w:hAnsi="Times New Roman" w:eastAsia="Times New Roman" w:cs="Times New Roman"/>
        <w:spacing w:val="-4"/>
        <w:w w:val="100"/>
        <w:sz w:val="21"/>
        <w:szCs w:val="21"/>
      </w:rPr>
    </w:lvl>
    <w:lvl w:ilvl="2" w:tentative="0">
      <w:start w:val="0"/>
      <w:numFmt w:val="bullet"/>
      <w:lvlText w:val="•"/>
      <w:lvlJc w:val="left"/>
      <w:pPr>
        <w:ind w:left="1759" w:hanging="255"/>
      </w:pPr>
      <w:rPr>
        <w:rFonts w:hint="default"/>
      </w:rPr>
    </w:lvl>
    <w:lvl w:ilvl="3" w:tentative="0">
      <w:start w:val="0"/>
      <w:numFmt w:val="bullet"/>
      <w:lvlText w:val="•"/>
      <w:lvlJc w:val="left"/>
      <w:pPr>
        <w:ind w:left="2678" w:hanging="255"/>
      </w:pPr>
      <w:rPr>
        <w:rFonts w:hint="default"/>
      </w:rPr>
    </w:lvl>
    <w:lvl w:ilvl="4" w:tentative="0">
      <w:start w:val="0"/>
      <w:numFmt w:val="bullet"/>
      <w:lvlText w:val="•"/>
      <w:lvlJc w:val="left"/>
      <w:pPr>
        <w:ind w:left="3598" w:hanging="255"/>
      </w:pPr>
      <w:rPr>
        <w:rFonts w:hint="default"/>
      </w:rPr>
    </w:lvl>
    <w:lvl w:ilvl="5" w:tentative="0">
      <w:start w:val="0"/>
      <w:numFmt w:val="bullet"/>
      <w:lvlText w:val="•"/>
      <w:lvlJc w:val="left"/>
      <w:pPr>
        <w:ind w:left="4517" w:hanging="255"/>
      </w:pPr>
      <w:rPr>
        <w:rFonts w:hint="default"/>
      </w:rPr>
    </w:lvl>
    <w:lvl w:ilvl="6" w:tentative="0">
      <w:start w:val="0"/>
      <w:numFmt w:val="bullet"/>
      <w:lvlText w:val="•"/>
      <w:lvlJc w:val="left"/>
      <w:pPr>
        <w:ind w:left="5437" w:hanging="255"/>
      </w:pPr>
      <w:rPr>
        <w:rFonts w:hint="default"/>
      </w:rPr>
    </w:lvl>
    <w:lvl w:ilvl="7" w:tentative="0">
      <w:start w:val="0"/>
      <w:numFmt w:val="bullet"/>
      <w:lvlText w:val="•"/>
      <w:lvlJc w:val="left"/>
      <w:pPr>
        <w:ind w:left="6356" w:hanging="255"/>
      </w:pPr>
      <w:rPr>
        <w:rFonts w:hint="default"/>
      </w:rPr>
    </w:lvl>
    <w:lvl w:ilvl="8" w:tentative="0">
      <w:start w:val="0"/>
      <w:numFmt w:val="bullet"/>
      <w:lvlText w:val="•"/>
      <w:lvlJc w:val="left"/>
      <w:pPr>
        <w:ind w:left="7276" w:hanging="255"/>
      </w:pPr>
      <w:rPr>
        <w:rFonts w:hint="default"/>
      </w:rPr>
    </w:lvl>
  </w:abstractNum>
  <w:abstractNum w:abstractNumId="6">
    <w:nsid w:val="72183CF9"/>
    <w:multiLevelType w:val="multilevel"/>
    <w:tmpl w:val="72183CF9"/>
    <w:lvl w:ilvl="0" w:tentative="0">
      <w:start w:val="2"/>
      <w:numFmt w:val="decimal"/>
      <w:lvlText w:val="%1."/>
      <w:lvlJc w:val="left"/>
      <w:pPr>
        <w:ind w:left="1907" w:hanging="260"/>
        <w:jc w:val="left"/>
      </w:pPr>
      <w:rPr>
        <w:rFonts w:hint="default" w:ascii="Times New Roman" w:hAnsi="Times New Roman" w:eastAsia="Times New Roman" w:cs="Times New Roman"/>
        <w:w w:val="100"/>
        <w:sz w:val="21"/>
        <w:szCs w:val="21"/>
      </w:rPr>
    </w:lvl>
    <w:lvl w:ilvl="1" w:tentative="0">
      <w:start w:val="0"/>
      <w:numFmt w:val="bullet"/>
      <w:lvlText w:val="•"/>
      <w:lvlJc w:val="left"/>
      <w:pPr>
        <w:ind w:left="2621" w:hanging="260"/>
      </w:pPr>
      <w:rPr>
        <w:rFonts w:hint="default"/>
      </w:rPr>
    </w:lvl>
    <w:lvl w:ilvl="2" w:tentative="0">
      <w:start w:val="0"/>
      <w:numFmt w:val="bullet"/>
      <w:lvlText w:val="•"/>
      <w:lvlJc w:val="left"/>
      <w:pPr>
        <w:ind w:left="3343" w:hanging="260"/>
      </w:pPr>
      <w:rPr>
        <w:rFonts w:hint="default"/>
      </w:rPr>
    </w:lvl>
    <w:lvl w:ilvl="3" w:tentative="0">
      <w:start w:val="0"/>
      <w:numFmt w:val="bullet"/>
      <w:lvlText w:val="•"/>
      <w:lvlJc w:val="left"/>
      <w:pPr>
        <w:ind w:left="4064" w:hanging="260"/>
      </w:pPr>
      <w:rPr>
        <w:rFonts w:hint="default"/>
      </w:rPr>
    </w:lvl>
    <w:lvl w:ilvl="4" w:tentative="0">
      <w:start w:val="0"/>
      <w:numFmt w:val="bullet"/>
      <w:lvlText w:val="•"/>
      <w:lvlJc w:val="left"/>
      <w:pPr>
        <w:ind w:left="4786" w:hanging="260"/>
      </w:pPr>
      <w:rPr>
        <w:rFonts w:hint="default"/>
      </w:rPr>
    </w:lvl>
    <w:lvl w:ilvl="5" w:tentative="0">
      <w:start w:val="0"/>
      <w:numFmt w:val="bullet"/>
      <w:lvlText w:val="•"/>
      <w:lvlJc w:val="left"/>
      <w:pPr>
        <w:ind w:left="5507" w:hanging="260"/>
      </w:pPr>
      <w:rPr>
        <w:rFonts w:hint="default"/>
      </w:rPr>
    </w:lvl>
    <w:lvl w:ilvl="6" w:tentative="0">
      <w:start w:val="0"/>
      <w:numFmt w:val="bullet"/>
      <w:lvlText w:val="•"/>
      <w:lvlJc w:val="left"/>
      <w:pPr>
        <w:ind w:left="6229" w:hanging="260"/>
      </w:pPr>
      <w:rPr>
        <w:rFonts w:hint="default"/>
      </w:rPr>
    </w:lvl>
    <w:lvl w:ilvl="7" w:tentative="0">
      <w:start w:val="0"/>
      <w:numFmt w:val="bullet"/>
      <w:lvlText w:val="•"/>
      <w:lvlJc w:val="left"/>
      <w:pPr>
        <w:ind w:left="6950" w:hanging="260"/>
      </w:pPr>
      <w:rPr>
        <w:rFonts w:hint="default"/>
      </w:rPr>
    </w:lvl>
    <w:lvl w:ilvl="8" w:tentative="0">
      <w:start w:val="0"/>
      <w:numFmt w:val="bullet"/>
      <w:lvlText w:val="•"/>
      <w:lvlJc w:val="left"/>
      <w:pPr>
        <w:ind w:left="7672" w:hanging="260"/>
      </w:pPr>
      <w:rPr>
        <w:rFonts w:hint="default"/>
      </w:rPr>
    </w:lvl>
  </w:abstractNum>
  <w:num w:numId="1">
    <w:abstractNumId w:val="2"/>
  </w:num>
  <w:num w:numId="2">
    <w:abstractNumId w:val="5"/>
  </w:num>
  <w:num w:numId="3">
    <w:abstractNumId w:val="1"/>
  </w:num>
  <w:num w:numId="4">
    <w:abstractNumId w:val="0"/>
  </w:num>
  <w:num w:numId="5">
    <w:abstractNumId w:val="3"/>
  </w:num>
  <w:num w:numId="6">
    <w:abstractNumId w:val="4"/>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ocumentProtection w:enforcement="0"/>
  <w:defaultTabStop w:val="720"/>
  <w:drawingGridHorizontalSpacing w:val="110"/>
  <w:displayHorizontalDrawingGridEvery w:val="2"/>
  <w:characterSpacingControl w:val="doNotCompress"/>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38C94220"/>
    <w:rsid w:val="4E2840E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nhideWhenUsed="0" w:uiPriority="1" w:semiHidden="0" w:name="heading 3"/>
    <w:lsdException w:qFormat="1" w:unhideWhenUsed="0" w:uiPriority="1"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spacing w:before="0" w:after="0" w:line="240" w:lineRule="auto"/>
      <w:ind w:left="0" w:right="0"/>
      <w:jc w:val="left"/>
    </w:pPr>
    <w:rPr>
      <w:rFonts w:ascii="Times New Roman" w:hAnsi="Times New Roman" w:eastAsia="Times New Roman" w:cs="Times New Roman"/>
      <w:sz w:val="22"/>
      <w:szCs w:val="22"/>
      <w:lang w:val="en-US" w:eastAsia="en-US" w:bidi="ar-SA"/>
    </w:rPr>
  </w:style>
  <w:style w:type="paragraph" w:styleId="2">
    <w:name w:val="heading 1"/>
    <w:basedOn w:val="1"/>
    <w:next w:val="1"/>
    <w:qFormat/>
    <w:uiPriority w:val="1"/>
    <w:pPr>
      <w:spacing w:before="59"/>
      <w:ind w:right="47"/>
      <w:jc w:val="center"/>
      <w:outlineLvl w:val="1"/>
    </w:pPr>
    <w:rPr>
      <w:rFonts w:ascii="黑体" w:hAnsi="黑体" w:eastAsia="黑体" w:cs="黑体"/>
      <w:sz w:val="28"/>
      <w:szCs w:val="28"/>
    </w:rPr>
  </w:style>
  <w:style w:type="paragraph" w:styleId="3">
    <w:name w:val="heading 2"/>
    <w:basedOn w:val="1"/>
    <w:next w:val="1"/>
    <w:qFormat/>
    <w:uiPriority w:val="1"/>
    <w:pPr>
      <w:spacing w:before="69"/>
      <w:ind w:left="4446"/>
      <w:outlineLvl w:val="2"/>
    </w:pPr>
    <w:rPr>
      <w:rFonts w:ascii="Times New Roman" w:hAnsi="Times New Roman" w:eastAsia="Times New Roman" w:cs="Times New Roman"/>
      <w:b/>
      <w:bCs/>
      <w:sz w:val="24"/>
      <w:szCs w:val="24"/>
    </w:rPr>
  </w:style>
  <w:style w:type="paragraph" w:styleId="4">
    <w:name w:val="heading 3"/>
    <w:basedOn w:val="1"/>
    <w:next w:val="1"/>
    <w:qFormat/>
    <w:uiPriority w:val="1"/>
    <w:pPr>
      <w:spacing w:before="50"/>
      <w:ind w:left="169" w:hanging="720"/>
      <w:outlineLvl w:val="3"/>
    </w:pPr>
    <w:rPr>
      <w:rFonts w:ascii="黑体" w:hAnsi="黑体" w:eastAsia="黑体" w:cs="黑体"/>
      <w:sz w:val="24"/>
      <w:szCs w:val="24"/>
    </w:rPr>
  </w:style>
  <w:style w:type="paragraph" w:styleId="5">
    <w:name w:val="heading 4"/>
    <w:basedOn w:val="1"/>
    <w:next w:val="1"/>
    <w:qFormat/>
    <w:uiPriority w:val="1"/>
    <w:pPr>
      <w:outlineLvl w:val="4"/>
    </w:pPr>
    <w:rPr>
      <w:rFonts w:ascii="宋体" w:hAnsi="宋体" w:eastAsia="宋体" w:cs="宋体"/>
      <w:b/>
      <w:bCs/>
      <w:sz w:val="21"/>
      <w:szCs w:val="21"/>
    </w:rPr>
  </w:style>
  <w:style w:type="character" w:default="1" w:styleId="7">
    <w:name w:val="Default Paragraph Font"/>
    <w:semiHidden/>
    <w:unhideWhenUsed/>
    <w:qFormat/>
    <w:uiPriority w:val="1"/>
  </w:style>
  <w:style w:type="table" w:default="1" w:styleId="8">
    <w:name w:val="Normal Table"/>
    <w:semiHidden/>
    <w:qFormat/>
    <w:uiPriority w:val="0"/>
    <w:tblPr>
      <w:tblLayout w:type="fixed"/>
      <w:tblCellMar>
        <w:top w:w="0" w:type="dxa"/>
        <w:left w:w="108" w:type="dxa"/>
        <w:bottom w:w="0" w:type="dxa"/>
        <w:right w:w="108" w:type="dxa"/>
      </w:tblCellMar>
    </w:tblPr>
  </w:style>
  <w:style w:type="paragraph" w:styleId="6">
    <w:name w:val="Body Text"/>
    <w:basedOn w:val="1"/>
    <w:qFormat/>
    <w:uiPriority w:val="1"/>
    <w:rPr>
      <w:rFonts w:ascii="Times New Roman" w:hAnsi="Times New Roman" w:eastAsia="Times New Roman" w:cs="Times New Roman"/>
      <w:sz w:val="21"/>
      <w:szCs w:val="21"/>
    </w:rPr>
  </w:style>
  <w:style w:type="table" w:customStyle="1" w:styleId="9">
    <w:name w:val="Table Normal_0"/>
    <w:semiHidden/>
    <w:unhideWhenUsed/>
    <w:qFormat/>
    <w:uiPriority w:val="2"/>
    <w:tblPr>
      <w:tblLayout w:type="fixed"/>
      <w:tblCellMar>
        <w:top w:w="0" w:type="dxa"/>
        <w:left w:w="0" w:type="dxa"/>
        <w:bottom w:w="0" w:type="dxa"/>
        <w:right w:w="0" w:type="dxa"/>
      </w:tblCellMar>
    </w:tblPr>
  </w:style>
  <w:style w:type="paragraph" w:styleId="10">
    <w:name w:val="List Paragraph"/>
    <w:basedOn w:val="1"/>
    <w:qFormat/>
    <w:uiPriority w:val="1"/>
    <w:pPr>
      <w:spacing w:before="70"/>
      <w:ind w:left="846" w:hanging="312"/>
    </w:pPr>
    <w:rPr>
      <w:rFonts w:ascii="Times New Roman" w:hAnsi="Times New Roman" w:eastAsia="Times New Roman" w:cs="Times New Roman"/>
    </w:rPr>
  </w:style>
  <w:style w:type="paragraph" w:customStyle="1" w:styleId="11">
    <w:name w:val="Table Paragraph"/>
    <w:basedOn w:val="1"/>
    <w:qFormat/>
    <w:uiPriority w:val="1"/>
    <w:pPr>
      <w:spacing w:before="69"/>
      <w:ind w:left="50"/>
    </w:pPr>
    <w:rPr>
      <w:rFonts w:ascii="Times New Roman" w:hAnsi="Times New Roman" w:eastAsia="Times New Roman" w:cs="Times New Roma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0</Pages>
  <Words>0</Words>
  <Characters>0</Characters>
  <Lines>0</Lines>
  <Paragraphs>0</Paragraphs>
  <TotalTime>6</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2019-11-15T01:57:00Z</dcterms:created>
  <dc:creator>DELL</dc:creator>
  <cp:lastModifiedBy>Administrator</cp:lastModifiedBy>
  <dcterms:modified xsi:type="dcterms:W3CDTF">2019-12-06T01:20:21Z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2019-10-24T00:00:00Z</vt:filetime>
  </property>
  <property fmtid="{D5CDD505-2E9C-101B-9397-08002B2CF9AE}" pid="3" name="Creator">
    <vt:lpwstr>Acrobat PDFMaker 15 Word 版</vt:lpwstr>
  </property>
  <property fmtid="{D5CDD505-2E9C-101B-9397-08002B2CF9AE}" pid="4" name="KSOProductBuildVer">
    <vt:lpwstr>2052-10.1.0.7698</vt:lpwstr>
  </property>
  <property fmtid="{D5CDD505-2E9C-101B-9397-08002B2CF9AE}" pid="5" name="LastSaved">
    <vt:filetime>2019-11-15T00:00:00Z</vt:filetime>
  </property>
</Properties>
</file>